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98ABBC" w14:textId="4862683C" w:rsidR="006E21BD" w:rsidRDefault="00F661B5" w:rsidP="006E21BD">
      <w:pPr>
        <w:pStyle w:val="berschrift1"/>
        <w:rPr>
          <w:sz w:val="48"/>
        </w:rPr>
      </w:pPr>
      <w:r>
        <w:rPr>
          <w:noProof/>
          <w:sz w:val="48"/>
        </w:rPr>
        <w:drawing>
          <wp:inline distT="0" distB="0" distL="0" distR="0" wp14:anchorId="02459812" wp14:editId="307E244F">
            <wp:extent cx="5760720" cy="7680960"/>
            <wp:effectExtent l="0" t="0" r="0" b="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 2"/>
                    <pic:cNvPicPr/>
                  </pic:nvPicPr>
                  <pic:blipFill>
                    <a:blip r:embed="rId7">
                      <a:extLst>
                        <a:ext uri="{28A0092B-C50C-407E-A947-70E740481C1C}">
                          <a14:useLocalDpi xmlns:a14="http://schemas.microsoft.com/office/drawing/2010/main" val="0"/>
                        </a:ext>
                      </a:extLst>
                    </a:blip>
                    <a:stretch>
                      <a:fillRect/>
                    </a:stretch>
                  </pic:blipFill>
                  <pic:spPr>
                    <a:xfrm>
                      <a:off x="0" y="0"/>
                      <a:ext cx="5760720" cy="7680960"/>
                    </a:xfrm>
                    <a:prstGeom prst="rect">
                      <a:avLst/>
                    </a:prstGeom>
                  </pic:spPr>
                </pic:pic>
              </a:graphicData>
            </a:graphic>
          </wp:inline>
        </w:drawing>
      </w:r>
    </w:p>
    <w:p w14:paraId="4901121B" w14:textId="77777777" w:rsidR="00493B65" w:rsidRDefault="007166CE" w:rsidP="00493B65">
      <w:pPr>
        <w:pStyle w:val="berschrift1"/>
      </w:pPr>
      <w:r>
        <w:br w:type="page"/>
      </w:r>
      <w:r w:rsidR="00493B65">
        <w:lastRenderedPageBreak/>
        <w:t>Vorwort</w:t>
      </w:r>
    </w:p>
    <w:p w14:paraId="4920623C" w14:textId="77777777" w:rsidR="00493B65" w:rsidRDefault="001F558F" w:rsidP="00493B65">
      <w:r>
        <w:t>Ich bin der Meinung, es sei an der Zeit, von unseren Vätern und Müttern im Glauben zu lernen, was und wie sie geglaubt haben. Viel Wissen ist im Laufe der Jahrhunderte verloren gegangen, und dafür ist manche Torheit ins Christentum eingeflossen.</w:t>
      </w:r>
    </w:p>
    <w:p w14:paraId="7A657C1F" w14:textId="77777777" w:rsidR="001F558F" w:rsidRDefault="001F558F" w:rsidP="00493B65">
      <w:r>
        <w:t>Deshalb gibt es die Glaubensstimme, und deshalb gibt es auch die Bücher, die Ihr hier herunterladen könnt. Manche Autoren sind Euch sicher bekannt, andere eher weniger.</w:t>
      </w:r>
    </w:p>
    <w:p w14:paraId="2257B9C9" w14:textId="77777777" w:rsidR="001F558F" w:rsidRDefault="001F558F" w:rsidP="00493B65">
      <w:r>
        <w:t xml:space="preserve">Ich stimme nicht mit allem überein, was die hier veröffentlichten Autoren geschrieben haben – doch möchte ich meine Erkenntnis auch nicht absolut setzen. Darum habe ich auch Schriften </w:t>
      </w:r>
      <w:r w:rsidR="001F060B">
        <w:t>aufgenommen</w:t>
      </w:r>
      <w:r>
        <w:t>, die meiner Erkenntnis widersprechen, so weit es sich nicht um klare Irrlehren geht.</w:t>
      </w:r>
    </w:p>
    <w:p w14:paraId="1A7F05B3" w14:textId="77777777" w:rsidR="001F558F" w:rsidRDefault="001F558F" w:rsidP="00493B65">
      <w:r>
        <w:t xml:space="preserve">Die hier </w:t>
      </w:r>
      <w:r w:rsidR="001F060B">
        <w:t>publizierten</w:t>
      </w:r>
      <w:r>
        <w:t xml:space="preserve"> Texte </w:t>
      </w:r>
      <w:r w:rsidR="00426D7D">
        <w:t xml:space="preserve">wurden </w:t>
      </w:r>
      <w:r w:rsidR="001F060B">
        <w:t xml:space="preserve">teilweise </w:t>
      </w:r>
      <w:r w:rsidR="00426D7D">
        <w:t>bereits in der Lesekammer zwischen 2016 und 202</w:t>
      </w:r>
      <w:r w:rsidR="00C722B7">
        <w:t>5</w:t>
      </w:r>
      <w:r w:rsidR="00426D7D">
        <w:t xml:space="preserve"> veröffentlicht – </w:t>
      </w:r>
      <w:r w:rsidR="001F060B">
        <w:t>sie wurden dann oft</w:t>
      </w:r>
      <w:r>
        <w:t xml:space="preserve"> von mir sprachlich (jedoch nicht inhaltlich) überarbeite</w:t>
      </w:r>
      <w:r w:rsidR="00426D7D">
        <w:t>t. D</w:t>
      </w:r>
      <w:r>
        <w:t>och sie sind nicht mein Eigentum. Daher dürft Ihr sie in jeder Euch gefallenden Art nutzen – sei es durch Veröffentlichung im Internet, in Zeitungen, in Büchern</w:t>
      </w:r>
      <w:r w:rsidR="00426D7D">
        <w:t xml:space="preserve"> oder wie auch immer</w:t>
      </w:r>
      <w:r>
        <w:t>. Ein Belegexemplar oder ein Link wären schön, sind jedoch keine Bedingung.</w:t>
      </w:r>
    </w:p>
    <w:p w14:paraId="160A67EA" w14:textId="77777777" w:rsidR="00493B65" w:rsidRDefault="00493B65" w:rsidP="00493B65">
      <w:r>
        <w:t>Gruß &amp; Segen,</w:t>
      </w:r>
    </w:p>
    <w:p w14:paraId="28414537" w14:textId="77777777" w:rsidR="007166CE" w:rsidRDefault="00493B65" w:rsidP="00493B65">
      <w:r>
        <w:t>Andreas</w:t>
      </w:r>
    </w:p>
    <w:p w14:paraId="6B091436" w14:textId="77777777" w:rsidR="0022039F" w:rsidRDefault="007166CE" w:rsidP="007166CE">
      <w:pPr>
        <w:rPr>
          <w:rFonts w:eastAsia="Times New Roman"/>
          <w:b/>
          <w:bCs/>
          <w:color w:val="000000"/>
          <w:kern w:val="36"/>
          <w:sz w:val="32"/>
          <w:szCs w:val="32"/>
          <w:lang w:eastAsia="de-DE"/>
        </w:rPr>
      </w:pPr>
      <w:r>
        <w:rPr>
          <w:rFonts w:eastAsia="Times New Roman"/>
          <w:b/>
          <w:bCs/>
          <w:color w:val="000000"/>
          <w:kern w:val="36"/>
          <w:sz w:val="32"/>
          <w:szCs w:val="32"/>
          <w:lang w:eastAsia="de-DE"/>
        </w:rPr>
        <w:br w:type="page"/>
      </w:r>
    </w:p>
    <w:p w14:paraId="56595586" w14:textId="6DCA70EC" w:rsidR="00BD71A4" w:rsidRDefault="00915152">
      <w:pPr>
        <w:spacing w:after="0" w:line="240" w:lineRule="auto"/>
      </w:pPr>
      <w:r>
        <w:rPr>
          <w:noProof/>
        </w:rPr>
        <w:lastRenderedPageBreak/>
        <w:drawing>
          <wp:inline distT="0" distB="0" distL="0" distR="0" wp14:anchorId="0A5AFE35" wp14:editId="2354A099">
            <wp:extent cx="3657600" cy="4815840"/>
            <wp:effectExtent l="0" t="0" r="0" b="381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pic:cNvPicPr/>
                  </pic:nvPicPr>
                  <pic:blipFill>
                    <a:blip r:embed="rId8">
                      <a:extLst>
                        <a:ext uri="{28A0092B-C50C-407E-A947-70E740481C1C}">
                          <a14:useLocalDpi xmlns:a14="http://schemas.microsoft.com/office/drawing/2010/main" val="0"/>
                        </a:ext>
                      </a:extLst>
                    </a:blip>
                    <a:stretch>
                      <a:fillRect/>
                    </a:stretch>
                  </pic:blipFill>
                  <pic:spPr>
                    <a:xfrm>
                      <a:off x="0" y="0"/>
                      <a:ext cx="3657600" cy="4815840"/>
                    </a:xfrm>
                    <a:prstGeom prst="rect">
                      <a:avLst/>
                    </a:prstGeom>
                  </pic:spPr>
                </pic:pic>
              </a:graphicData>
            </a:graphic>
          </wp:inline>
        </w:drawing>
      </w:r>
    </w:p>
    <w:p w14:paraId="3C32E3E6" w14:textId="77777777" w:rsidR="00BD71A4" w:rsidRDefault="00BD71A4">
      <w:pPr>
        <w:spacing w:after="0" w:line="240" w:lineRule="auto"/>
        <w:rPr>
          <w:rFonts w:eastAsia="Times New Roman"/>
          <w:b/>
          <w:bCs/>
          <w:color w:val="000000"/>
          <w:kern w:val="36"/>
          <w:sz w:val="36"/>
          <w:szCs w:val="48"/>
          <w:lang w:eastAsia="de-DE"/>
        </w:rPr>
      </w:pPr>
      <w:r>
        <w:br w:type="page"/>
      </w:r>
    </w:p>
    <w:p w14:paraId="075DCFD1" w14:textId="550F8AA2" w:rsidR="00BD71A4" w:rsidRDefault="00915152" w:rsidP="00B928DD">
      <w:pPr>
        <w:pStyle w:val="berschrift1"/>
      </w:pPr>
      <w:r>
        <w:lastRenderedPageBreak/>
        <w:t>Arndt, Ernst Moritz – Lieder</w:t>
      </w:r>
    </w:p>
    <w:p w14:paraId="1FB4AD3F" w14:textId="26F0C5CB" w:rsidR="00915152" w:rsidRPr="00915152" w:rsidRDefault="00915152" w:rsidP="00915152">
      <w:pPr>
        <w:pStyle w:val="berschrift1"/>
      </w:pPr>
      <w:r w:rsidRPr="00722FA9">
        <w:rPr>
          <w:rFonts w:eastAsia="Aptos"/>
        </w:rPr>
        <w:t>Ade! Ich muss nun scheiden</w:t>
      </w:r>
      <w:r w:rsidRPr="00722FA9">
        <w:t xml:space="preserve"> </w:t>
      </w:r>
    </w:p>
    <w:p w14:paraId="7166FAAA" w14:textId="77777777" w:rsidR="00915152" w:rsidRPr="00722FA9" w:rsidRDefault="00915152" w:rsidP="00915152">
      <w:pPr>
        <w:rPr>
          <w:rFonts w:ascii="Aptos" w:eastAsia="Aptos" w:hAnsi="Aptos"/>
          <w:kern w:val="2"/>
          <w:sz w:val="22"/>
          <w14:ligatures w14:val="standardContextual"/>
        </w:rPr>
      </w:pPr>
      <w:r w:rsidRPr="00722FA9">
        <w:rPr>
          <w:rFonts w:ascii="Aptos" w:eastAsia="Aptos" w:hAnsi="Aptos"/>
          <w:kern w:val="2"/>
          <w:sz w:val="22"/>
          <w14:ligatures w14:val="standardContextual"/>
        </w:rPr>
        <w:t>Ade! Ich muss nun scheiden,</w:t>
      </w:r>
      <w:r w:rsidRPr="00722FA9">
        <w:rPr>
          <w:rFonts w:ascii="Aptos" w:eastAsia="Aptos" w:hAnsi="Aptos"/>
          <w:kern w:val="2"/>
          <w:sz w:val="22"/>
          <w14:ligatures w14:val="standardContextual"/>
        </w:rPr>
        <w:br/>
        <w:t>Ihr Freunde, gute Nacht!</w:t>
      </w:r>
      <w:r w:rsidRPr="00722FA9">
        <w:rPr>
          <w:rFonts w:ascii="Aptos" w:eastAsia="Aptos" w:hAnsi="Aptos"/>
          <w:kern w:val="2"/>
          <w:sz w:val="22"/>
          <w14:ligatures w14:val="standardContextual"/>
        </w:rPr>
        <w:br/>
        <w:t>In Freuden und in Leiden</w:t>
      </w:r>
      <w:r w:rsidRPr="00722FA9">
        <w:rPr>
          <w:rFonts w:ascii="Aptos" w:eastAsia="Aptos" w:hAnsi="Aptos"/>
          <w:kern w:val="2"/>
          <w:sz w:val="22"/>
          <w14:ligatures w14:val="standardContextual"/>
        </w:rPr>
        <w:br/>
        <w:t>Gar schwer ist mir’s gemacht,</w:t>
      </w:r>
      <w:r w:rsidRPr="00722FA9">
        <w:rPr>
          <w:rFonts w:ascii="Aptos" w:eastAsia="Aptos" w:hAnsi="Aptos"/>
          <w:kern w:val="2"/>
          <w:sz w:val="22"/>
          <w14:ligatures w14:val="standardContextual"/>
        </w:rPr>
        <w:br/>
        <w:t>In Kummer und in Tränen,</w:t>
      </w:r>
      <w:r w:rsidRPr="00722FA9">
        <w:rPr>
          <w:rFonts w:ascii="Aptos" w:eastAsia="Aptos" w:hAnsi="Aptos"/>
          <w:kern w:val="2"/>
          <w:sz w:val="22"/>
          <w14:ligatures w14:val="standardContextual"/>
        </w:rPr>
        <w:br/>
        <w:t>In Arbeit und in Not;</w:t>
      </w:r>
      <w:r w:rsidRPr="00722FA9">
        <w:rPr>
          <w:rFonts w:ascii="Aptos" w:eastAsia="Aptos" w:hAnsi="Aptos"/>
          <w:kern w:val="2"/>
          <w:sz w:val="22"/>
          <w14:ligatures w14:val="standardContextual"/>
        </w:rPr>
        <w:br/>
        <w:t>Drum ruft mein heißes Sehnen:</w:t>
      </w:r>
      <w:r w:rsidRPr="00722FA9">
        <w:rPr>
          <w:rFonts w:ascii="Aptos" w:eastAsia="Aptos" w:hAnsi="Aptos"/>
          <w:kern w:val="2"/>
          <w:sz w:val="22"/>
          <w14:ligatures w14:val="standardContextual"/>
        </w:rPr>
        <w:br/>
        <w:t>O komm, mein Herr und Gott!</w:t>
      </w:r>
    </w:p>
    <w:p w14:paraId="16AB2F1E" w14:textId="77777777" w:rsidR="00915152" w:rsidRPr="00722FA9" w:rsidRDefault="00915152" w:rsidP="00915152">
      <w:pPr>
        <w:rPr>
          <w:rFonts w:ascii="Aptos" w:eastAsia="Aptos" w:hAnsi="Aptos"/>
          <w:kern w:val="2"/>
          <w:sz w:val="22"/>
          <w14:ligatures w14:val="standardContextual"/>
        </w:rPr>
      </w:pPr>
      <w:r w:rsidRPr="00722FA9">
        <w:rPr>
          <w:rFonts w:ascii="Aptos" w:eastAsia="Aptos" w:hAnsi="Aptos"/>
          <w:kern w:val="2"/>
          <w:sz w:val="22"/>
          <w14:ligatures w14:val="standardContextual"/>
        </w:rPr>
        <w:t>O komm, und schleuß dem Matten</w:t>
      </w:r>
      <w:r w:rsidRPr="00722FA9">
        <w:rPr>
          <w:rFonts w:ascii="Aptos" w:eastAsia="Aptos" w:hAnsi="Aptos"/>
          <w:kern w:val="2"/>
          <w:sz w:val="22"/>
          <w14:ligatures w14:val="standardContextual"/>
        </w:rPr>
        <w:br/>
        <w:t>Die müden Augen zu,</w:t>
      </w:r>
      <w:r w:rsidRPr="00722FA9">
        <w:rPr>
          <w:rFonts w:ascii="Aptos" w:eastAsia="Aptos" w:hAnsi="Aptos"/>
          <w:kern w:val="2"/>
          <w:sz w:val="22"/>
          <w14:ligatures w14:val="standardContextual"/>
        </w:rPr>
        <w:br/>
        <w:t>Bett‘ ihm im kühlen Schatten</w:t>
      </w:r>
      <w:r w:rsidRPr="00722FA9">
        <w:rPr>
          <w:rFonts w:ascii="Aptos" w:eastAsia="Aptos" w:hAnsi="Aptos"/>
          <w:kern w:val="2"/>
          <w:sz w:val="22"/>
          <w14:ligatures w14:val="standardContextual"/>
        </w:rPr>
        <w:br/>
        <w:t>Die stille sanfte Ruh,</w:t>
      </w:r>
      <w:r w:rsidRPr="00722FA9">
        <w:rPr>
          <w:rFonts w:ascii="Aptos" w:eastAsia="Aptos" w:hAnsi="Aptos"/>
          <w:kern w:val="2"/>
          <w:sz w:val="22"/>
          <w14:ligatures w14:val="standardContextual"/>
        </w:rPr>
        <w:br/>
        <w:t>Bett‘ ihm im kühlen Grabe</w:t>
      </w:r>
      <w:r w:rsidRPr="00722FA9">
        <w:rPr>
          <w:rFonts w:ascii="Aptos" w:eastAsia="Aptos" w:hAnsi="Aptos"/>
          <w:kern w:val="2"/>
          <w:sz w:val="22"/>
          <w14:ligatures w14:val="standardContextual"/>
        </w:rPr>
        <w:br/>
        <w:t>Den letzten weichen Pfühl,</w:t>
      </w:r>
      <w:r w:rsidRPr="00722FA9">
        <w:rPr>
          <w:rFonts w:ascii="Aptos" w:eastAsia="Aptos" w:hAnsi="Aptos"/>
          <w:kern w:val="2"/>
          <w:sz w:val="22"/>
          <w14:ligatures w14:val="standardContextual"/>
        </w:rPr>
        <w:br/>
        <w:t>Die einzige letzte Habe</w:t>
      </w:r>
      <w:r w:rsidRPr="00722FA9">
        <w:rPr>
          <w:rFonts w:ascii="Aptos" w:eastAsia="Aptos" w:hAnsi="Aptos"/>
          <w:kern w:val="2"/>
          <w:sz w:val="22"/>
          <w14:ligatures w14:val="standardContextual"/>
        </w:rPr>
        <w:br/>
        <w:t>Vom ganzen Weltgewühl.</w:t>
      </w:r>
    </w:p>
    <w:p w14:paraId="403B3FFB" w14:textId="77777777" w:rsidR="00915152" w:rsidRPr="00722FA9" w:rsidRDefault="00915152" w:rsidP="00915152">
      <w:pPr>
        <w:rPr>
          <w:rFonts w:ascii="Aptos" w:eastAsia="Aptos" w:hAnsi="Aptos"/>
          <w:kern w:val="2"/>
          <w:sz w:val="22"/>
          <w14:ligatures w14:val="standardContextual"/>
        </w:rPr>
      </w:pPr>
      <w:r w:rsidRPr="00722FA9">
        <w:rPr>
          <w:rFonts w:ascii="Aptos" w:eastAsia="Aptos" w:hAnsi="Aptos"/>
          <w:kern w:val="2"/>
          <w:sz w:val="22"/>
          <w14:ligatures w14:val="standardContextual"/>
        </w:rPr>
        <w:t>Ade! Ihr sollt nicht weinen,</w:t>
      </w:r>
      <w:r w:rsidRPr="00722FA9">
        <w:rPr>
          <w:rFonts w:ascii="Aptos" w:eastAsia="Aptos" w:hAnsi="Aptos"/>
          <w:kern w:val="2"/>
          <w:sz w:val="22"/>
          <w14:ligatures w14:val="standardContextual"/>
        </w:rPr>
        <w:br/>
        <w:t>Ihr Freunde lieb und fromm,</w:t>
      </w:r>
      <w:r w:rsidRPr="00722FA9">
        <w:rPr>
          <w:rFonts w:ascii="Aptos" w:eastAsia="Aptos" w:hAnsi="Aptos"/>
          <w:kern w:val="2"/>
          <w:sz w:val="22"/>
          <w14:ligatures w14:val="standardContextual"/>
        </w:rPr>
        <w:br/>
        <w:t>Das Licht wird wieder scheinen,</w:t>
      </w:r>
      <w:r w:rsidRPr="00722FA9">
        <w:rPr>
          <w:rFonts w:ascii="Aptos" w:eastAsia="Aptos" w:hAnsi="Aptos"/>
          <w:kern w:val="2"/>
          <w:sz w:val="22"/>
          <w14:ligatures w14:val="standardContextual"/>
        </w:rPr>
        <w:br/>
        <w:t>Das ruft dem Schläfer: komm!</w:t>
      </w:r>
      <w:r w:rsidRPr="00722FA9">
        <w:rPr>
          <w:rFonts w:ascii="Aptos" w:eastAsia="Aptos" w:hAnsi="Aptos"/>
          <w:kern w:val="2"/>
          <w:sz w:val="22"/>
          <w14:ligatures w14:val="standardContextual"/>
        </w:rPr>
        <w:br/>
        <w:t>Das klingt in seine Kammer:</w:t>
      </w:r>
      <w:r w:rsidRPr="00722FA9">
        <w:rPr>
          <w:rFonts w:ascii="Aptos" w:eastAsia="Aptos" w:hAnsi="Aptos"/>
          <w:kern w:val="2"/>
          <w:sz w:val="22"/>
          <w14:ligatures w14:val="standardContextual"/>
        </w:rPr>
        <w:br/>
        <w:t>Steh‘, Schläfer, steh‘ nun auf</w:t>
      </w:r>
      <w:r w:rsidRPr="00722FA9">
        <w:rPr>
          <w:rFonts w:ascii="Aptos" w:eastAsia="Aptos" w:hAnsi="Aptos"/>
          <w:kern w:val="2"/>
          <w:sz w:val="22"/>
          <w14:ligatures w14:val="standardContextual"/>
        </w:rPr>
        <w:br/>
        <w:t>Steh‘ auf aus Erdenjammer!</w:t>
      </w:r>
      <w:r w:rsidRPr="00722FA9">
        <w:rPr>
          <w:rFonts w:ascii="Aptos" w:eastAsia="Aptos" w:hAnsi="Aptos"/>
          <w:kern w:val="2"/>
          <w:sz w:val="22"/>
          <w14:ligatures w14:val="standardContextual"/>
        </w:rPr>
        <w:br/>
        <w:t>Der Himmel tut sich auf.</w:t>
      </w:r>
    </w:p>
    <w:p w14:paraId="3C124EDC" w14:textId="77777777" w:rsidR="00915152" w:rsidRPr="00722FA9" w:rsidRDefault="00915152" w:rsidP="00915152">
      <w:pPr>
        <w:rPr>
          <w:rFonts w:ascii="Aptos" w:eastAsia="Aptos" w:hAnsi="Aptos"/>
          <w:kern w:val="2"/>
          <w:sz w:val="22"/>
          <w14:ligatures w14:val="standardContextual"/>
        </w:rPr>
      </w:pPr>
      <w:r w:rsidRPr="00722FA9">
        <w:rPr>
          <w:rFonts w:ascii="Aptos" w:eastAsia="Aptos" w:hAnsi="Aptos"/>
          <w:kern w:val="2"/>
          <w:sz w:val="22"/>
          <w14:ligatures w14:val="standardContextual"/>
        </w:rPr>
        <w:t>Ade! ihr sollt nicht klagen,</w:t>
      </w:r>
      <w:r w:rsidRPr="00722FA9">
        <w:rPr>
          <w:rFonts w:ascii="Aptos" w:eastAsia="Aptos" w:hAnsi="Aptos"/>
          <w:kern w:val="2"/>
          <w:sz w:val="22"/>
          <w14:ligatures w14:val="standardContextual"/>
        </w:rPr>
        <w:br/>
        <w:t>Dass nun ich hinnen muss,</w:t>
      </w:r>
      <w:r w:rsidRPr="00722FA9">
        <w:rPr>
          <w:rFonts w:ascii="Aptos" w:eastAsia="Aptos" w:hAnsi="Aptos"/>
          <w:kern w:val="2"/>
          <w:sz w:val="22"/>
          <w14:ligatures w14:val="standardContextual"/>
        </w:rPr>
        <w:br/>
        <w:t>Die Nacht wird wieder tagen</w:t>
      </w:r>
      <w:r w:rsidRPr="00722FA9">
        <w:rPr>
          <w:rFonts w:ascii="Aptos" w:eastAsia="Aptos" w:hAnsi="Aptos"/>
          <w:kern w:val="2"/>
          <w:sz w:val="22"/>
          <w14:ligatures w14:val="standardContextual"/>
        </w:rPr>
        <w:br/>
        <w:t>Mit Freudenüberfluss,</w:t>
      </w:r>
      <w:r w:rsidRPr="00722FA9">
        <w:rPr>
          <w:rFonts w:ascii="Aptos" w:eastAsia="Aptos" w:hAnsi="Aptos"/>
          <w:kern w:val="2"/>
          <w:sz w:val="22"/>
          <w14:ligatures w14:val="standardContextual"/>
        </w:rPr>
        <w:br/>
        <w:t>Der große Held der Frommen</w:t>
      </w:r>
      <w:r w:rsidRPr="00722FA9">
        <w:rPr>
          <w:rFonts w:ascii="Aptos" w:eastAsia="Aptos" w:hAnsi="Aptos"/>
          <w:kern w:val="2"/>
          <w:sz w:val="22"/>
          <w14:ligatures w14:val="standardContextual"/>
        </w:rPr>
        <w:br/>
        <w:t xml:space="preserve">Wird mit der Krone </w:t>
      </w:r>
      <w:proofErr w:type="spellStart"/>
      <w:r w:rsidRPr="00722FA9">
        <w:rPr>
          <w:rFonts w:ascii="Aptos" w:eastAsia="Aptos" w:hAnsi="Aptos"/>
          <w:kern w:val="2"/>
          <w:sz w:val="22"/>
          <w14:ligatures w14:val="standardContextual"/>
        </w:rPr>
        <w:t>steh‘n</w:t>
      </w:r>
      <w:proofErr w:type="spellEnd"/>
      <w:r w:rsidRPr="00722FA9">
        <w:rPr>
          <w:rFonts w:ascii="Aptos" w:eastAsia="Aptos" w:hAnsi="Aptos"/>
          <w:kern w:val="2"/>
          <w:sz w:val="22"/>
          <w14:ligatures w14:val="standardContextual"/>
        </w:rPr>
        <w:t>,</w:t>
      </w:r>
      <w:r w:rsidRPr="00722FA9">
        <w:rPr>
          <w:rFonts w:ascii="Aptos" w:eastAsia="Aptos" w:hAnsi="Aptos"/>
          <w:kern w:val="2"/>
          <w:sz w:val="22"/>
          <w14:ligatures w14:val="standardContextual"/>
        </w:rPr>
        <w:br/>
        <w:t>Und Engel werden kommen</w:t>
      </w:r>
      <w:r w:rsidRPr="00722FA9">
        <w:rPr>
          <w:rFonts w:ascii="Aptos" w:eastAsia="Aptos" w:hAnsi="Aptos"/>
          <w:kern w:val="2"/>
          <w:sz w:val="22"/>
          <w14:ligatures w14:val="standardContextual"/>
        </w:rPr>
        <w:br/>
        <w:t xml:space="preserve">Und mich zu Gott </w:t>
      </w:r>
      <w:proofErr w:type="spellStart"/>
      <w:r w:rsidRPr="00722FA9">
        <w:rPr>
          <w:rFonts w:ascii="Aptos" w:eastAsia="Aptos" w:hAnsi="Aptos"/>
          <w:kern w:val="2"/>
          <w:sz w:val="22"/>
          <w14:ligatures w14:val="standardContextual"/>
        </w:rPr>
        <w:t>erhöh‘n</w:t>
      </w:r>
      <w:proofErr w:type="spellEnd"/>
      <w:r w:rsidRPr="00722FA9">
        <w:rPr>
          <w:rFonts w:ascii="Aptos" w:eastAsia="Aptos" w:hAnsi="Aptos"/>
          <w:kern w:val="2"/>
          <w:sz w:val="22"/>
          <w14:ligatures w14:val="standardContextual"/>
        </w:rPr>
        <w:t>.</w:t>
      </w:r>
    </w:p>
    <w:p w14:paraId="280CF436" w14:textId="77777777" w:rsidR="00915152" w:rsidRPr="00722FA9" w:rsidRDefault="00915152" w:rsidP="00915152">
      <w:pPr>
        <w:pStyle w:val="berschrift1"/>
        <w:rPr>
          <w:sz w:val="40"/>
        </w:rPr>
      </w:pPr>
      <w:r w:rsidRPr="00722FA9">
        <w:rPr>
          <w:rFonts w:eastAsia="Aptos"/>
        </w:rPr>
        <w:t>Auf! lasst uns fröhlich singen</w:t>
      </w:r>
    </w:p>
    <w:p w14:paraId="1401929D" w14:textId="77777777" w:rsidR="00915152" w:rsidRPr="00722FA9" w:rsidRDefault="00915152" w:rsidP="00915152">
      <w:pPr>
        <w:rPr>
          <w:rFonts w:ascii="Aptos" w:eastAsia="Aptos" w:hAnsi="Aptos"/>
          <w:kern w:val="2"/>
          <w:sz w:val="22"/>
          <w14:ligatures w14:val="standardContextual"/>
        </w:rPr>
      </w:pPr>
      <w:r w:rsidRPr="00722FA9">
        <w:rPr>
          <w:rFonts w:ascii="Aptos" w:eastAsia="Aptos" w:hAnsi="Aptos"/>
          <w:kern w:val="2"/>
          <w:sz w:val="22"/>
          <w14:ligatures w14:val="standardContextual"/>
        </w:rPr>
        <w:t>Auf! lasst uns fröhlich singen</w:t>
      </w:r>
      <w:r w:rsidRPr="00722FA9">
        <w:rPr>
          <w:rFonts w:ascii="Aptos" w:eastAsia="Aptos" w:hAnsi="Aptos"/>
          <w:kern w:val="2"/>
          <w:sz w:val="22"/>
          <w14:ligatures w14:val="standardContextual"/>
        </w:rPr>
        <w:br/>
        <w:t>Ein Lied von Tod und Grab!</w:t>
      </w:r>
      <w:r w:rsidRPr="00722FA9">
        <w:rPr>
          <w:rFonts w:ascii="Aptos" w:eastAsia="Aptos" w:hAnsi="Aptos"/>
          <w:kern w:val="2"/>
          <w:sz w:val="22"/>
          <w14:ligatures w14:val="standardContextual"/>
        </w:rPr>
        <w:br/>
        <w:t xml:space="preserve">Gar </w:t>
      </w:r>
      <w:r>
        <w:rPr>
          <w:rFonts w:ascii="Aptos" w:eastAsia="Aptos" w:hAnsi="Aptos"/>
          <w:kern w:val="2"/>
          <w:sz w:val="22"/>
          <w14:ligatures w14:val="standardContextual"/>
        </w:rPr>
        <w:t>h</w:t>
      </w:r>
      <w:r w:rsidRPr="00722FA9">
        <w:rPr>
          <w:rFonts w:ascii="Aptos" w:eastAsia="Aptos" w:hAnsi="Aptos"/>
          <w:kern w:val="2"/>
          <w:sz w:val="22"/>
          <w14:ligatures w14:val="standardContextual"/>
        </w:rPr>
        <w:t>errlich soll es klingen</w:t>
      </w:r>
      <w:r w:rsidRPr="00722FA9">
        <w:rPr>
          <w:rFonts w:ascii="Aptos" w:eastAsia="Aptos" w:hAnsi="Aptos"/>
          <w:kern w:val="2"/>
          <w:sz w:val="22"/>
          <w14:ligatures w14:val="standardContextual"/>
        </w:rPr>
        <w:br/>
        <w:t>Ins letzte Bett hinab:</w:t>
      </w:r>
      <w:r w:rsidRPr="00722FA9">
        <w:rPr>
          <w:rFonts w:ascii="Aptos" w:eastAsia="Aptos" w:hAnsi="Aptos"/>
          <w:kern w:val="2"/>
          <w:sz w:val="22"/>
          <w14:ligatures w14:val="standardContextual"/>
        </w:rPr>
        <w:br/>
        <w:t>Des Friedhofs stiller Hügel</w:t>
      </w:r>
      <w:r w:rsidRPr="00722FA9">
        <w:rPr>
          <w:rFonts w:ascii="Aptos" w:eastAsia="Aptos" w:hAnsi="Aptos"/>
          <w:kern w:val="2"/>
          <w:sz w:val="22"/>
          <w14:ligatures w14:val="standardContextual"/>
        </w:rPr>
        <w:br/>
        <w:t>Kein Leben deckt er zu,</w:t>
      </w:r>
      <w:r w:rsidRPr="00722FA9">
        <w:rPr>
          <w:rFonts w:ascii="Aptos" w:eastAsia="Aptos" w:hAnsi="Aptos"/>
          <w:kern w:val="2"/>
          <w:sz w:val="22"/>
          <w14:ligatures w14:val="standardContextual"/>
        </w:rPr>
        <w:br/>
        <w:t>Der Geist schwingt frohe Flügel</w:t>
      </w:r>
      <w:r w:rsidRPr="00722FA9">
        <w:rPr>
          <w:rFonts w:ascii="Aptos" w:eastAsia="Aptos" w:hAnsi="Aptos"/>
          <w:kern w:val="2"/>
          <w:sz w:val="22"/>
          <w14:ligatures w14:val="standardContextual"/>
        </w:rPr>
        <w:br/>
        <w:t>Und fliegt der Heimat zu.</w:t>
      </w:r>
    </w:p>
    <w:p w14:paraId="1B624018" w14:textId="77777777" w:rsidR="00915152" w:rsidRPr="00722FA9" w:rsidRDefault="00915152" w:rsidP="00915152">
      <w:pPr>
        <w:rPr>
          <w:rFonts w:ascii="Aptos" w:eastAsia="Aptos" w:hAnsi="Aptos"/>
          <w:kern w:val="2"/>
          <w:sz w:val="22"/>
          <w14:ligatures w14:val="standardContextual"/>
        </w:rPr>
      </w:pPr>
      <w:r w:rsidRPr="00722FA9">
        <w:rPr>
          <w:rFonts w:ascii="Aptos" w:eastAsia="Aptos" w:hAnsi="Aptos"/>
          <w:kern w:val="2"/>
          <w:sz w:val="22"/>
          <w14:ligatures w14:val="standardContextual"/>
        </w:rPr>
        <w:lastRenderedPageBreak/>
        <w:t>Er sagt der grünen Erde</w:t>
      </w:r>
      <w:r w:rsidRPr="00722FA9">
        <w:rPr>
          <w:rFonts w:ascii="Aptos" w:eastAsia="Aptos" w:hAnsi="Aptos"/>
          <w:kern w:val="2"/>
          <w:sz w:val="22"/>
          <w14:ligatures w14:val="standardContextual"/>
        </w:rPr>
        <w:br/>
        <w:t>Die letzte gute Nacht,</w:t>
      </w:r>
      <w:r w:rsidRPr="00722FA9">
        <w:rPr>
          <w:rFonts w:ascii="Aptos" w:eastAsia="Aptos" w:hAnsi="Aptos"/>
          <w:kern w:val="2"/>
          <w:sz w:val="22"/>
          <w14:ligatures w14:val="standardContextual"/>
        </w:rPr>
        <w:br/>
        <w:t>Denn Arbeit Not Gefährde</w:t>
      </w:r>
      <w:r w:rsidRPr="00722FA9">
        <w:rPr>
          <w:rFonts w:ascii="Aptos" w:eastAsia="Aptos" w:hAnsi="Aptos"/>
          <w:kern w:val="2"/>
          <w:sz w:val="22"/>
          <w14:ligatures w14:val="standardContextual"/>
        </w:rPr>
        <w:br/>
        <w:t>Sie sind mit Gott vollbracht,</w:t>
      </w:r>
      <w:r w:rsidRPr="00722FA9">
        <w:rPr>
          <w:rFonts w:ascii="Aptos" w:eastAsia="Aptos" w:hAnsi="Aptos"/>
          <w:kern w:val="2"/>
          <w:sz w:val="22"/>
          <w14:ligatures w14:val="standardContextual"/>
        </w:rPr>
        <w:br/>
        <w:t>Die Freuden und die Mühen</w:t>
      </w:r>
      <w:r w:rsidRPr="00722FA9">
        <w:rPr>
          <w:rFonts w:ascii="Aptos" w:eastAsia="Aptos" w:hAnsi="Aptos"/>
          <w:kern w:val="2"/>
          <w:sz w:val="22"/>
          <w14:ligatures w14:val="standardContextual"/>
        </w:rPr>
        <w:br/>
        <w:t>Der armen Sterblichkeit</w:t>
      </w:r>
      <w:r w:rsidRPr="00722FA9">
        <w:rPr>
          <w:rFonts w:ascii="Aptos" w:eastAsia="Aptos" w:hAnsi="Aptos"/>
          <w:kern w:val="2"/>
          <w:sz w:val="22"/>
          <w14:ligatures w14:val="standardContextual"/>
        </w:rPr>
        <w:br/>
        <w:t>Nun sieht er Kränze blühen</w:t>
      </w:r>
      <w:r w:rsidRPr="00722FA9">
        <w:rPr>
          <w:rFonts w:ascii="Aptos" w:eastAsia="Aptos" w:hAnsi="Aptos"/>
          <w:kern w:val="2"/>
          <w:sz w:val="22"/>
          <w14:ligatures w14:val="standardContextual"/>
        </w:rPr>
        <w:br/>
        <w:t>Im Lenz der Ewigkeit.</w:t>
      </w:r>
    </w:p>
    <w:p w14:paraId="23418EE5" w14:textId="77777777" w:rsidR="00915152" w:rsidRPr="00722FA9" w:rsidRDefault="00915152" w:rsidP="00915152">
      <w:pPr>
        <w:rPr>
          <w:rFonts w:ascii="Aptos" w:eastAsia="Aptos" w:hAnsi="Aptos"/>
          <w:kern w:val="2"/>
          <w:sz w:val="22"/>
          <w14:ligatures w14:val="standardContextual"/>
        </w:rPr>
      </w:pPr>
      <w:r w:rsidRPr="00722FA9">
        <w:rPr>
          <w:rFonts w:ascii="Aptos" w:eastAsia="Aptos" w:hAnsi="Aptos"/>
          <w:kern w:val="2"/>
          <w:sz w:val="22"/>
          <w14:ligatures w14:val="standardContextual"/>
        </w:rPr>
        <w:t>Nun sieht er hell im Lichte,</w:t>
      </w:r>
      <w:r w:rsidRPr="00722FA9">
        <w:rPr>
          <w:rFonts w:ascii="Aptos" w:eastAsia="Aptos" w:hAnsi="Aptos"/>
          <w:kern w:val="2"/>
          <w:sz w:val="22"/>
          <w14:ligatures w14:val="standardContextual"/>
        </w:rPr>
        <w:br/>
        <w:t>Was hier so dunkel war,</w:t>
      </w:r>
      <w:r w:rsidRPr="00722FA9">
        <w:rPr>
          <w:rFonts w:ascii="Aptos" w:eastAsia="Aptos" w:hAnsi="Aptos"/>
          <w:kern w:val="2"/>
          <w:sz w:val="22"/>
          <w14:ligatures w14:val="standardContextual"/>
        </w:rPr>
        <w:br/>
        <w:t>Des Herzens Traumgeschichte,</w:t>
      </w:r>
      <w:r w:rsidRPr="00722FA9">
        <w:rPr>
          <w:rFonts w:ascii="Aptos" w:eastAsia="Aptos" w:hAnsi="Aptos"/>
          <w:kern w:val="2"/>
          <w:sz w:val="22"/>
          <w14:ligatures w14:val="standardContextual"/>
        </w:rPr>
        <w:br/>
        <w:t>Des Lebens Rätsel klar,</w:t>
      </w:r>
      <w:r w:rsidRPr="00722FA9">
        <w:rPr>
          <w:rFonts w:ascii="Aptos" w:eastAsia="Aptos" w:hAnsi="Aptos"/>
          <w:kern w:val="2"/>
          <w:sz w:val="22"/>
          <w14:ligatures w14:val="standardContextual"/>
        </w:rPr>
        <w:br/>
        <w:t>Nun kann er ganz verstehen,</w:t>
      </w:r>
      <w:r w:rsidRPr="00722FA9">
        <w:rPr>
          <w:rFonts w:ascii="Aptos" w:eastAsia="Aptos" w:hAnsi="Aptos"/>
          <w:kern w:val="2"/>
          <w:sz w:val="22"/>
          <w14:ligatures w14:val="standardContextual"/>
        </w:rPr>
        <w:br/>
        <w:t>Was Gott, was Christus ist:</w:t>
      </w:r>
      <w:r w:rsidRPr="00722FA9">
        <w:rPr>
          <w:rFonts w:ascii="Aptos" w:eastAsia="Aptos" w:hAnsi="Aptos"/>
          <w:kern w:val="2"/>
          <w:sz w:val="22"/>
          <w14:ligatures w14:val="standardContextual"/>
        </w:rPr>
        <w:br/>
        <w:t>Wie wohl ist ihm geschehen,</w:t>
      </w:r>
      <w:r w:rsidRPr="00722FA9">
        <w:rPr>
          <w:rFonts w:ascii="Aptos" w:eastAsia="Aptos" w:hAnsi="Aptos"/>
          <w:kern w:val="2"/>
          <w:sz w:val="22"/>
          <w14:ligatures w14:val="standardContextual"/>
        </w:rPr>
        <w:br/>
        <w:t>Dass er gestorben ist!</w:t>
      </w:r>
    </w:p>
    <w:p w14:paraId="2513A72F" w14:textId="77777777" w:rsidR="00915152" w:rsidRPr="00722FA9" w:rsidRDefault="00915152" w:rsidP="00915152">
      <w:pPr>
        <w:rPr>
          <w:rFonts w:ascii="Aptos" w:eastAsia="Aptos" w:hAnsi="Aptos"/>
          <w:kern w:val="2"/>
          <w:sz w:val="22"/>
          <w14:ligatures w14:val="standardContextual"/>
        </w:rPr>
      </w:pPr>
      <w:r w:rsidRPr="00722FA9">
        <w:rPr>
          <w:rFonts w:ascii="Aptos" w:eastAsia="Aptos" w:hAnsi="Aptos"/>
          <w:kern w:val="2"/>
          <w:sz w:val="22"/>
          <w14:ligatures w14:val="standardContextual"/>
        </w:rPr>
        <w:t xml:space="preserve">Drum </w:t>
      </w:r>
      <w:proofErr w:type="spellStart"/>
      <w:r w:rsidRPr="00722FA9">
        <w:rPr>
          <w:rFonts w:ascii="Aptos" w:eastAsia="Aptos" w:hAnsi="Aptos"/>
          <w:kern w:val="2"/>
          <w:sz w:val="22"/>
          <w14:ligatures w14:val="standardContextual"/>
        </w:rPr>
        <w:t>woll’n</w:t>
      </w:r>
      <w:proofErr w:type="spellEnd"/>
      <w:r w:rsidRPr="00722FA9">
        <w:rPr>
          <w:rFonts w:ascii="Aptos" w:eastAsia="Aptos" w:hAnsi="Aptos"/>
          <w:kern w:val="2"/>
          <w:sz w:val="22"/>
          <w14:ligatures w14:val="standardContextual"/>
        </w:rPr>
        <w:t xml:space="preserve"> wir fröhlich singen</w:t>
      </w:r>
      <w:r w:rsidRPr="00722FA9">
        <w:rPr>
          <w:rFonts w:ascii="Aptos" w:eastAsia="Aptos" w:hAnsi="Aptos"/>
          <w:kern w:val="2"/>
          <w:sz w:val="22"/>
          <w14:ligatures w14:val="standardContextual"/>
        </w:rPr>
        <w:br/>
        <w:t>Ein Lied von Tod und Grab,</w:t>
      </w:r>
      <w:r w:rsidRPr="00722FA9">
        <w:rPr>
          <w:rFonts w:ascii="Aptos" w:eastAsia="Aptos" w:hAnsi="Aptos"/>
          <w:kern w:val="2"/>
          <w:sz w:val="22"/>
          <w14:ligatures w14:val="standardContextual"/>
        </w:rPr>
        <w:br/>
        <w:t>Ein Himmelslied soll klingen</w:t>
      </w:r>
      <w:r w:rsidRPr="00722FA9">
        <w:rPr>
          <w:rFonts w:ascii="Aptos" w:eastAsia="Aptos" w:hAnsi="Aptos"/>
          <w:kern w:val="2"/>
          <w:sz w:val="22"/>
          <w14:ligatures w14:val="standardContextual"/>
        </w:rPr>
        <w:br/>
        <w:t>Ins Erdenbett hinab!</w:t>
      </w:r>
      <w:r w:rsidRPr="00722FA9">
        <w:rPr>
          <w:rFonts w:ascii="Aptos" w:eastAsia="Aptos" w:hAnsi="Aptos"/>
          <w:kern w:val="2"/>
          <w:sz w:val="22"/>
          <w14:ligatures w14:val="standardContextual"/>
        </w:rPr>
        <w:br/>
        <w:t>Die Seele hat gewonnen</w:t>
      </w:r>
      <w:r w:rsidRPr="00722FA9">
        <w:rPr>
          <w:rFonts w:ascii="Aptos" w:eastAsia="Aptos" w:hAnsi="Aptos"/>
          <w:kern w:val="2"/>
          <w:sz w:val="22"/>
          <w14:ligatures w14:val="standardContextual"/>
        </w:rPr>
        <w:br/>
        <w:t xml:space="preserve">Das </w:t>
      </w:r>
      <w:proofErr w:type="spellStart"/>
      <w:r w:rsidRPr="00722FA9">
        <w:rPr>
          <w:rFonts w:ascii="Aptos" w:eastAsia="Aptos" w:hAnsi="Aptos"/>
          <w:kern w:val="2"/>
          <w:sz w:val="22"/>
          <w14:ligatures w14:val="standardContextual"/>
        </w:rPr>
        <w:t>ew’ge</w:t>
      </w:r>
      <w:proofErr w:type="spellEnd"/>
      <w:r w:rsidRPr="00722FA9">
        <w:rPr>
          <w:rFonts w:ascii="Aptos" w:eastAsia="Aptos" w:hAnsi="Aptos"/>
          <w:kern w:val="2"/>
          <w:sz w:val="22"/>
          <w14:ligatures w14:val="standardContextual"/>
        </w:rPr>
        <w:t xml:space="preserve"> Morgenrot</w:t>
      </w:r>
      <w:r w:rsidRPr="00722FA9">
        <w:rPr>
          <w:rFonts w:ascii="Aptos" w:eastAsia="Aptos" w:hAnsi="Aptos"/>
          <w:kern w:val="2"/>
          <w:sz w:val="22"/>
          <w14:ligatures w14:val="standardContextual"/>
        </w:rPr>
        <w:br/>
        <w:t>Und schaut aus heitern Wonnen</w:t>
      </w:r>
      <w:r w:rsidRPr="00722FA9">
        <w:rPr>
          <w:rFonts w:ascii="Aptos" w:eastAsia="Aptos" w:hAnsi="Aptos"/>
          <w:kern w:val="2"/>
          <w:sz w:val="22"/>
          <w14:ligatures w14:val="standardContextual"/>
        </w:rPr>
        <w:br/>
        <w:t>Hinab auf Grab und Tod.</w:t>
      </w:r>
    </w:p>
    <w:p w14:paraId="1D21415F" w14:textId="77777777" w:rsidR="00915152" w:rsidRPr="00722FA9" w:rsidRDefault="00915152" w:rsidP="00915152">
      <w:pPr>
        <w:pStyle w:val="berschrift1"/>
      </w:pPr>
      <w:r w:rsidRPr="00722FA9">
        <w:t xml:space="preserve">Der </w:t>
      </w:r>
      <w:proofErr w:type="spellStart"/>
      <w:r w:rsidRPr="00722FA9">
        <w:t>heil’ge</w:t>
      </w:r>
      <w:proofErr w:type="spellEnd"/>
      <w:r w:rsidRPr="00722FA9">
        <w:t xml:space="preserve"> Christ ist kommen</w:t>
      </w:r>
    </w:p>
    <w:p w14:paraId="1FD590E3" w14:textId="77777777" w:rsidR="00915152" w:rsidRPr="00722FA9" w:rsidRDefault="00915152" w:rsidP="00915152">
      <w:pPr>
        <w:rPr>
          <w:rFonts w:ascii="Aptos" w:eastAsia="Aptos" w:hAnsi="Aptos"/>
          <w:kern w:val="2"/>
          <w:sz w:val="22"/>
          <w14:ligatures w14:val="standardContextual"/>
        </w:rPr>
      </w:pPr>
      <w:r w:rsidRPr="00722FA9">
        <w:rPr>
          <w:rFonts w:ascii="Aptos" w:eastAsia="Aptos" w:hAnsi="Aptos"/>
          <w:kern w:val="2"/>
          <w:sz w:val="22"/>
          <w14:ligatures w14:val="standardContextual"/>
        </w:rPr>
        <w:t xml:space="preserve">1. Der </w:t>
      </w:r>
      <w:proofErr w:type="spellStart"/>
      <w:r w:rsidRPr="00722FA9">
        <w:rPr>
          <w:rFonts w:ascii="Aptos" w:eastAsia="Aptos" w:hAnsi="Aptos"/>
          <w:kern w:val="2"/>
          <w:sz w:val="22"/>
          <w14:ligatures w14:val="standardContextual"/>
        </w:rPr>
        <w:t>heil’ge</w:t>
      </w:r>
      <w:proofErr w:type="spellEnd"/>
      <w:r w:rsidRPr="00722FA9">
        <w:rPr>
          <w:rFonts w:ascii="Aptos" w:eastAsia="Aptos" w:hAnsi="Aptos"/>
          <w:kern w:val="2"/>
          <w:sz w:val="22"/>
          <w14:ligatures w14:val="standardContextual"/>
        </w:rPr>
        <w:t xml:space="preserve"> Christ ist kommen,</w:t>
      </w:r>
      <w:r w:rsidRPr="00722FA9">
        <w:rPr>
          <w:rFonts w:ascii="Aptos" w:eastAsia="Aptos" w:hAnsi="Aptos"/>
          <w:kern w:val="2"/>
          <w:sz w:val="22"/>
          <w14:ligatures w14:val="standardContextual"/>
        </w:rPr>
        <w:br/>
        <w:t>der teure Gottessohn;</w:t>
      </w:r>
      <w:r w:rsidRPr="00722FA9">
        <w:rPr>
          <w:rFonts w:ascii="Aptos" w:eastAsia="Aptos" w:hAnsi="Aptos"/>
          <w:kern w:val="2"/>
          <w:sz w:val="22"/>
          <w14:ligatures w14:val="standardContextual"/>
        </w:rPr>
        <w:br/>
        <w:t xml:space="preserve">des </w:t>
      </w:r>
      <w:proofErr w:type="spellStart"/>
      <w:r w:rsidRPr="00722FA9">
        <w:rPr>
          <w:rFonts w:ascii="Aptos" w:eastAsia="Aptos" w:hAnsi="Aptos"/>
          <w:kern w:val="2"/>
          <w:sz w:val="22"/>
          <w14:ligatures w14:val="standardContextual"/>
        </w:rPr>
        <w:t>freu‘n</w:t>
      </w:r>
      <w:proofErr w:type="spellEnd"/>
      <w:r w:rsidRPr="00722FA9">
        <w:rPr>
          <w:rFonts w:ascii="Aptos" w:eastAsia="Aptos" w:hAnsi="Aptos"/>
          <w:kern w:val="2"/>
          <w:sz w:val="22"/>
          <w14:ligatures w14:val="standardContextual"/>
        </w:rPr>
        <w:t xml:space="preserve"> sich alle Frommen</w:t>
      </w:r>
      <w:r w:rsidRPr="00722FA9">
        <w:rPr>
          <w:rFonts w:ascii="Aptos" w:eastAsia="Aptos" w:hAnsi="Aptos"/>
          <w:kern w:val="2"/>
          <w:sz w:val="22"/>
          <w14:ligatures w14:val="standardContextual"/>
        </w:rPr>
        <w:br/>
        <w:t>am höchsten Himmelsthron.</w:t>
      </w:r>
      <w:r w:rsidRPr="00722FA9">
        <w:rPr>
          <w:rFonts w:ascii="Aptos" w:eastAsia="Aptos" w:hAnsi="Aptos"/>
          <w:kern w:val="2"/>
          <w:sz w:val="22"/>
          <w14:ligatures w14:val="standardContextual"/>
        </w:rPr>
        <w:br/>
        <w:t>Auch was auf Erden ist</w:t>
      </w:r>
      <w:r w:rsidRPr="00722FA9">
        <w:rPr>
          <w:rFonts w:ascii="Aptos" w:eastAsia="Aptos" w:hAnsi="Aptos"/>
          <w:kern w:val="2"/>
          <w:sz w:val="22"/>
          <w14:ligatures w14:val="standardContextual"/>
        </w:rPr>
        <w:br/>
        <w:t>soll preisen hoch und loben</w:t>
      </w:r>
      <w:r w:rsidRPr="00722FA9">
        <w:rPr>
          <w:rFonts w:ascii="Aptos" w:eastAsia="Aptos" w:hAnsi="Aptos"/>
          <w:kern w:val="2"/>
          <w:sz w:val="22"/>
          <w14:ligatures w14:val="standardContextual"/>
        </w:rPr>
        <w:br/>
        <w:t>mit allen Engeln droben</w:t>
      </w:r>
      <w:r w:rsidRPr="00722FA9">
        <w:rPr>
          <w:rFonts w:ascii="Aptos" w:eastAsia="Aptos" w:hAnsi="Aptos"/>
          <w:kern w:val="2"/>
          <w:sz w:val="22"/>
          <w14:ligatures w14:val="standardContextual"/>
        </w:rPr>
        <w:br/>
        <w:t xml:space="preserve">den lieben </w:t>
      </w:r>
      <w:proofErr w:type="spellStart"/>
      <w:r w:rsidRPr="00722FA9">
        <w:rPr>
          <w:rFonts w:ascii="Aptos" w:eastAsia="Aptos" w:hAnsi="Aptos"/>
          <w:kern w:val="2"/>
          <w:sz w:val="22"/>
          <w14:ligatures w14:val="standardContextual"/>
        </w:rPr>
        <w:t>heil’gen</w:t>
      </w:r>
      <w:proofErr w:type="spellEnd"/>
      <w:r w:rsidRPr="00722FA9">
        <w:rPr>
          <w:rFonts w:ascii="Aptos" w:eastAsia="Aptos" w:hAnsi="Aptos"/>
          <w:kern w:val="2"/>
          <w:sz w:val="22"/>
          <w14:ligatures w14:val="standardContextual"/>
        </w:rPr>
        <w:t xml:space="preserve"> Christ.</w:t>
      </w:r>
    </w:p>
    <w:p w14:paraId="5F2410DB" w14:textId="77777777" w:rsidR="00915152" w:rsidRPr="00722FA9" w:rsidRDefault="00915152" w:rsidP="00915152">
      <w:pPr>
        <w:rPr>
          <w:rFonts w:ascii="Aptos" w:eastAsia="Aptos" w:hAnsi="Aptos"/>
          <w:kern w:val="2"/>
          <w:sz w:val="22"/>
          <w14:ligatures w14:val="standardContextual"/>
        </w:rPr>
      </w:pPr>
      <w:r w:rsidRPr="00722FA9">
        <w:rPr>
          <w:rFonts w:ascii="Aptos" w:eastAsia="Aptos" w:hAnsi="Aptos"/>
          <w:kern w:val="2"/>
          <w:sz w:val="22"/>
          <w14:ligatures w14:val="standardContextual"/>
        </w:rPr>
        <w:t>2. Das Licht ist aufgegangen,</w:t>
      </w:r>
      <w:r w:rsidRPr="00722FA9">
        <w:rPr>
          <w:rFonts w:ascii="Aptos" w:eastAsia="Aptos" w:hAnsi="Aptos"/>
          <w:kern w:val="2"/>
          <w:sz w:val="22"/>
          <w14:ligatures w14:val="standardContextual"/>
        </w:rPr>
        <w:br/>
        <w:t>die lange Nacht ist hin;</w:t>
      </w:r>
      <w:r w:rsidRPr="00722FA9">
        <w:rPr>
          <w:rFonts w:ascii="Aptos" w:eastAsia="Aptos" w:hAnsi="Aptos"/>
          <w:kern w:val="2"/>
          <w:sz w:val="22"/>
          <w14:ligatures w14:val="standardContextual"/>
        </w:rPr>
        <w:br/>
        <w:t>die Sünde liegt gefangen,</w:t>
      </w:r>
      <w:r w:rsidRPr="00722FA9">
        <w:rPr>
          <w:rFonts w:ascii="Aptos" w:eastAsia="Aptos" w:hAnsi="Aptos"/>
          <w:kern w:val="2"/>
          <w:sz w:val="22"/>
          <w14:ligatures w14:val="standardContextual"/>
        </w:rPr>
        <w:br/>
        <w:t>erlöst ist Herz und Sinn.</w:t>
      </w:r>
      <w:r w:rsidRPr="00722FA9">
        <w:rPr>
          <w:rFonts w:ascii="Aptos" w:eastAsia="Aptos" w:hAnsi="Aptos"/>
          <w:kern w:val="2"/>
          <w:sz w:val="22"/>
          <w14:ligatures w14:val="standardContextual"/>
        </w:rPr>
        <w:br/>
        <w:t>Die Sündenangst ist weg,</w:t>
      </w:r>
      <w:r w:rsidRPr="00722FA9">
        <w:rPr>
          <w:rFonts w:ascii="Aptos" w:eastAsia="Aptos" w:hAnsi="Aptos"/>
          <w:kern w:val="2"/>
          <w:sz w:val="22"/>
          <w14:ligatures w14:val="standardContextual"/>
        </w:rPr>
        <w:br/>
        <w:t>der Glaube geht zum Himmel</w:t>
      </w:r>
      <w:r w:rsidRPr="00722FA9">
        <w:rPr>
          <w:rFonts w:ascii="Aptos" w:eastAsia="Aptos" w:hAnsi="Aptos"/>
          <w:kern w:val="2"/>
          <w:sz w:val="22"/>
          <w14:ligatures w14:val="standardContextual"/>
        </w:rPr>
        <w:br/>
        <w:t>nun aus dem Weltgetümmel</w:t>
      </w:r>
      <w:r w:rsidRPr="00722FA9">
        <w:rPr>
          <w:rFonts w:ascii="Aptos" w:eastAsia="Aptos" w:hAnsi="Aptos"/>
          <w:kern w:val="2"/>
          <w:sz w:val="22"/>
          <w14:ligatures w14:val="standardContextual"/>
        </w:rPr>
        <w:br/>
        <w:t>auf einem sichern Steg.</w:t>
      </w:r>
    </w:p>
    <w:p w14:paraId="05A78AD6" w14:textId="77777777" w:rsidR="00915152" w:rsidRPr="00722FA9" w:rsidRDefault="00915152" w:rsidP="00915152">
      <w:pPr>
        <w:rPr>
          <w:rFonts w:ascii="Aptos" w:eastAsia="Aptos" w:hAnsi="Aptos"/>
          <w:kern w:val="2"/>
          <w:sz w:val="22"/>
          <w14:ligatures w14:val="standardContextual"/>
        </w:rPr>
      </w:pPr>
      <w:r w:rsidRPr="00722FA9">
        <w:rPr>
          <w:rFonts w:ascii="Aptos" w:eastAsia="Aptos" w:hAnsi="Aptos"/>
          <w:kern w:val="2"/>
          <w:sz w:val="22"/>
          <w14:ligatures w14:val="standardContextual"/>
        </w:rPr>
        <w:t>3. Nun sind nicht mehr die Kinder</w:t>
      </w:r>
      <w:r w:rsidRPr="00722FA9">
        <w:rPr>
          <w:rFonts w:ascii="Aptos" w:eastAsia="Aptos" w:hAnsi="Aptos"/>
          <w:kern w:val="2"/>
          <w:sz w:val="22"/>
          <w14:ligatures w14:val="standardContextual"/>
        </w:rPr>
        <w:br/>
        <w:t>verwaist und vaterlos;</w:t>
      </w:r>
      <w:r w:rsidRPr="00722FA9">
        <w:rPr>
          <w:rFonts w:ascii="Aptos" w:eastAsia="Aptos" w:hAnsi="Aptos"/>
          <w:kern w:val="2"/>
          <w:sz w:val="22"/>
          <w14:ligatures w14:val="standardContextual"/>
        </w:rPr>
        <w:br/>
        <w:t>Gott rufet selbst die Sünder</w:t>
      </w:r>
      <w:r w:rsidRPr="00722FA9">
        <w:rPr>
          <w:rFonts w:ascii="Aptos" w:eastAsia="Aptos" w:hAnsi="Aptos"/>
          <w:kern w:val="2"/>
          <w:sz w:val="22"/>
          <w14:ligatures w14:val="standardContextual"/>
        </w:rPr>
        <w:br/>
        <w:t xml:space="preserve">in seinen </w:t>
      </w:r>
      <w:proofErr w:type="spellStart"/>
      <w:r w:rsidRPr="00722FA9">
        <w:rPr>
          <w:rFonts w:ascii="Aptos" w:eastAsia="Aptos" w:hAnsi="Aptos"/>
          <w:kern w:val="2"/>
          <w:sz w:val="22"/>
          <w14:ligatures w14:val="standardContextual"/>
        </w:rPr>
        <w:t>Gnadenschoß</w:t>
      </w:r>
      <w:proofErr w:type="spellEnd"/>
      <w:r w:rsidRPr="00722FA9">
        <w:rPr>
          <w:rFonts w:ascii="Aptos" w:eastAsia="Aptos" w:hAnsi="Aptos"/>
          <w:kern w:val="2"/>
          <w:sz w:val="22"/>
          <w14:ligatures w14:val="standardContextual"/>
        </w:rPr>
        <w:t>.</w:t>
      </w:r>
      <w:r w:rsidRPr="00722FA9">
        <w:rPr>
          <w:rFonts w:ascii="Aptos" w:eastAsia="Aptos" w:hAnsi="Aptos"/>
          <w:kern w:val="2"/>
          <w:sz w:val="22"/>
          <w14:ligatures w14:val="standardContextual"/>
        </w:rPr>
        <w:br/>
      </w:r>
      <w:r w:rsidRPr="00722FA9">
        <w:rPr>
          <w:rFonts w:ascii="Aptos" w:eastAsia="Aptos" w:hAnsi="Aptos"/>
          <w:kern w:val="2"/>
          <w:sz w:val="22"/>
          <w14:ligatures w14:val="standardContextual"/>
        </w:rPr>
        <w:lastRenderedPageBreak/>
        <w:t>Er will, dass alle, rein</w:t>
      </w:r>
      <w:r w:rsidRPr="00722FA9">
        <w:rPr>
          <w:rFonts w:ascii="Aptos" w:eastAsia="Aptos" w:hAnsi="Aptos"/>
          <w:kern w:val="2"/>
          <w:sz w:val="22"/>
          <w14:ligatures w14:val="standardContextual"/>
        </w:rPr>
        <w:br/>
        <w:t>von ihrem alten Schaden,</w:t>
      </w:r>
      <w:r w:rsidRPr="00722FA9">
        <w:rPr>
          <w:rFonts w:ascii="Aptos" w:eastAsia="Aptos" w:hAnsi="Aptos"/>
          <w:kern w:val="2"/>
          <w:sz w:val="22"/>
          <w14:ligatures w14:val="standardContextual"/>
        </w:rPr>
        <w:br/>
        <w:t>vertrauend seinen Gnaden,</w:t>
      </w:r>
      <w:r w:rsidRPr="00722FA9">
        <w:rPr>
          <w:rFonts w:ascii="Aptos" w:eastAsia="Aptos" w:hAnsi="Aptos"/>
          <w:kern w:val="2"/>
          <w:sz w:val="22"/>
          <w14:ligatures w14:val="standardContextual"/>
        </w:rPr>
        <w:br/>
      </w:r>
      <w:proofErr w:type="spellStart"/>
      <w:r w:rsidRPr="00722FA9">
        <w:rPr>
          <w:rFonts w:ascii="Aptos" w:eastAsia="Aptos" w:hAnsi="Aptos"/>
          <w:kern w:val="2"/>
          <w:sz w:val="22"/>
          <w14:ligatures w14:val="standardContextual"/>
        </w:rPr>
        <w:t>geh‘n</w:t>
      </w:r>
      <w:proofErr w:type="spellEnd"/>
      <w:r w:rsidRPr="00722FA9">
        <w:rPr>
          <w:rFonts w:ascii="Aptos" w:eastAsia="Aptos" w:hAnsi="Aptos"/>
          <w:kern w:val="2"/>
          <w:sz w:val="22"/>
          <w14:ligatures w14:val="standardContextual"/>
        </w:rPr>
        <w:t xml:space="preserve"> in den Himmel ein.</w:t>
      </w:r>
    </w:p>
    <w:p w14:paraId="0785EF17" w14:textId="77777777" w:rsidR="00915152" w:rsidRPr="00722FA9" w:rsidRDefault="00915152" w:rsidP="00915152">
      <w:pPr>
        <w:rPr>
          <w:rFonts w:ascii="Aptos" w:eastAsia="Aptos" w:hAnsi="Aptos"/>
          <w:kern w:val="2"/>
          <w:sz w:val="22"/>
          <w14:ligatures w14:val="standardContextual"/>
        </w:rPr>
      </w:pPr>
      <w:r w:rsidRPr="00722FA9">
        <w:rPr>
          <w:rFonts w:ascii="Aptos" w:eastAsia="Aptos" w:hAnsi="Aptos"/>
          <w:kern w:val="2"/>
          <w:sz w:val="22"/>
          <w14:ligatures w14:val="standardContextual"/>
        </w:rPr>
        <w:t>4. Drum freut euch hoch und preiset</w:t>
      </w:r>
      <w:r w:rsidRPr="00722FA9">
        <w:rPr>
          <w:rFonts w:ascii="Aptos" w:eastAsia="Aptos" w:hAnsi="Aptos"/>
          <w:kern w:val="2"/>
          <w:sz w:val="22"/>
          <w14:ligatures w14:val="standardContextual"/>
        </w:rPr>
        <w:br/>
        <w:t>ihr Seelen fern und nah!</w:t>
      </w:r>
      <w:r w:rsidRPr="00722FA9">
        <w:rPr>
          <w:rFonts w:ascii="Aptos" w:eastAsia="Aptos" w:hAnsi="Aptos"/>
          <w:kern w:val="2"/>
          <w:sz w:val="22"/>
          <w14:ligatures w14:val="standardContextual"/>
        </w:rPr>
        <w:br/>
        <w:t>Der euch den Vater weiset,</w:t>
      </w:r>
      <w:r w:rsidRPr="00722FA9">
        <w:rPr>
          <w:rFonts w:ascii="Aptos" w:eastAsia="Aptos" w:hAnsi="Aptos"/>
          <w:kern w:val="2"/>
          <w:sz w:val="22"/>
          <w14:ligatures w14:val="standardContextual"/>
        </w:rPr>
        <w:br/>
        <w:t xml:space="preserve">der </w:t>
      </w:r>
      <w:proofErr w:type="spellStart"/>
      <w:r w:rsidRPr="00722FA9">
        <w:rPr>
          <w:rFonts w:ascii="Aptos" w:eastAsia="Aptos" w:hAnsi="Aptos"/>
          <w:kern w:val="2"/>
          <w:sz w:val="22"/>
          <w14:ligatures w14:val="standardContextual"/>
        </w:rPr>
        <w:t>heil’ge</w:t>
      </w:r>
      <w:proofErr w:type="spellEnd"/>
      <w:r w:rsidRPr="00722FA9">
        <w:rPr>
          <w:rFonts w:ascii="Aptos" w:eastAsia="Aptos" w:hAnsi="Aptos"/>
          <w:kern w:val="2"/>
          <w:sz w:val="22"/>
          <w14:ligatures w14:val="standardContextual"/>
        </w:rPr>
        <w:t xml:space="preserve"> Christ ist da!</w:t>
      </w:r>
      <w:r w:rsidRPr="00722FA9">
        <w:rPr>
          <w:rFonts w:ascii="Aptos" w:eastAsia="Aptos" w:hAnsi="Aptos"/>
          <w:kern w:val="2"/>
          <w:sz w:val="22"/>
          <w14:ligatures w14:val="standardContextual"/>
        </w:rPr>
        <w:br/>
        <w:t>Er ruft euch insgemein</w:t>
      </w:r>
      <w:r w:rsidRPr="00722FA9">
        <w:rPr>
          <w:rFonts w:ascii="Aptos" w:eastAsia="Aptos" w:hAnsi="Aptos"/>
          <w:kern w:val="2"/>
          <w:sz w:val="22"/>
          <w14:ligatures w14:val="standardContextual"/>
        </w:rPr>
        <w:br/>
        <w:t>mit süßen Liebesworten:</w:t>
      </w:r>
      <w:r w:rsidRPr="00722FA9">
        <w:rPr>
          <w:rFonts w:ascii="Aptos" w:eastAsia="Aptos" w:hAnsi="Aptos"/>
          <w:kern w:val="2"/>
          <w:sz w:val="22"/>
          <w14:ligatures w14:val="standardContextual"/>
        </w:rPr>
        <w:br/>
        <w:t>Geöffnet sind die Pforten,</w:t>
      </w:r>
      <w:r w:rsidRPr="00722FA9">
        <w:rPr>
          <w:rFonts w:ascii="Aptos" w:eastAsia="Aptos" w:hAnsi="Aptos"/>
          <w:kern w:val="2"/>
          <w:sz w:val="22"/>
          <w14:ligatures w14:val="standardContextual"/>
        </w:rPr>
        <w:br/>
        <w:t>Ihr Kinder, kommt herein!</w:t>
      </w:r>
    </w:p>
    <w:p w14:paraId="3831F370" w14:textId="77777777" w:rsidR="00915152" w:rsidRPr="00722FA9" w:rsidRDefault="00915152" w:rsidP="00915152">
      <w:pPr>
        <w:rPr>
          <w:rFonts w:ascii="Aptos" w:eastAsia="Aptos" w:hAnsi="Aptos"/>
          <w:kern w:val="2"/>
          <w:sz w:val="22"/>
          <w14:ligatures w14:val="standardContextual"/>
        </w:rPr>
      </w:pPr>
    </w:p>
    <w:p w14:paraId="58F1FB76" w14:textId="77777777" w:rsidR="00915152" w:rsidRPr="00722FA9" w:rsidRDefault="00915152" w:rsidP="00915152">
      <w:pPr>
        <w:pStyle w:val="berschrift1"/>
      </w:pPr>
      <w:r w:rsidRPr="00722FA9">
        <w:t>Der Tag ist nun vergangen</w:t>
      </w:r>
    </w:p>
    <w:p w14:paraId="5648D274" w14:textId="77777777" w:rsidR="00915152" w:rsidRPr="00722FA9" w:rsidRDefault="00915152" w:rsidP="00915152">
      <w:pPr>
        <w:rPr>
          <w:rFonts w:ascii="Aptos" w:eastAsia="Aptos" w:hAnsi="Aptos"/>
          <w:kern w:val="2"/>
          <w:sz w:val="22"/>
          <w14:ligatures w14:val="standardContextual"/>
        </w:rPr>
      </w:pPr>
      <w:r w:rsidRPr="00722FA9">
        <w:rPr>
          <w:rFonts w:ascii="Aptos" w:eastAsia="Aptos" w:hAnsi="Aptos"/>
          <w:kern w:val="2"/>
          <w:sz w:val="22"/>
          <w14:ligatures w14:val="standardContextual"/>
        </w:rPr>
        <w:t>Der Tag ist nun vergangen,</w:t>
      </w:r>
      <w:r w:rsidRPr="00722FA9">
        <w:rPr>
          <w:rFonts w:ascii="Aptos" w:eastAsia="Aptos" w:hAnsi="Aptos"/>
          <w:kern w:val="2"/>
          <w:sz w:val="22"/>
          <w14:ligatures w14:val="standardContextual"/>
        </w:rPr>
        <w:br/>
        <w:t>Und dunkel schläft die Welt,</w:t>
      </w:r>
      <w:r w:rsidRPr="00722FA9">
        <w:rPr>
          <w:rFonts w:ascii="Aptos" w:eastAsia="Aptos" w:hAnsi="Aptos"/>
          <w:kern w:val="2"/>
          <w:sz w:val="22"/>
          <w14:ligatures w14:val="standardContextual"/>
        </w:rPr>
        <w:br/>
        <w:t>Die hellen Sterne prangen</w:t>
      </w:r>
      <w:r w:rsidRPr="00722FA9">
        <w:rPr>
          <w:rFonts w:ascii="Aptos" w:eastAsia="Aptos" w:hAnsi="Aptos"/>
          <w:kern w:val="2"/>
          <w:sz w:val="22"/>
          <w14:ligatures w14:val="standardContextual"/>
        </w:rPr>
        <w:br/>
        <w:t>Am blauen Himmelszelt;</w:t>
      </w:r>
      <w:r w:rsidRPr="00722FA9">
        <w:rPr>
          <w:rFonts w:ascii="Aptos" w:eastAsia="Aptos" w:hAnsi="Aptos"/>
          <w:kern w:val="2"/>
          <w:sz w:val="22"/>
          <w14:ligatures w14:val="standardContextual"/>
        </w:rPr>
        <w:br/>
      </w:r>
      <w:proofErr w:type="spellStart"/>
      <w:r w:rsidRPr="00722FA9">
        <w:rPr>
          <w:rFonts w:ascii="Aptos" w:eastAsia="Aptos" w:hAnsi="Aptos"/>
          <w:kern w:val="2"/>
          <w:sz w:val="22"/>
          <w14:ligatures w14:val="standardContextual"/>
        </w:rPr>
        <w:t>Nur</w:t>
      </w:r>
      <w:proofErr w:type="spellEnd"/>
      <w:r w:rsidRPr="00722FA9">
        <w:rPr>
          <w:rFonts w:ascii="Aptos" w:eastAsia="Aptos" w:hAnsi="Aptos"/>
          <w:kern w:val="2"/>
          <w:sz w:val="22"/>
          <w14:ligatures w14:val="standardContextual"/>
        </w:rPr>
        <w:t xml:space="preserve"> in den grünen Zweigen</w:t>
      </w:r>
      <w:r w:rsidRPr="00722FA9">
        <w:rPr>
          <w:rFonts w:ascii="Aptos" w:eastAsia="Aptos" w:hAnsi="Aptos"/>
          <w:kern w:val="2"/>
          <w:sz w:val="22"/>
          <w14:ligatures w14:val="standardContextual"/>
        </w:rPr>
        <w:br/>
        <w:t>Singt noch die Nachtigall,</w:t>
      </w:r>
      <w:r w:rsidRPr="00722FA9">
        <w:rPr>
          <w:rFonts w:ascii="Aptos" w:eastAsia="Aptos" w:hAnsi="Aptos"/>
          <w:kern w:val="2"/>
          <w:sz w:val="22"/>
          <w14:ligatures w14:val="standardContextual"/>
        </w:rPr>
        <w:br/>
        <w:t>Im weiten tiefen Schweigen</w:t>
      </w:r>
      <w:r w:rsidRPr="00722FA9">
        <w:rPr>
          <w:rFonts w:ascii="Aptos" w:eastAsia="Aptos" w:hAnsi="Aptos"/>
          <w:kern w:val="2"/>
          <w:sz w:val="22"/>
          <w14:ligatures w14:val="standardContextual"/>
        </w:rPr>
        <w:br/>
        <w:t xml:space="preserve">Der </w:t>
      </w:r>
      <w:proofErr w:type="spellStart"/>
      <w:r w:rsidRPr="00722FA9">
        <w:rPr>
          <w:rFonts w:ascii="Aptos" w:eastAsia="Aptos" w:hAnsi="Aptos"/>
          <w:kern w:val="2"/>
          <w:sz w:val="22"/>
          <w14:ligatures w14:val="standardContextual"/>
        </w:rPr>
        <w:t>einz’ge</w:t>
      </w:r>
      <w:proofErr w:type="spellEnd"/>
      <w:r w:rsidRPr="00722FA9">
        <w:rPr>
          <w:rFonts w:ascii="Aptos" w:eastAsia="Aptos" w:hAnsi="Aptos"/>
          <w:kern w:val="2"/>
          <w:sz w:val="22"/>
          <w14:ligatures w14:val="standardContextual"/>
        </w:rPr>
        <w:t xml:space="preserve"> Lebensschall.</w:t>
      </w:r>
    </w:p>
    <w:p w14:paraId="42BE9E42" w14:textId="77777777" w:rsidR="00915152" w:rsidRPr="00722FA9" w:rsidRDefault="00915152" w:rsidP="00915152">
      <w:pPr>
        <w:rPr>
          <w:rFonts w:ascii="Aptos" w:eastAsia="Aptos" w:hAnsi="Aptos"/>
          <w:kern w:val="2"/>
          <w:sz w:val="22"/>
          <w14:ligatures w14:val="standardContextual"/>
        </w:rPr>
      </w:pPr>
      <w:r w:rsidRPr="00722FA9">
        <w:rPr>
          <w:rFonts w:ascii="Aptos" w:eastAsia="Aptos" w:hAnsi="Aptos"/>
          <w:kern w:val="2"/>
          <w:sz w:val="22"/>
          <w14:ligatures w14:val="standardContextual"/>
        </w:rPr>
        <w:t>Ich aber, Vater, stehe</w:t>
      </w:r>
      <w:r w:rsidRPr="00722FA9">
        <w:rPr>
          <w:rFonts w:ascii="Aptos" w:eastAsia="Aptos" w:hAnsi="Aptos"/>
          <w:kern w:val="2"/>
          <w:sz w:val="22"/>
          <w14:ligatures w14:val="standardContextual"/>
        </w:rPr>
        <w:br/>
        <w:t>In meiner Hüttentür,</w:t>
      </w:r>
      <w:r w:rsidRPr="00722FA9">
        <w:rPr>
          <w:rFonts w:ascii="Aptos" w:eastAsia="Aptos" w:hAnsi="Aptos"/>
          <w:kern w:val="2"/>
          <w:sz w:val="22"/>
          <w14:ligatures w14:val="standardContextual"/>
        </w:rPr>
        <w:br/>
        <w:t>Und schau‘ hinauf zur Höhe</w:t>
      </w:r>
      <w:r w:rsidRPr="00722FA9">
        <w:rPr>
          <w:rFonts w:ascii="Aptos" w:eastAsia="Aptos" w:hAnsi="Aptos"/>
          <w:kern w:val="2"/>
          <w:sz w:val="22"/>
          <w14:ligatures w14:val="standardContextual"/>
        </w:rPr>
        <w:br/>
        <w:t>Und schau‘ hinauf zu dir;</w:t>
      </w:r>
      <w:r w:rsidRPr="00722FA9">
        <w:rPr>
          <w:rFonts w:ascii="Aptos" w:eastAsia="Aptos" w:hAnsi="Aptos"/>
          <w:kern w:val="2"/>
          <w:sz w:val="22"/>
          <w14:ligatures w14:val="standardContextual"/>
        </w:rPr>
        <w:br/>
        <w:t>Wie gerne möcht‘ ich klingen</w:t>
      </w:r>
      <w:r w:rsidRPr="00722FA9">
        <w:rPr>
          <w:rFonts w:ascii="Aptos" w:eastAsia="Aptos" w:hAnsi="Aptos"/>
          <w:kern w:val="2"/>
          <w:sz w:val="22"/>
          <w14:ligatures w14:val="standardContextual"/>
        </w:rPr>
        <w:br/>
        <w:t>Als helle Nachtigall,</w:t>
      </w:r>
      <w:r w:rsidRPr="00722FA9">
        <w:rPr>
          <w:rFonts w:ascii="Aptos" w:eastAsia="Aptos" w:hAnsi="Aptos"/>
          <w:kern w:val="2"/>
          <w:sz w:val="22"/>
          <w14:ligatures w14:val="standardContextual"/>
        </w:rPr>
        <w:br/>
        <w:t>Dir Lob und Dank zu bringen</w:t>
      </w:r>
      <w:r w:rsidRPr="00722FA9">
        <w:rPr>
          <w:rFonts w:ascii="Aptos" w:eastAsia="Aptos" w:hAnsi="Aptos"/>
          <w:kern w:val="2"/>
          <w:sz w:val="22"/>
          <w14:ligatures w14:val="standardContextual"/>
        </w:rPr>
        <w:br/>
      </w:r>
      <w:proofErr w:type="spellStart"/>
      <w:r w:rsidRPr="00722FA9">
        <w:rPr>
          <w:rFonts w:ascii="Aptos" w:eastAsia="Aptos" w:hAnsi="Aptos"/>
          <w:kern w:val="2"/>
          <w:sz w:val="22"/>
          <w14:ligatures w14:val="standardContextual"/>
        </w:rPr>
        <w:t>Mit</w:t>
      </w:r>
      <w:proofErr w:type="spellEnd"/>
      <w:r w:rsidRPr="00722FA9">
        <w:rPr>
          <w:rFonts w:ascii="Aptos" w:eastAsia="Aptos" w:hAnsi="Aptos"/>
          <w:kern w:val="2"/>
          <w:sz w:val="22"/>
          <w14:ligatures w14:val="standardContextual"/>
        </w:rPr>
        <w:t xml:space="preserve"> tiefem Schmerzensschall!</w:t>
      </w:r>
    </w:p>
    <w:p w14:paraId="25CA15F5" w14:textId="77777777" w:rsidR="00915152" w:rsidRPr="00722FA9" w:rsidRDefault="00915152" w:rsidP="00915152">
      <w:pPr>
        <w:rPr>
          <w:rFonts w:ascii="Aptos" w:eastAsia="Aptos" w:hAnsi="Aptos"/>
          <w:kern w:val="2"/>
          <w:sz w:val="22"/>
          <w14:ligatures w14:val="standardContextual"/>
        </w:rPr>
      </w:pPr>
      <w:r w:rsidRPr="00722FA9">
        <w:rPr>
          <w:rFonts w:ascii="Aptos" w:eastAsia="Aptos" w:hAnsi="Aptos"/>
          <w:kern w:val="2"/>
          <w:sz w:val="22"/>
          <w14:ligatures w14:val="standardContextual"/>
        </w:rPr>
        <w:t>Ja mit dem Schall der Schmerzen:</w:t>
      </w:r>
      <w:r w:rsidRPr="00722FA9">
        <w:rPr>
          <w:rFonts w:ascii="Aptos" w:eastAsia="Aptos" w:hAnsi="Aptos"/>
          <w:kern w:val="2"/>
          <w:sz w:val="22"/>
          <w14:ligatures w14:val="standardContextual"/>
        </w:rPr>
        <w:br/>
        <w:t>Denn geht die Nacht herauf,</w:t>
      </w:r>
      <w:r w:rsidRPr="00722FA9">
        <w:rPr>
          <w:rFonts w:ascii="Aptos" w:eastAsia="Aptos" w:hAnsi="Aptos"/>
          <w:kern w:val="2"/>
          <w:sz w:val="22"/>
          <w14:ligatures w14:val="standardContextual"/>
        </w:rPr>
        <w:br/>
      </w:r>
      <w:proofErr w:type="spellStart"/>
      <w:r w:rsidRPr="00722FA9">
        <w:rPr>
          <w:rFonts w:ascii="Aptos" w:eastAsia="Aptos" w:hAnsi="Aptos"/>
          <w:kern w:val="2"/>
          <w:sz w:val="22"/>
          <w14:ligatures w14:val="standardContextual"/>
        </w:rPr>
        <w:t>So</w:t>
      </w:r>
      <w:proofErr w:type="spellEnd"/>
      <w:r w:rsidRPr="00722FA9">
        <w:rPr>
          <w:rFonts w:ascii="Aptos" w:eastAsia="Aptos" w:hAnsi="Aptos"/>
          <w:kern w:val="2"/>
          <w:sz w:val="22"/>
          <w14:ligatures w14:val="standardContextual"/>
        </w:rPr>
        <w:t xml:space="preserve"> springt in meinem Herzen</w:t>
      </w:r>
      <w:r w:rsidRPr="00722FA9">
        <w:rPr>
          <w:rFonts w:ascii="Aptos" w:eastAsia="Aptos" w:hAnsi="Aptos"/>
          <w:kern w:val="2"/>
          <w:sz w:val="22"/>
          <w14:ligatures w14:val="standardContextual"/>
        </w:rPr>
        <w:br/>
        <w:t>Ein Quell der Tränen auf,</w:t>
      </w:r>
      <w:r w:rsidRPr="00722FA9">
        <w:rPr>
          <w:rFonts w:ascii="Aptos" w:eastAsia="Aptos" w:hAnsi="Aptos"/>
          <w:kern w:val="2"/>
          <w:sz w:val="22"/>
          <w14:ligatures w14:val="standardContextual"/>
        </w:rPr>
        <w:br/>
        <w:t>Der Tränen und der Klagen:</w:t>
      </w:r>
      <w:r w:rsidRPr="00722FA9">
        <w:rPr>
          <w:rFonts w:ascii="Aptos" w:eastAsia="Aptos" w:hAnsi="Aptos"/>
          <w:kern w:val="2"/>
          <w:sz w:val="22"/>
          <w14:ligatures w14:val="standardContextual"/>
        </w:rPr>
        <w:br/>
        <w:t xml:space="preserve">Du, Vater, weißt es </w:t>
      </w:r>
      <w:proofErr w:type="spellStart"/>
      <w:r w:rsidRPr="00722FA9">
        <w:rPr>
          <w:rFonts w:ascii="Aptos" w:eastAsia="Aptos" w:hAnsi="Aptos"/>
          <w:kern w:val="2"/>
          <w:sz w:val="22"/>
          <w14:ligatures w14:val="standardContextual"/>
        </w:rPr>
        <w:t>best</w:t>
      </w:r>
      <w:proofErr w:type="spellEnd"/>
      <w:r w:rsidRPr="00722FA9">
        <w:rPr>
          <w:rFonts w:ascii="Aptos" w:eastAsia="Aptos" w:hAnsi="Aptos"/>
          <w:kern w:val="2"/>
          <w:sz w:val="22"/>
          <w:vertAlign w:val="superscript"/>
          <w14:ligatures w14:val="standardContextual"/>
        </w:rPr>
        <w:footnoteReference w:id="1"/>
      </w:r>
      <w:r w:rsidRPr="00722FA9">
        <w:rPr>
          <w:rFonts w:ascii="Aptos" w:eastAsia="Aptos" w:hAnsi="Aptos"/>
          <w:kern w:val="2"/>
          <w:sz w:val="22"/>
          <w14:ligatures w14:val="standardContextual"/>
        </w:rPr>
        <w:t>,</w:t>
      </w:r>
      <w:r w:rsidRPr="00722FA9">
        <w:rPr>
          <w:rFonts w:ascii="Aptos" w:eastAsia="Aptos" w:hAnsi="Aptos"/>
          <w:kern w:val="2"/>
          <w:sz w:val="22"/>
          <w14:ligatures w14:val="standardContextual"/>
        </w:rPr>
        <w:br/>
        <w:t>Was singen nicht und sagen,</w:t>
      </w:r>
      <w:r w:rsidRPr="00722FA9">
        <w:rPr>
          <w:rFonts w:ascii="Aptos" w:eastAsia="Aptos" w:hAnsi="Aptos"/>
          <w:kern w:val="2"/>
          <w:sz w:val="22"/>
          <w14:ligatures w14:val="standardContextual"/>
        </w:rPr>
        <w:br/>
        <w:t>Was sich nicht sprechen lässt.</w:t>
      </w:r>
    </w:p>
    <w:p w14:paraId="54B91286" w14:textId="77777777" w:rsidR="00915152" w:rsidRPr="00722FA9" w:rsidRDefault="00915152" w:rsidP="00915152">
      <w:pPr>
        <w:rPr>
          <w:rFonts w:ascii="Aptos" w:eastAsia="Aptos" w:hAnsi="Aptos"/>
          <w:kern w:val="2"/>
          <w:sz w:val="22"/>
          <w14:ligatures w14:val="standardContextual"/>
        </w:rPr>
      </w:pPr>
      <w:r w:rsidRPr="00722FA9">
        <w:rPr>
          <w:rFonts w:ascii="Aptos" w:eastAsia="Aptos" w:hAnsi="Aptos"/>
          <w:kern w:val="2"/>
          <w:sz w:val="22"/>
          <w14:ligatures w14:val="standardContextual"/>
        </w:rPr>
        <w:t>Du kennest meinen Kummer,</w:t>
      </w:r>
      <w:r w:rsidRPr="00722FA9">
        <w:rPr>
          <w:rFonts w:ascii="Aptos" w:eastAsia="Aptos" w:hAnsi="Aptos"/>
          <w:kern w:val="2"/>
          <w:sz w:val="22"/>
          <w14:ligatures w14:val="standardContextual"/>
        </w:rPr>
        <w:br/>
        <w:t>Der auf gen Himmel blickt,</w:t>
      </w:r>
      <w:r w:rsidRPr="00722FA9">
        <w:rPr>
          <w:rFonts w:ascii="Aptos" w:eastAsia="Aptos" w:hAnsi="Aptos"/>
          <w:kern w:val="2"/>
          <w:sz w:val="22"/>
          <w14:ligatures w14:val="standardContextual"/>
        </w:rPr>
        <w:br/>
        <w:t>Wann für den süßen Schlummer</w:t>
      </w:r>
      <w:r w:rsidRPr="00722FA9">
        <w:rPr>
          <w:rFonts w:ascii="Aptos" w:eastAsia="Aptos" w:hAnsi="Aptos"/>
          <w:kern w:val="2"/>
          <w:sz w:val="22"/>
          <w14:ligatures w14:val="standardContextual"/>
        </w:rPr>
        <w:br/>
        <w:t>Die ganze Welt sich schickt,</w:t>
      </w:r>
      <w:r w:rsidRPr="00722FA9">
        <w:rPr>
          <w:rFonts w:ascii="Aptos" w:eastAsia="Aptos" w:hAnsi="Aptos"/>
          <w:kern w:val="2"/>
          <w:sz w:val="22"/>
          <w14:ligatures w14:val="standardContextual"/>
        </w:rPr>
        <w:br/>
        <w:t>Womit so schwer beladen</w:t>
      </w:r>
      <w:r w:rsidRPr="00722FA9">
        <w:rPr>
          <w:rFonts w:ascii="Aptos" w:eastAsia="Aptos" w:hAnsi="Aptos"/>
          <w:kern w:val="2"/>
          <w:sz w:val="22"/>
          <w14:ligatures w14:val="standardContextual"/>
        </w:rPr>
        <w:br/>
      </w:r>
      <w:r w:rsidRPr="00722FA9">
        <w:rPr>
          <w:rFonts w:ascii="Aptos" w:eastAsia="Aptos" w:hAnsi="Aptos"/>
          <w:kern w:val="2"/>
          <w:sz w:val="22"/>
          <w14:ligatures w14:val="standardContextual"/>
        </w:rPr>
        <w:lastRenderedPageBreak/>
        <w:t>Mein Herz nach oben schaut,</w:t>
      </w:r>
      <w:r w:rsidRPr="00722FA9">
        <w:rPr>
          <w:rFonts w:ascii="Aptos" w:eastAsia="Aptos" w:hAnsi="Aptos"/>
          <w:kern w:val="2"/>
          <w:sz w:val="22"/>
          <w14:ligatures w14:val="standardContextual"/>
        </w:rPr>
        <w:br/>
      </w:r>
      <w:proofErr w:type="spellStart"/>
      <w:r w:rsidRPr="00722FA9">
        <w:rPr>
          <w:rFonts w:ascii="Aptos" w:eastAsia="Aptos" w:hAnsi="Aptos"/>
          <w:kern w:val="2"/>
          <w:sz w:val="22"/>
          <w14:ligatures w14:val="standardContextual"/>
        </w:rPr>
        <w:t>Nach</w:t>
      </w:r>
      <w:proofErr w:type="spellEnd"/>
      <w:r w:rsidRPr="00722FA9">
        <w:rPr>
          <w:rFonts w:ascii="Aptos" w:eastAsia="Aptos" w:hAnsi="Aptos"/>
          <w:kern w:val="2"/>
          <w:sz w:val="22"/>
          <w14:ligatures w14:val="standardContextual"/>
        </w:rPr>
        <w:t xml:space="preserve"> jenem Born der Gnaden,</w:t>
      </w:r>
      <w:r w:rsidRPr="00722FA9">
        <w:rPr>
          <w:rFonts w:ascii="Aptos" w:eastAsia="Aptos" w:hAnsi="Aptos"/>
          <w:kern w:val="2"/>
          <w:sz w:val="22"/>
          <w14:ligatures w14:val="standardContextual"/>
        </w:rPr>
        <w:br/>
        <w:t>Der Labsal niedertaut.</w:t>
      </w:r>
    </w:p>
    <w:p w14:paraId="5B087333" w14:textId="77777777" w:rsidR="00915152" w:rsidRPr="00722FA9" w:rsidRDefault="00915152" w:rsidP="00915152">
      <w:pPr>
        <w:rPr>
          <w:rFonts w:ascii="Aptos" w:eastAsia="Aptos" w:hAnsi="Aptos"/>
          <w:kern w:val="2"/>
          <w:sz w:val="22"/>
          <w14:ligatures w14:val="standardContextual"/>
        </w:rPr>
      </w:pPr>
      <w:r w:rsidRPr="00722FA9">
        <w:rPr>
          <w:rFonts w:ascii="Aptos" w:eastAsia="Aptos" w:hAnsi="Aptos"/>
          <w:kern w:val="2"/>
          <w:sz w:val="22"/>
          <w14:ligatures w14:val="standardContextual"/>
        </w:rPr>
        <w:t>Ja, deine süße Liebe</w:t>
      </w:r>
      <w:r w:rsidRPr="00722FA9">
        <w:rPr>
          <w:rFonts w:ascii="Aptos" w:eastAsia="Aptos" w:hAnsi="Aptos"/>
          <w:kern w:val="2"/>
          <w:sz w:val="22"/>
          <w14:ligatures w14:val="standardContextual"/>
        </w:rPr>
        <w:br/>
        <w:t>Die tröstet mir den Schmerz,</w:t>
      </w:r>
      <w:r w:rsidRPr="00722FA9">
        <w:rPr>
          <w:rFonts w:ascii="Aptos" w:eastAsia="Aptos" w:hAnsi="Aptos"/>
          <w:kern w:val="2"/>
          <w:sz w:val="22"/>
          <w14:ligatures w14:val="standardContextual"/>
        </w:rPr>
        <w:br/>
        <w:t>Ja, deine süße Liebe</w:t>
      </w:r>
      <w:r w:rsidRPr="00722FA9">
        <w:rPr>
          <w:rFonts w:ascii="Aptos" w:eastAsia="Aptos" w:hAnsi="Aptos"/>
          <w:kern w:val="2"/>
          <w:sz w:val="22"/>
          <w14:ligatures w14:val="standardContextual"/>
        </w:rPr>
        <w:br/>
        <w:t>Die stillet mir das Herz,</w:t>
      </w:r>
      <w:r w:rsidRPr="00722FA9">
        <w:rPr>
          <w:rFonts w:ascii="Aptos" w:eastAsia="Aptos" w:hAnsi="Aptos"/>
          <w:kern w:val="2"/>
          <w:sz w:val="22"/>
          <w14:ligatures w14:val="standardContextual"/>
        </w:rPr>
        <w:br/>
        <w:t>Die löst in heißen Tränen</w:t>
      </w:r>
      <w:r w:rsidRPr="00722FA9">
        <w:rPr>
          <w:rFonts w:ascii="Aptos" w:eastAsia="Aptos" w:hAnsi="Aptos"/>
          <w:kern w:val="2"/>
          <w:sz w:val="22"/>
          <w14:ligatures w14:val="standardContextual"/>
        </w:rPr>
        <w:br/>
        <w:t>Das Eis des Busens auf</w:t>
      </w:r>
      <w:r w:rsidRPr="00722FA9">
        <w:rPr>
          <w:rFonts w:ascii="Aptos" w:eastAsia="Aptos" w:hAnsi="Aptos"/>
          <w:kern w:val="2"/>
          <w:sz w:val="22"/>
          <w14:ligatures w14:val="standardContextual"/>
        </w:rPr>
        <w:br/>
        <w:t>Und stellet Sinn und Sehnen</w:t>
      </w:r>
      <w:r w:rsidRPr="00722FA9">
        <w:rPr>
          <w:rFonts w:ascii="Aptos" w:eastAsia="Aptos" w:hAnsi="Aptos"/>
          <w:kern w:val="2"/>
          <w:sz w:val="22"/>
          <w14:ligatures w14:val="standardContextual"/>
        </w:rPr>
        <w:br/>
        <w:t>Zum hohen Sternenlauf.</w:t>
      </w:r>
    </w:p>
    <w:p w14:paraId="6E38412B" w14:textId="77777777" w:rsidR="00915152" w:rsidRPr="00722FA9" w:rsidRDefault="00915152" w:rsidP="00915152">
      <w:pPr>
        <w:rPr>
          <w:rFonts w:ascii="Aptos" w:eastAsia="Aptos" w:hAnsi="Aptos"/>
          <w:kern w:val="2"/>
          <w:sz w:val="22"/>
          <w14:ligatures w14:val="standardContextual"/>
        </w:rPr>
      </w:pPr>
      <w:r w:rsidRPr="00722FA9">
        <w:rPr>
          <w:rFonts w:ascii="Aptos" w:eastAsia="Aptos" w:hAnsi="Aptos"/>
          <w:kern w:val="2"/>
          <w:sz w:val="22"/>
          <w14:ligatures w14:val="standardContextual"/>
        </w:rPr>
        <w:t>O lass mich ewig schauen</w:t>
      </w:r>
      <w:r w:rsidRPr="00722FA9">
        <w:rPr>
          <w:rFonts w:ascii="Aptos" w:eastAsia="Aptos" w:hAnsi="Aptos"/>
          <w:kern w:val="2"/>
          <w:sz w:val="22"/>
          <w14:ligatures w14:val="standardContextual"/>
        </w:rPr>
        <w:br/>
        <w:t>Im stillen Kindersinn</w:t>
      </w:r>
      <w:r w:rsidRPr="00722FA9">
        <w:rPr>
          <w:rFonts w:ascii="Aptos" w:eastAsia="Aptos" w:hAnsi="Aptos"/>
          <w:kern w:val="2"/>
          <w:sz w:val="22"/>
          <w14:ligatures w14:val="standardContextual"/>
        </w:rPr>
        <w:br/>
        <w:t xml:space="preserve">Zu jenen </w:t>
      </w:r>
      <w:proofErr w:type="spellStart"/>
      <w:r w:rsidRPr="00722FA9">
        <w:rPr>
          <w:rFonts w:ascii="Aptos" w:eastAsia="Aptos" w:hAnsi="Aptos"/>
          <w:kern w:val="2"/>
          <w:sz w:val="22"/>
          <w14:ligatures w14:val="standardContextual"/>
        </w:rPr>
        <w:t>güldnen</w:t>
      </w:r>
      <w:proofErr w:type="spellEnd"/>
      <w:r w:rsidRPr="00722FA9">
        <w:rPr>
          <w:rFonts w:ascii="Aptos" w:eastAsia="Aptos" w:hAnsi="Aptos"/>
          <w:kern w:val="2"/>
          <w:sz w:val="22"/>
          <w14:ligatures w14:val="standardContextual"/>
        </w:rPr>
        <w:t xml:space="preserve"> Auen,</w:t>
      </w:r>
      <w:r w:rsidRPr="00722FA9">
        <w:rPr>
          <w:rFonts w:ascii="Aptos" w:eastAsia="Aptos" w:hAnsi="Aptos"/>
          <w:kern w:val="2"/>
          <w:sz w:val="22"/>
          <w14:ligatures w14:val="standardContextual"/>
        </w:rPr>
        <w:br/>
        <w:t>Woher ich kommen bin!</w:t>
      </w:r>
      <w:r w:rsidRPr="00722FA9">
        <w:rPr>
          <w:rFonts w:ascii="Aptos" w:eastAsia="Aptos" w:hAnsi="Aptos"/>
          <w:kern w:val="2"/>
          <w:sz w:val="22"/>
          <w14:ligatures w14:val="standardContextual"/>
        </w:rPr>
        <w:br/>
        <w:t>O richte Herz und Sinne,</w:t>
      </w:r>
      <w:r w:rsidRPr="00722FA9">
        <w:rPr>
          <w:rFonts w:ascii="Aptos" w:eastAsia="Aptos" w:hAnsi="Aptos"/>
          <w:kern w:val="2"/>
          <w:sz w:val="22"/>
          <w14:ligatures w14:val="standardContextual"/>
        </w:rPr>
        <w:br/>
        <w:t>Mein Vater, für und für</w:t>
      </w:r>
      <w:r w:rsidRPr="00722FA9">
        <w:rPr>
          <w:rFonts w:ascii="Aptos" w:eastAsia="Aptos" w:hAnsi="Aptos"/>
          <w:kern w:val="2"/>
          <w:sz w:val="22"/>
          <w14:ligatures w14:val="standardContextual"/>
        </w:rPr>
        <w:br/>
        <w:t>Zu deiner süßen Minne,</w:t>
      </w:r>
      <w:r w:rsidRPr="00722FA9">
        <w:rPr>
          <w:rFonts w:ascii="Aptos" w:eastAsia="Aptos" w:hAnsi="Aptos"/>
          <w:kern w:val="2"/>
          <w:sz w:val="22"/>
          <w14:ligatures w14:val="standardContextual"/>
        </w:rPr>
        <w:br/>
        <w:t>Zum Himmel hin, zu dir!</w:t>
      </w:r>
    </w:p>
    <w:p w14:paraId="7F29000F" w14:textId="77777777" w:rsidR="00915152" w:rsidRPr="00722FA9" w:rsidRDefault="00915152" w:rsidP="00915152">
      <w:pPr>
        <w:rPr>
          <w:rFonts w:ascii="Aptos" w:eastAsia="Aptos" w:hAnsi="Aptos"/>
          <w:kern w:val="2"/>
          <w:sz w:val="22"/>
          <w14:ligatures w14:val="standardContextual"/>
        </w:rPr>
      </w:pPr>
      <w:r w:rsidRPr="00722FA9">
        <w:rPr>
          <w:rFonts w:ascii="Aptos" w:eastAsia="Aptos" w:hAnsi="Aptos"/>
          <w:kern w:val="2"/>
          <w:sz w:val="22"/>
          <w14:ligatures w14:val="standardContextual"/>
        </w:rPr>
        <w:t>So mag ich froh mich legen</w:t>
      </w:r>
      <w:r w:rsidRPr="00722FA9">
        <w:rPr>
          <w:rFonts w:ascii="Aptos" w:eastAsia="Aptos" w:hAnsi="Aptos"/>
          <w:kern w:val="2"/>
          <w:sz w:val="22"/>
          <w14:ligatures w14:val="standardContextual"/>
        </w:rPr>
        <w:br/>
        <w:t>Nun mit der Welt zur Ruh,</w:t>
      </w:r>
      <w:r w:rsidRPr="00722FA9">
        <w:rPr>
          <w:rFonts w:ascii="Aptos" w:eastAsia="Aptos" w:hAnsi="Aptos"/>
          <w:kern w:val="2"/>
          <w:sz w:val="22"/>
          <w14:ligatures w14:val="standardContextual"/>
        </w:rPr>
        <w:br/>
        <w:t>Mein Amen und mein Segen,</w:t>
      </w:r>
      <w:r w:rsidRPr="00722FA9">
        <w:rPr>
          <w:rFonts w:ascii="Aptos" w:eastAsia="Aptos" w:hAnsi="Aptos"/>
          <w:kern w:val="2"/>
          <w:sz w:val="22"/>
          <w14:ligatures w14:val="standardContextual"/>
        </w:rPr>
        <w:br/>
        <w:t>Mein Wächter das bist du;</w:t>
      </w:r>
      <w:r w:rsidRPr="00722FA9">
        <w:rPr>
          <w:rFonts w:ascii="Aptos" w:eastAsia="Aptos" w:hAnsi="Aptos"/>
          <w:kern w:val="2"/>
          <w:sz w:val="22"/>
          <w14:ligatures w14:val="standardContextual"/>
        </w:rPr>
        <w:br/>
        <w:t>So mag in deinem Frieden</w:t>
      </w:r>
      <w:r w:rsidRPr="00722FA9">
        <w:rPr>
          <w:rFonts w:ascii="Aptos" w:eastAsia="Aptos" w:hAnsi="Aptos"/>
          <w:kern w:val="2"/>
          <w:sz w:val="22"/>
          <w14:ligatures w14:val="standardContextual"/>
        </w:rPr>
        <w:br/>
        <w:t>Ich fröhlich schlafen ein,</w:t>
      </w:r>
      <w:r w:rsidRPr="00722FA9">
        <w:rPr>
          <w:rFonts w:ascii="Aptos" w:eastAsia="Aptos" w:hAnsi="Aptos"/>
          <w:kern w:val="2"/>
          <w:sz w:val="22"/>
          <w14:ligatures w14:val="standardContextual"/>
        </w:rPr>
        <w:br/>
        <w:t>Dort oben und hienieden,</w:t>
      </w:r>
      <w:r w:rsidRPr="00722FA9">
        <w:rPr>
          <w:rFonts w:ascii="Aptos" w:eastAsia="Aptos" w:hAnsi="Aptos"/>
          <w:kern w:val="2"/>
          <w:sz w:val="22"/>
          <w14:ligatures w14:val="standardContextual"/>
        </w:rPr>
        <w:br/>
        <w:t>Im Schlaf und Wachen dein.</w:t>
      </w:r>
    </w:p>
    <w:p w14:paraId="116D0E65" w14:textId="77777777" w:rsidR="008A0A35" w:rsidRPr="00722FA9" w:rsidRDefault="008A0A35" w:rsidP="008A0A35">
      <w:pPr>
        <w:pStyle w:val="berschrift1"/>
        <w:rPr>
          <w:sz w:val="40"/>
        </w:rPr>
      </w:pPr>
      <w:r w:rsidRPr="00722FA9">
        <w:rPr>
          <w:rFonts w:eastAsia="Aptos"/>
        </w:rPr>
        <w:t>Dich, Geist der Wahrheit, Geist der Kraft,</w:t>
      </w:r>
    </w:p>
    <w:p w14:paraId="1FCDECC5" w14:textId="77777777" w:rsidR="008A0A35" w:rsidRPr="00722FA9" w:rsidRDefault="008A0A35" w:rsidP="008A0A35">
      <w:pPr>
        <w:rPr>
          <w:rFonts w:ascii="Aptos" w:eastAsia="Aptos" w:hAnsi="Aptos"/>
          <w:kern w:val="2"/>
          <w:sz w:val="22"/>
          <w14:ligatures w14:val="standardContextual"/>
        </w:rPr>
      </w:pPr>
      <w:r w:rsidRPr="00722FA9">
        <w:rPr>
          <w:rFonts w:ascii="Aptos" w:eastAsia="Aptos" w:hAnsi="Aptos"/>
          <w:kern w:val="2"/>
          <w:sz w:val="22"/>
          <w14:ligatures w14:val="standardContextual"/>
        </w:rPr>
        <w:t>Dich, Geist der Wahrheit, Geist der Kraft,</w:t>
      </w:r>
      <w:r w:rsidRPr="00722FA9">
        <w:rPr>
          <w:rFonts w:ascii="Aptos" w:eastAsia="Aptos" w:hAnsi="Aptos"/>
          <w:kern w:val="2"/>
          <w:sz w:val="22"/>
          <w14:ligatures w14:val="standardContextual"/>
        </w:rPr>
        <w:br/>
        <w:t>Dich, Hort der Christusritterschaft,</w:t>
      </w:r>
      <w:r w:rsidRPr="00722FA9">
        <w:rPr>
          <w:rFonts w:ascii="Aptos" w:eastAsia="Aptos" w:hAnsi="Aptos"/>
          <w:kern w:val="2"/>
          <w:sz w:val="22"/>
          <w14:ligatures w14:val="standardContextual"/>
        </w:rPr>
        <w:br/>
        <w:t>Der alle Blöden trösten kann,</w:t>
      </w:r>
      <w:r w:rsidRPr="00722FA9">
        <w:rPr>
          <w:rFonts w:ascii="Aptos" w:eastAsia="Aptos" w:hAnsi="Aptos"/>
          <w:kern w:val="2"/>
          <w:sz w:val="22"/>
          <w14:ligatures w14:val="standardContextual"/>
        </w:rPr>
        <w:br/>
        <w:t>Dich starken Tröster ruf‘ ich an.</w:t>
      </w:r>
    </w:p>
    <w:p w14:paraId="3A00FE42" w14:textId="77777777" w:rsidR="008A0A35" w:rsidRPr="00722FA9" w:rsidRDefault="008A0A35" w:rsidP="008A0A35">
      <w:pPr>
        <w:rPr>
          <w:rFonts w:ascii="Aptos" w:eastAsia="Aptos" w:hAnsi="Aptos"/>
          <w:kern w:val="2"/>
          <w:sz w:val="22"/>
          <w14:ligatures w14:val="standardContextual"/>
        </w:rPr>
      </w:pPr>
      <w:r w:rsidRPr="00722FA9">
        <w:rPr>
          <w:rFonts w:ascii="Aptos" w:eastAsia="Aptos" w:hAnsi="Aptos"/>
          <w:kern w:val="2"/>
          <w:sz w:val="22"/>
          <w14:ligatures w14:val="standardContextual"/>
        </w:rPr>
        <w:t>Dich, Licht der Höhe, milden Stern,</w:t>
      </w:r>
      <w:r w:rsidRPr="00722FA9">
        <w:rPr>
          <w:rFonts w:ascii="Aptos" w:eastAsia="Aptos" w:hAnsi="Aptos"/>
          <w:kern w:val="2"/>
          <w:sz w:val="22"/>
          <w14:ligatures w14:val="standardContextual"/>
        </w:rPr>
        <w:br/>
        <w:t>Dich freundlich frommen Geist vom Herrn,</w:t>
      </w:r>
      <w:r w:rsidRPr="00722FA9">
        <w:rPr>
          <w:rFonts w:ascii="Aptos" w:eastAsia="Aptos" w:hAnsi="Aptos"/>
          <w:kern w:val="2"/>
          <w:sz w:val="22"/>
          <w14:ligatures w14:val="standardContextual"/>
        </w:rPr>
        <w:br/>
        <w:t>Der alles Dunkel lichten kann,</w:t>
      </w:r>
      <w:r w:rsidRPr="00722FA9">
        <w:rPr>
          <w:rFonts w:ascii="Aptos" w:eastAsia="Aptos" w:hAnsi="Aptos"/>
          <w:kern w:val="2"/>
          <w:sz w:val="22"/>
          <w14:ligatures w14:val="standardContextual"/>
        </w:rPr>
        <w:br/>
        <w:t>Dich, Licht der Höhe, ruf‘ ich an.</w:t>
      </w:r>
    </w:p>
    <w:p w14:paraId="532708C3" w14:textId="77777777" w:rsidR="008A0A35" w:rsidRPr="00722FA9" w:rsidRDefault="008A0A35" w:rsidP="008A0A35">
      <w:pPr>
        <w:rPr>
          <w:rFonts w:ascii="Aptos" w:eastAsia="Aptos" w:hAnsi="Aptos"/>
          <w:kern w:val="2"/>
          <w:sz w:val="22"/>
          <w14:ligatures w14:val="standardContextual"/>
        </w:rPr>
      </w:pPr>
      <w:r w:rsidRPr="00722FA9">
        <w:rPr>
          <w:rFonts w:ascii="Aptos" w:eastAsia="Aptos" w:hAnsi="Aptos"/>
          <w:kern w:val="2"/>
          <w:sz w:val="22"/>
          <w14:ligatures w14:val="standardContextual"/>
        </w:rPr>
        <w:t>Tief sitz‘ ich in der dunkeln Nacht,</w:t>
      </w:r>
      <w:r w:rsidRPr="00722FA9">
        <w:rPr>
          <w:rFonts w:ascii="Aptos" w:eastAsia="Aptos" w:hAnsi="Aptos"/>
          <w:kern w:val="2"/>
          <w:sz w:val="22"/>
          <w14:ligatures w14:val="standardContextual"/>
        </w:rPr>
        <w:br/>
        <w:t>Wo mich die Sünd‘ hineingebracht,</w:t>
      </w:r>
      <w:r w:rsidRPr="00722FA9">
        <w:rPr>
          <w:rFonts w:ascii="Aptos" w:eastAsia="Aptos" w:hAnsi="Aptos"/>
          <w:kern w:val="2"/>
          <w:sz w:val="22"/>
          <w14:ligatures w14:val="standardContextual"/>
        </w:rPr>
        <w:br/>
        <w:t>Tief sitz‘ ich in der Finsternis,</w:t>
      </w:r>
      <w:r w:rsidRPr="00722FA9">
        <w:rPr>
          <w:rFonts w:ascii="Aptos" w:eastAsia="Aptos" w:hAnsi="Aptos"/>
          <w:kern w:val="2"/>
          <w:sz w:val="22"/>
          <w14:ligatures w14:val="standardContextual"/>
        </w:rPr>
        <w:br/>
        <w:t>Wohin Verzweiflung mich verstieß.</w:t>
      </w:r>
    </w:p>
    <w:p w14:paraId="1B87F211" w14:textId="77777777" w:rsidR="008A0A35" w:rsidRPr="00722FA9" w:rsidRDefault="008A0A35" w:rsidP="008A0A35">
      <w:pPr>
        <w:rPr>
          <w:rFonts w:ascii="Aptos" w:eastAsia="Aptos" w:hAnsi="Aptos"/>
          <w:kern w:val="2"/>
          <w:sz w:val="22"/>
          <w14:ligatures w14:val="standardContextual"/>
        </w:rPr>
      </w:pPr>
      <w:r w:rsidRPr="00722FA9">
        <w:rPr>
          <w:rFonts w:ascii="Aptos" w:eastAsia="Aptos" w:hAnsi="Aptos"/>
          <w:kern w:val="2"/>
          <w:sz w:val="22"/>
          <w14:ligatures w14:val="standardContextual"/>
        </w:rPr>
        <w:t>Mein Jammer brauset wie ein Meer</w:t>
      </w:r>
      <w:r w:rsidRPr="00722FA9">
        <w:rPr>
          <w:rFonts w:ascii="Aptos" w:eastAsia="Aptos" w:hAnsi="Aptos"/>
          <w:kern w:val="2"/>
          <w:sz w:val="22"/>
          <w14:ligatures w14:val="standardContextual"/>
        </w:rPr>
        <w:br/>
        <w:t>Mit allen Stürmen um mich her,</w:t>
      </w:r>
      <w:r w:rsidRPr="00722FA9">
        <w:rPr>
          <w:rFonts w:ascii="Aptos" w:eastAsia="Aptos" w:hAnsi="Aptos"/>
          <w:kern w:val="2"/>
          <w:sz w:val="22"/>
          <w14:ligatures w14:val="standardContextual"/>
        </w:rPr>
        <w:br/>
        <w:t>Es saust und brauset immerzu</w:t>
      </w:r>
      <w:r w:rsidRPr="00722FA9">
        <w:rPr>
          <w:rFonts w:ascii="Aptos" w:eastAsia="Aptos" w:hAnsi="Aptos"/>
          <w:kern w:val="2"/>
          <w:sz w:val="22"/>
          <w14:ligatures w14:val="standardContextual"/>
        </w:rPr>
        <w:br/>
        <w:t>Und lässt mir Tag und Nacht nicht Ruh.</w:t>
      </w:r>
    </w:p>
    <w:p w14:paraId="495E25C1" w14:textId="77777777" w:rsidR="008A0A35" w:rsidRPr="00722FA9" w:rsidRDefault="008A0A35" w:rsidP="008A0A35">
      <w:pPr>
        <w:rPr>
          <w:rFonts w:ascii="Aptos" w:eastAsia="Aptos" w:hAnsi="Aptos"/>
          <w:kern w:val="2"/>
          <w:sz w:val="22"/>
          <w14:ligatures w14:val="standardContextual"/>
        </w:rPr>
      </w:pPr>
      <w:r w:rsidRPr="00722FA9">
        <w:rPr>
          <w:rFonts w:ascii="Aptos" w:eastAsia="Aptos" w:hAnsi="Aptos"/>
          <w:kern w:val="2"/>
          <w:sz w:val="22"/>
          <w14:ligatures w14:val="standardContextual"/>
        </w:rPr>
        <w:lastRenderedPageBreak/>
        <w:t>Drum komm, mein Hort, und rette mich,</w:t>
      </w:r>
      <w:r w:rsidRPr="00722FA9">
        <w:rPr>
          <w:rFonts w:ascii="Aptos" w:eastAsia="Aptos" w:hAnsi="Aptos"/>
          <w:kern w:val="2"/>
          <w:sz w:val="22"/>
          <w14:ligatures w14:val="standardContextual"/>
        </w:rPr>
        <w:br/>
        <w:t>Mein Tröster, komm, und tröste mich,</w:t>
      </w:r>
      <w:r w:rsidRPr="00722FA9">
        <w:rPr>
          <w:rFonts w:ascii="Aptos" w:eastAsia="Aptos" w:hAnsi="Aptos"/>
          <w:kern w:val="2"/>
          <w:sz w:val="22"/>
          <w14:ligatures w14:val="standardContextual"/>
        </w:rPr>
        <w:br/>
        <w:t>Mein Licht geh‘ auf mit deinem Schein</w:t>
      </w:r>
      <w:r w:rsidRPr="00722FA9">
        <w:rPr>
          <w:rFonts w:ascii="Aptos" w:eastAsia="Aptos" w:hAnsi="Aptos"/>
          <w:kern w:val="2"/>
          <w:sz w:val="22"/>
          <w14:ligatures w14:val="standardContextual"/>
        </w:rPr>
        <w:br/>
        <w:t>Und funkle durch die Nacht herein.</w:t>
      </w:r>
    </w:p>
    <w:p w14:paraId="3BDB4411" w14:textId="77777777" w:rsidR="008A0A35" w:rsidRPr="00722FA9" w:rsidRDefault="008A0A35" w:rsidP="008A0A35">
      <w:pPr>
        <w:rPr>
          <w:rFonts w:ascii="Aptos" w:eastAsia="Aptos" w:hAnsi="Aptos"/>
          <w:kern w:val="2"/>
          <w:sz w:val="22"/>
          <w14:ligatures w14:val="standardContextual"/>
        </w:rPr>
      </w:pPr>
      <w:r w:rsidRPr="00722FA9">
        <w:rPr>
          <w:rFonts w:ascii="Aptos" w:eastAsia="Aptos" w:hAnsi="Aptos"/>
          <w:kern w:val="2"/>
          <w:sz w:val="22"/>
          <w14:ligatures w14:val="standardContextual"/>
        </w:rPr>
        <w:t>Komm, Helfer in dem Sündengraus,</w:t>
      </w:r>
      <w:r w:rsidRPr="00722FA9">
        <w:rPr>
          <w:rFonts w:ascii="Aptos" w:eastAsia="Aptos" w:hAnsi="Aptos"/>
          <w:kern w:val="2"/>
          <w:sz w:val="22"/>
          <w14:ligatures w14:val="standardContextual"/>
        </w:rPr>
        <w:br/>
        <w:t>Und sprich mir zu, und leg‘ mir’s aus,</w:t>
      </w:r>
      <w:r w:rsidRPr="00722FA9">
        <w:rPr>
          <w:rFonts w:ascii="Aptos" w:eastAsia="Aptos" w:hAnsi="Aptos"/>
          <w:kern w:val="2"/>
          <w:sz w:val="22"/>
          <w14:ligatures w14:val="standardContextual"/>
        </w:rPr>
        <w:br/>
        <w:t>Was ich nicht mehr begreifen mag,</w:t>
      </w:r>
      <w:r w:rsidRPr="00722FA9">
        <w:rPr>
          <w:rFonts w:ascii="Aptos" w:eastAsia="Aptos" w:hAnsi="Aptos"/>
          <w:kern w:val="2"/>
          <w:sz w:val="22"/>
          <w14:ligatures w14:val="standardContextual"/>
        </w:rPr>
        <w:br/>
        <w:t>Was Christus zu den Sündern sprach.</w:t>
      </w:r>
    </w:p>
    <w:p w14:paraId="65CF09AE" w14:textId="77777777" w:rsidR="008A0A35" w:rsidRPr="00722FA9" w:rsidRDefault="008A0A35" w:rsidP="008A0A35">
      <w:pPr>
        <w:rPr>
          <w:rFonts w:ascii="Aptos" w:eastAsia="Aptos" w:hAnsi="Aptos"/>
          <w:kern w:val="2"/>
          <w:sz w:val="22"/>
          <w14:ligatures w14:val="standardContextual"/>
        </w:rPr>
      </w:pPr>
      <w:r w:rsidRPr="00722FA9">
        <w:rPr>
          <w:rFonts w:ascii="Aptos" w:eastAsia="Aptos" w:hAnsi="Aptos"/>
          <w:kern w:val="2"/>
          <w:sz w:val="22"/>
          <w14:ligatures w14:val="standardContextual"/>
        </w:rPr>
        <w:t>Sprich mir das Wort der Liebe zu,</w:t>
      </w:r>
      <w:r w:rsidRPr="00722FA9">
        <w:rPr>
          <w:rFonts w:ascii="Aptos" w:eastAsia="Aptos" w:hAnsi="Aptos"/>
          <w:kern w:val="2"/>
          <w:sz w:val="22"/>
          <w14:ligatures w14:val="standardContextual"/>
        </w:rPr>
        <w:br/>
        <w:t>Den rechten Klang verstehst nur du,</w:t>
      </w:r>
      <w:r w:rsidRPr="00722FA9">
        <w:rPr>
          <w:rFonts w:ascii="Aptos" w:eastAsia="Aptos" w:hAnsi="Aptos"/>
          <w:kern w:val="2"/>
          <w:sz w:val="22"/>
          <w14:ligatures w14:val="standardContextual"/>
        </w:rPr>
        <w:br/>
        <w:t>Das rechte Wort, den rechten Klang,</w:t>
      </w:r>
      <w:r w:rsidRPr="00722FA9">
        <w:rPr>
          <w:rFonts w:ascii="Aptos" w:eastAsia="Aptos" w:hAnsi="Aptos"/>
          <w:kern w:val="2"/>
          <w:sz w:val="22"/>
          <w14:ligatures w14:val="standardContextual"/>
        </w:rPr>
        <w:br/>
        <w:t>Des Glaubens Hoffnung und Empfang.</w:t>
      </w:r>
    </w:p>
    <w:p w14:paraId="52B33951" w14:textId="77777777" w:rsidR="008A0A35" w:rsidRPr="00722FA9" w:rsidRDefault="008A0A35" w:rsidP="008A0A35">
      <w:pPr>
        <w:rPr>
          <w:rFonts w:ascii="Aptos" w:eastAsia="Aptos" w:hAnsi="Aptos"/>
          <w:kern w:val="2"/>
          <w:sz w:val="22"/>
          <w14:ligatures w14:val="standardContextual"/>
        </w:rPr>
      </w:pPr>
      <w:r w:rsidRPr="00722FA9">
        <w:rPr>
          <w:rFonts w:ascii="Aptos" w:eastAsia="Aptos" w:hAnsi="Aptos"/>
          <w:kern w:val="2"/>
          <w:sz w:val="22"/>
          <w14:ligatures w14:val="standardContextual"/>
        </w:rPr>
        <w:t>O Geist der Liebe, Geist des Herrn!</w:t>
      </w:r>
      <w:r w:rsidRPr="00722FA9">
        <w:rPr>
          <w:rFonts w:ascii="Aptos" w:eastAsia="Aptos" w:hAnsi="Aptos"/>
          <w:kern w:val="2"/>
          <w:sz w:val="22"/>
          <w14:ligatures w14:val="standardContextual"/>
        </w:rPr>
        <w:br/>
        <w:t>O Himmelslicht und Gnadenstern!</w:t>
      </w:r>
      <w:r w:rsidRPr="00722FA9">
        <w:rPr>
          <w:rFonts w:ascii="Aptos" w:eastAsia="Aptos" w:hAnsi="Aptos"/>
          <w:kern w:val="2"/>
          <w:sz w:val="22"/>
          <w14:ligatures w14:val="standardContextual"/>
        </w:rPr>
        <w:br/>
        <w:t>Geh‘ auf in mir mit deinem Schein!</w:t>
      </w:r>
      <w:r w:rsidRPr="00722FA9">
        <w:rPr>
          <w:rFonts w:ascii="Aptos" w:eastAsia="Aptos" w:hAnsi="Aptos"/>
          <w:kern w:val="2"/>
          <w:sz w:val="22"/>
          <w14:ligatures w14:val="standardContextual"/>
        </w:rPr>
        <w:br/>
        <w:t>So kann ich wieder fröhlich sein.</w:t>
      </w:r>
    </w:p>
    <w:p w14:paraId="6113610F" w14:textId="77777777" w:rsidR="008A0A35" w:rsidRDefault="008A0A35" w:rsidP="008A0A35">
      <w:pPr>
        <w:pStyle w:val="berschrift1"/>
        <w:rPr>
          <w:rFonts w:eastAsia="Aptos"/>
        </w:rPr>
      </w:pPr>
      <w:r w:rsidRPr="00722FA9">
        <w:rPr>
          <w:rFonts w:eastAsia="Aptos"/>
        </w:rPr>
        <w:t>Die Nacht ist nun vergangen,</w:t>
      </w:r>
    </w:p>
    <w:p w14:paraId="3F7F6B91" w14:textId="77777777" w:rsidR="008A0A35" w:rsidRPr="00722FA9" w:rsidRDefault="008A0A35" w:rsidP="008A0A35">
      <w:pPr>
        <w:rPr>
          <w:rFonts w:ascii="Aptos" w:eastAsia="Aptos" w:hAnsi="Aptos"/>
          <w:kern w:val="2"/>
          <w:sz w:val="22"/>
          <w14:ligatures w14:val="standardContextual"/>
        </w:rPr>
      </w:pPr>
      <w:r w:rsidRPr="00722FA9">
        <w:rPr>
          <w:rFonts w:ascii="Aptos" w:eastAsia="Aptos" w:hAnsi="Aptos"/>
          <w:kern w:val="2"/>
          <w:sz w:val="22"/>
          <w14:ligatures w14:val="standardContextual"/>
        </w:rPr>
        <w:t>Die Nacht ist nun vergangen,</w:t>
      </w:r>
      <w:r w:rsidRPr="00722FA9">
        <w:rPr>
          <w:rFonts w:ascii="Aptos" w:eastAsia="Aptos" w:hAnsi="Aptos"/>
          <w:kern w:val="2"/>
          <w:sz w:val="22"/>
          <w14:ligatures w14:val="standardContextual"/>
        </w:rPr>
        <w:br/>
        <w:t>Der Morgen steht so herrlich da,</w:t>
      </w:r>
      <w:r w:rsidRPr="00722FA9">
        <w:rPr>
          <w:rFonts w:ascii="Aptos" w:eastAsia="Aptos" w:hAnsi="Aptos"/>
          <w:kern w:val="2"/>
          <w:sz w:val="22"/>
          <w14:ligatures w14:val="standardContextual"/>
        </w:rPr>
        <w:br/>
        <w:t>Und alle Blumen prangen</w:t>
      </w:r>
      <w:r w:rsidRPr="00722FA9">
        <w:rPr>
          <w:rFonts w:ascii="Aptos" w:eastAsia="Aptos" w:hAnsi="Aptos"/>
          <w:kern w:val="2"/>
          <w:sz w:val="22"/>
          <w14:ligatures w14:val="standardContextual"/>
        </w:rPr>
        <w:br/>
        <w:t>Und alle Bäume fern und nah;</w:t>
      </w:r>
      <w:r w:rsidRPr="00722FA9">
        <w:rPr>
          <w:rFonts w:ascii="Aptos" w:eastAsia="Aptos" w:hAnsi="Aptos"/>
          <w:kern w:val="2"/>
          <w:sz w:val="22"/>
          <w14:ligatures w14:val="standardContextual"/>
        </w:rPr>
        <w:br/>
        <w:t>Auf Feldern und auf Wiesen,</w:t>
      </w:r>
      <w:r w:rsidRPr="00722FA9">
        <w:rPr>
          <w:rFonts w:ascii="Aptos" w:eastAsia="Aptos" w:hAnsi="Aptos"/>
          <w:kern w:val="2"/>
          <w:sz w:val="22"/>
          <w14:ligatures w14:val="standardContextual"/>
        </w:rPr>
        <w:br/>
        <w:t>In Wald und Berg und Thal</w:t>
      </w:r>
      <w:r w:rsidRPr="00722FA9">
        <w:rPr>
          <w:rFonts w:ascii="Aptos" w:eastAsia="Aptos" w:hAnsi="Aptos"/>
          <w:kern w:val="2"/>
          <w:sz w:val="22"/>
          <w14:ligatures w14:val="standardContextual"/>
        </w:rPr>
        <w:br/>
        <w:t>Wird Gottes Macht gepriesen</w:t>
      </w:r>
      <w:r w:rsidRPr="00722FA9">
        <w:rPr>
          <w:rFonts w:ascii="Aptos" w:eastAsia="Aptos" w:hAnsi="Aptos"/>
          <w:kern w:val="2"/>
          <w:sz w:val="22"/>
          <w14:ligatures w14:val="standardContextual"/>
        </w:rPr>
        <w:br/>
        <w:t>Von Stimmen ohne Zahl.</w:t>
      </w:r>
    </w:p>
    <w:p w14:paraId="164E81D4" w14:textId="77777777" w:rsidR="008A0A35" w:rsidRPr="00722FA9" w:rsidRDefault="008A0A35" w:rsidP="008A0A35">
      <w:pPr>
        <w:rPr>
          <w:rFonts w:ascii="Aptos" w:eastAsia="Aptos" w:hAnsi="Aptos"/>
          <w:kern w:val="2"/>
          <w:sz w:val="22"/>
          <w14:ligatures w14:val="standardContextual"/>
        </w:rPr>
      </w:pPr>
      <w:r w:rsidRPr="00722FA9">
        <w:rPr>
          <w:rFonts w:ascii="Aptos" w:eastAsia="Aptos" w:hAnsi="Aptos"/>
          <w:kern w:val="2"/>
          <w:sz w:val="22"/>
          <w14:ligatures w14:val="standardContextual"/>
        </w:rPr>
        <w:t>Die frommen Nachtigallen</w:t>
      </w:r>
      <w:r w:rsidRPr="00722FA9">
        <w:rPr>
          <w:rFonts w:ascii="Aptos" w:eastAsia="Aptos" w:hAnsi="Aptos"/>
          <w:kern w:val="2"/>
          <w:sz w:val="22"/>
          <w14:ligatures w14:val="standardContextual"/>
        </w:rPr>
        <w:br/>
        <w:t>Sie klingen hellen Freudenklang,</w:t>
      </w:r>
      <w:r w:rsidRPr="00722FA9">
        <w:rPr>
          <w:rFonts w:ascii="Aptos" w:eastAsia="Aptos" w:hAnsi="Aptos"/>
          <w:kern w:val="2"/>
          <w:sz w:val="22"/>
          <w14:ligatures w14:val="standardContextual"/>
        </w:rPr>
        <w:br/>
        <w:t>Die Lerchen höchst vor allen</w:t>
      </w:r>
      <w:r w:rsidRPr="00722FA9">
        <w:rPr>
          <w:rFonts w:ascii="Aptos" w:eastAsia="Aptos" w:hAnsi="Aptos"/>
          <w:kern w:val="2"/>
          <w:sz w:val="22"/>
          <w14:ligatures w14:val="standardContextual"/>
        </w:rPr>
        <w:br/>
        <w:t>Zum Himmel tragen sie Gesang,</w:t>
      </w:r>
      <w:r w:rsidRPr="00722FA9">
        <w:rPr>
          <w:rFonts w:ascii="Aptos" w:eastAsia="Aptos" w:hAnsi="Aptos"/>
          <w:kern w:val="2"/>
          <w:sz w:val="22"/>
          <w14:ligatures w14:val="standardContextual"/>
        </w:rPr>
        <w:br/>
        <w:t>Der Kuckuck auf den Zweigen</w:t>
      </w:r>
      <w:r w:rsidRPr="00722FA9">
        <w:rPr>
          <w:rFonts w:ascii="Aptos" w:eastAsia="Aptos" w:hAnsi="Aptos"/>
          <w:kern w:val="2"/>
          <w:sz w:val="22"/>
          <w14:ligatures w14:val="standardContextual"/>
        </w:rPr>
        <w:br/>
        <w:t>Und auch der Zeisig klein</w:t>
      </w:r>
      <w:r w:rsidRPr="00722FA9">
        <w:rPr>
          <w:rFonts w:ascii="Aptos" w:eastAsia="Aptos" w:hAnsi="Aptos"/>
          <w:kern w:val="2"/>
          <w:sz w:val="22"/>
          <w14:ligatures w14:val="standardContextual"/>
        </w:rPr>
        <w:br/>
        <w:t>Sie wollen sich dankbar zeigen,</w:t>
      </w:r>
      <w:r w:rsidRPr="00722FA9">
        <w:rPr>
          <w:rFonts w:ascii="Aptos" w:eastAsia="Aptos" w:hAnsi="Aptos"/>
          <w:kern w:val="2"/>
          <w:sz w:val="22"/>
          <w14:ligatures w14:val="standardContextual"/>
        </w:rPr>
        <w:br/>
        <w:t>’s will keiner hinten sein.</w:t>
      </w:r>
    </w:p>
    <w:p w14:paraId="5CD767EC" w14:textId="77777777" w:rsidR="008A0A35" w:rsidRPr="00722FA9" w:rsidRDefault="008A0A35" w:rsidP="008A0A35">
      <w:pPr>
        <w:rPr>
          <w:rFonts w:ascii="Aptos" w:eastAsia="Aptos" w:hAnsi="Aptos"/>
          <w:kern w:val="2"/>
          <w:sz w:val="22"/>
          <w14:ligatures w14:val="standardContextual"/>
        </w:rPr>
      </w:pPr>
      <w:r w:rsidRPr="00722FA9">
        <w:rPr>
          <w:rFonts w:ascii="Aptos" w:eastAsia="Aptos" w:hAnsi="Aptos"/>
          <w:kern w:val="2"/>
          <w:sz w:val="22"/>
          <w14:ligatures w14:val="standardContextual"/>
        </w:rPr>
        <w:t>Und ich? Ich sollte schweigen?</w:t>
      </w:r>
      <w:r w:rsidRPr="00722FA9">
        <w:rPr>
          <w:rFonts w:ascii="Aptos" w:eastAsia="Aptos" w:hAnsi="Aptos"/>
          <w:kern w:val="2"/>
          <w:sz w:val="22"/>
          <w14:ligatures w14:val="standardContextual"/>
        </w:rPr>
        <w:br/>
        <w:t>Ich, Gottes reiches Ebenbild?</w:t>
      </w:r>
      <w:r w:rsidRPr="00722FA9">
        <w:rPr>
          <w:rFonts w:ascii="Aptos" w:eastAsia="Aptos" w:hAnsi="Aptos"/>
          <w:kern w:val="2"/>
          <w:sz w:val="22"/>
          <w14:ligatures w14:val="standardContextual"/>
        </w:rPr>
        <w:br/>
        <w:t>Durch das mit Liebesneigen</w:t>
      </w:r>
      <w:r w:rsidRPr="00722FA9">
        <w:rPr>
          <w:rFonts w:ascii="Aptos" w:eastAsia="Aptos" w:hAnsi="Aptos"/>
          <w:kern w:val="2"/>
          <w:sz w:val="22"/>
          <w14:ligatures w14:val="standardContextual"/>
        </w:rPr>
        <w:br/>
        <w:t>Der Feuerstrom der Gottheit quillt,</w:t>
      </w:r>
      <w:r w:rsidRPr="00722FA9">
        <w:rPr>
          <w:rFonts w:ascii="Aptos" w:eastAsia="Aptos" w:hAnsi="Aptos"/>
          <w:kern w:val="2"/>
          <w:sz w:val="22"/>
          <w14:ligatures w14:val="standardContextual"/>
        </w:rPr>
        <w:br/>
        <w:t>Dem er die Sternenlichter</w:t>
      </w:r>
      <w:r w:rsidRPr="00722FA9">
        <w:rPr>
          <w:rFonts w:ascii="Aptos" w:eastAsia="Aptos" w:hAnsi="Aptos"/>
          <w:kern w:val="2"/>
          <w:sz w:val="22"/>
          <w14:ligatures w14:val="standardContextual"/>
        </w:rPr>
        <w:br/>
        <w:t>Zur Brüderschar geweiht</w:t>
      </w:r>
      <w:r w:rsidRPr="00722FA9">
        <w:rPr>
          <w:rFonts w:ascii="Aptos" w:eastAsia="Aptos" w:hAnsi="Aptos"/>
          <w:kern w:val="2"/>
          <w:sz w:val="22"/>
          <w14:ligatures w14:val="standardContextual"/>
        </w:rPr>
        <w:br/>
        <w:t>Und Engelangesichter</w:t>
      </w:r>
      <w:r w:rsidRPr="00722FA9">
        <w:rPr>
          <w:rFonts w:ascii="Aptos" w:eastAsia="Aptos" w:hAnsi="Aptos"/>
          <w:kern w:val="2"/>
          <w:sz w:val="22"/>
          <w14:ligatures w14:val="standardContextual"/>
        </w:rPr>
        <w:br/>
        <w:t>Verklärt in Herrlichkeit?</w:t>
      </w:r>
    </w:p>
    <w:p w14:paraId="4EBAB4A1" w14:textId="77777777" w:rsidR="008A0A35" w:rsidRPr="00722FA9" w:rsidRDefault="008A0A35" w:rsidP="008A0A35">
      <w:pPr>
        <w:rPr>
          <w:rFonts w:ascii="Aptos" w:eastAsia="Aptos" w:hAnsi="Aptos"/>
          <w:kern w:val="2"/>
          <w:sz w:val="22"/>
          <w14:ligatures w14:val="standardContextual"/>
        </w:rPr>
      </w:pPr>
      <w:r w:rsidRPr="00722FA9">
        <w:rPr>
          <w:rFonts w:ascii="Aptos" w:eastAsia="Aptos" w:hAnsi="Aptos"/>
          <w:kern w:val="2"/>
          <w:sz w:val="22"/>
          <w14:ligatures w14:val="standardContextual"/>
        </w:rPr>
        <w:t>Das Wild im grünen Walde,</w:t>
      </w:r>
      <w:r w:rsidRPr="00722FA9">
        <w:rPr>
          <w:rFonts w:ascii="Aptos" w:eastAsia="Aptos" w:hAnsi="Aptos"/>
          <w:kern w:val="2"/>
          <w:sz w:val="22"/>
          <w14:ligatures w14:val="standardContextual"/>
        </w:rPr>
        <w:br/>
        <w:t>Der Vogel auf dem grünen Baum,</w:t>
      </w:r>
      <w:r w:rsidRPr="00722FA9">
        <w:rPr>
          <w:rFonts w:ascii="Aptos" w:eastAsia="Aptos" w:hAnsi="Aptos"/>
          <w:kern w:val="2"/>
          <w:sz w:val="22"/>
          <w14:ligatures w14:val="standardContextual"/>
        </w:rPr>
        <w:br/>
        <w:t xml:space="preserve">Sie priesen also </w:t>
      </w:r>
      <w:proofErr w:type="spellStart"/>
      <w:r w:rsidRPr="00722FA9">
        <w:rPr>
          <w:rFonts w:ascii="Aptos" w:eastAsia="Aptos" w:hAnsi="Aptos"/>
          <w:kern w:val="2"/>
          <w:sz w:val="22"/>
          <w14:ligatures w14:val="standardContextual"/>
        </w:rPr>
        <w:t>balde</w:t>
      </w:r>
      <w:proofErr w:type="spellEnd"/>
      <w:r w:rsidRPr="00722FA9">
        <w:rPr>
          <w:rFonts w:ascii="Aptos" w:eastAsia="Aptos" w:hAnsi="Aptos"/>
          <w:kern w:val="2"/>
          <w:sz w:val="22"/>
          <w14:ligatures w14:val="standardContextual"/>
        </w:rPr>
        <w:br/>
      </w:r>
      <w:r w:rsidRPr="00722FA9">
        <w:rPr>
          <w:rFonts w:ascii="Aptos" w:eastAsia="Aptos" w:hAnsi="Aptos"/>
          <w:kern w:val="2"/>
          <w:sz w:val="22"/>
          <w14:ligatures w14:val="standardContextual"/>
        </w:rPr>
        <w:lastRenderedPageBreak/>
        <w:t>Den Vater überm Sternenraum?</w:t>
      </w:r>
      <w:r w:rsidRPr="00722FA9">
        <w:rPr>
          <w:rFonts w:ascii="Aptos" w:eastAsia="Aptos" w:hAnsi="Aptos"/>
          <w:kern w:val="2"/>
          <w:sz w:val="22"/>
          <w14:ligatures w14:val="standardContextual"/>
        </w:rPr>
        <w:br/>
        <w:t xml:space="preserve">Es </w:t>
      </w:r>
      <w:proofErr w:type="spellStart"/>
      <w:r w:rsidRPr="00722FA9">
        <w:rPr>
          <w:rFonts w:ascii="Aptos" w:eastAsia="Aptos" w:hAnsi="Aptos"/>
          <w:kern w:val="2"/>
          <w:sz w:val="22"/>
          <w14:ligatures w14:val="standardContextual"/>
        </w:rPr>
        <w:t>sumsete</w:t>
      </w:r>
      <w:proofErr w:type="spellEnd"/>
      <w:r w:rsidRPr="00722FA9">
        <w:rPr>
          <w:rFonts w:ascii="Aptos" w:eastAsia="Aptos" w:hAnsi="Aptos"/>
          <w:kern w:val="2"/>
          <w:sz w:val="22"/>
          <w14:ligatures w14:val="standardContextual"/>
        </w:rPr>
        <w:t xml:space="preserve"> die Imme,</w:t>
      </w:r>
      <w:r w:rsidRPr="00722FA9">
        <w:rPr>
          <w:rFonts w:ascii="Aptos" w:eastAsia="Aptos" w:hAnsi="Aptos"/>
          <w:kern w:val="2"/>
          <w:sz w:val="22"/>
          <w14:ligatures w14:val="standardContextual"/>
        </w:rPr>
        <w:br/>
        <w:t xml:space="preserve">Das </w:t>
      </w:r>
      <w:proofErr w:type="spellStart"/>
      <w:r w:rsidRPr="00722FA9">
        <w:rPr>
          <w:rFonts w:ascii="Aptos" w:eastAsia="Aptos" w:hAnsi="Aptos"/>
          <w:kern w:val="2"/>
          <w:sz w:val="22"/>
          <w14:ligatures w14:val="standardContextual"/>
        </w:rPr>
        <w:t>Würmchgen</w:t>
      </w:r>
      <w:proofErr w:type="spellEnd"/>
      <w:r w:rsidRPr="00722FA9">
        <w:rPr>
          <w:rFonts w:ascii="Aptos" w:eastAsia="Aptos" w:hAnsi="Aptos"/>
          <w:kern w:val="2"/>
          <w:sz w:val="22"/>
          <w14:ligatures w14:val="standardContextual"/>
        </w:rPr>
        <w:t xml:space="preserve"> seine Lust,</w:t>
      </w:r>
      <w:r w:rsidRPr="00722FA9">
        <w:rPr>
          <w:rFonts w:ascii="Aptos" w:eastAsia="Aptos" w:hAnsi="Aptos"/>
          <w:kern w:val="2"/>
          <w:sz w:val="22"/>
          <w14:ligatures w14:val="standardContextual"/>
        </w:rPr>
        <w:br/>
        <w:t>Und ich hätt‘ keine Stimme</w:t>
      </w:r>
      <w:r w:rsidRPr="00722FA9">
        <w:rPr>
          <w:rFonts w:ascii="Aptos" w:eastAsia="Aptos" w:hAnsi="Aptos"/>
          <w:kern w:val="2"/>
          <w:sz w:val="22"/>
          <w14:ligatures w14:val="standardContextual"/>
        </w:rPr>
        <w:br/>
      </w:r>
      <w:proofErr w:type="spellStart"/>
      <w:r w:rsidRPr="00722FA9">
        <w:rPr>
          <w:rFonts w:ascii="Aptos" w:eastAsia="Aptos" w:hAnsi="Aptos"/>
          <w:kern w:val="2"/>
          <w:sz w:val="22"/>
          <w14:ligatures w14:val="standardContextual"/>
        </w:rPr>
        <w:t>Des</w:t>
      </w:r>
      <w:proofErr w:type="spellEnd"/>
      <w:r w:rsidRPr="00722FA9">
        <w:rPr>
          <w:rFonts w:ascii="Aptos" w:eastAsia="Aptos" w:hAnsi="Aptos"/>
          <w:kern w:val="2"/>
          <w:sz w:val="22"/>
          <w14:ligatures w14:val="standardContextual"/>
        </w:rPr>
        <w:t xml:space="preserve"> Lobes in der Brust?</w:t>
      </w:r>
    </w:p>
    <w:p w14:paraId="6BB073E8" w14:textId="77777777" w:rsidR="008A0A35" w:rsidRPr="00722FA9" w:rsidRDefault="008A0A35" w:rsidP="008A0A35">
      <w:pPr>
        <w:rPr>
          <w:rFonts w:ascii="Aptos" w:eastAsia="Aptos" w:hAnsi="Aptos"/>
          <w:kern w:val="2"/>
          <w:sz w:val="22"/>
          <w14:ligatures w14:val="standardContextual"/>
        </w:rPr>
      </w:pPr>
      <w:r w:rsidRPr="00722FA9">
        <w:rPr>
          <w:rFonts w:ascii="Aptos" w:eastAsia="Aptos" w:hAnsi="Aptos"/>
          <w:kern w:val="2"/>
          <w:sz w:val="22"/>
          <w14:ligatures w14:val="standardContextual"/>
        </w:rPr>
        <w:t>Nein, Vater aller Güte,</w:t>
      </w:r>
      <w:r w:rsidRPr="00722FA9">
        <w:rPr>
          <w:rFonts w:ascii="Aptos" w:eastAsia="Aptos" w:hAnsi="Aptos"/>
          <w:kern w:val="2"/>
          <w:sz w:val="22"/>
          <w14:ligatures w14:val="standardContextual"/>
        </w:rPr>
        <w:br/>
        <w:t>Du meiner Seele Freudenlicht,</w:t>
      </w:r>
      <w:r w:rsidRPr="00722FA9">
        <w:rPr>
          <w:rFonts w:ascii="Aptos" w:eastAsia="Aptos" w:hAnsi="Aptos"/>
          <w:kern w:val="2"/>
          <w:sz w:val="22"/>
          <w14:ligatures w14:val="standardContextual"/>
        </w:rPr>
        <w:br/>
        <w:t>Wie gern will mein Gemüte!</w:t>
      </w:r>
      <w:r w:rsidRPr="00722FA9">
        <w:rPr>
          <w:rFonts w:ascii="Aptos" w:eastAsia="Aptos" w:hAnsi="Aptos"/>
          <w:kern w:val="2"/>
          <w:sz w:val="22"/>
          <w14:ligatures w14:val="standardContextual"/>
        </w:rPr>
        <w:br/>
        <w:t>Doch meine Worte können nicht.</w:t>
      </w:r>
      <w:r w:rsidRPr="00722FA9">
        <w:rPr>
          <w:rFonts w:ascii="Aptos" w:eastAsia="Aptos" w:hAnsi="Aptos"/>
          <w:kern w:val="2"/>
          <w:sz w:val="22"/>
          <w14:ligatures w14:val="standardContextual"/>
        </w:rPr>
        <w:br/>
        <w:t>Wer mag dich würdig preisen,</w:t>
      </w:r>
      <w:r w:rsidRPr="00722FA9">
        <w:rPr>
          <w:rFonts w:ascii="Aptos" w:eastAsia="Aptos" w:hAnsi="Aptos"/>
          <w:kern w:val="2"/>
          <w:sz w:val="22"/>
          <w14:ligatures w14:val="standardContextual"/>
        </w:rPr>
        <w:br/>
        <w:t>Durch den die Welten sind,</w:t>
      </w:r>
      <w:r w:rsidRPr="00722FA9">
        <w:rPr>
          <w:rFonts w:ascii="Aptos" w:eastAsia="Aptos" w:hAnsi="Aptos"/>
          <w:kern w:val="2"/>
          <w:sz w:val="22"/>
          <w14:ligatures w14:val="standardContextual"/>
        </w:rPr>
        <w:br/>
        <w:t>Von dem die tiefsten Weisen</w:t>
      </w:r>
      <w:r w:rsidRPr="00722FA9">
        <w:rPr>
          <w:rFonts w:ascii="Aptos" w:eastAsia="Aptos" w:hAnsi="Aptos"/>
          <w:kern w:val="2"/>
          <w:sz w:val="22"/>
          <w14:ligatures w14:val="standardContextual"/>
        </w:rPr>
        <w:br/>
        <w:t>Kaum lallen wie ein Kind?</w:t>
      </w:r>
    </w:p>
    <w:p w14:paraId="6B5B68F0" w14:textId="77777777" w:rsidR="008A0A35" w:rsidRPr="00722FA9" w:rsidRDefault="008A0A35" w:rsidP="008A0A35">
      <w:pPr>
        <w:rPr>
          <w:rFonts w:ascii="Aptos" w:eastAsia="Aptos" w:hAnsi="Aptos"/>
          <w:kern w:val="2"/>
          <w:sz w:val="22"/>
          <w14:ligatures w14:val="standardContextual"/>
        </w:rPr>
      </w:pPr>
      <w:r w:rsidRPr="00722FA9">
        <w:rPr>
          <w:rFonts w:ascii="Aptos" w:eastAsia="Aptos" w:hAnsi="Aptos"/>
          <w:kern w:val="2"/>
          <w:sz w:val="22"/>
          <w14:ligatures w14:val="standardContextual"/>
        </w:rPr>
        <w:t>O Herr, lass mich auch heute</w:t>
      </w:r>
      <w:r w:rsidRPr="00722FA9">
        <w:rPr>
          <w:rFonts w:ascii="Aptos" w:eastAsia="Aptos" w:hAnsi="Aptos"/>
          <w:kern w:val="2"/>
          <w:sz w:val="22"/>
          <w14:ligatures w14:val="standardContextual"/>
        </w:rPr>
        <w:br/>
        <w:t>In deiner Liebe wandeln treu,</w:t>
      </w:r>
      <w:r w:rsidRPr="00722FA9">
        <w:rPr>
          <w:rFonts w:ascii="Aptos" w:eastAsia="Aptos" w:hAnsi="Aptos"/>
          <w:kern w:val="2"/>
          <w:sz w:val="22"/>
          <w14:ligatures w14:val="standardContextual"/>
        </w:rPr>
        <w:br/>
        <w:t>Dass ich der Sünden Beute,</w:t>
      </w:r>
      <w:r w:rsidRPr="00722FA9">
        <w:rPr>
          <w:rFonts w:ascii="Aptos" w:eastAsia="Aptos" w:hAnsi="Aptos"/>
          <w:kern w:val="2"/>
          <w:sz w:val="22"/>
          <w14:ligatures w14:val="standardContextual"/>
        </w:rPr>
        <w:br/>
        <w:t>Der Eitelkeiten Spiel nicht sei;</w:t>
      </w:r>
      <w:r w:rsidRPr="00722FA9">
        <w:rPr>
          <w:rFonts w:ascii="Aptos" w:eastAsia="Aptos" w:hAnsi="Aptos"/>
          <w:kern w:val="2"/>
          <w:sz w:val="22"/>
          <w14:ligatures w14:val="standardContextual"/>
        </w:rPr>
        <w:br/>
        <w:t>Lass mich nach deinem Bilde</w:t>
      </w:r>
      <w:r w:rsidRPr="00722FA9">
        <w:rPr>
          <w:rFonts w:ascii="Aptos" w:eastAsia="Aptos" w:hAnsi="Aptos"/>
          <w:kern w:val="2"/>
          <w:sz w:val="22"/>
          <w14:ligatures w14:val="standardContextual"/>
        </w:rPr>
        <w:br/>
        <w:t xml:space="preserve">Den Weg der Tugend </w:t>
      </w:r>
      <w:proofErr w:type="spellStart"/>
      <w:r w:rsidRPr="00722FA9">
        <w:rPr>
          <w:rFonts w:ascii="Aptos" w:eastAsia="Aptos" w:hAnsi="Aptos"/>
          <w:kern w:val="2"/>
          <w:sz w:val="22"/>
          <w14:ligatures w14:val="standardContextual"/>
        </w:rPr>
        <w:t>geh‘n</w:t>
      </w:r>
      <w:proofErr w:type="spellEnd"/>
      <w:r w:rsidRPr="00722FA9">
        <w:rPr>
          <w:rFonts w:ascii="Aptos" w:eastAsia="Aptos" w:hAnsi="Aptos"/>
          <w:kern w:val="2"/>
          <w:sz w:val="22"/>
          <w14:ligatures w14:val="standardContextual"/>
        </w:rPr>
        <w:t>:</w:t>
      </w:r>
      <w:r w:rsidRPr="00722FA9">
        <w:rPr>
          <w:rFonts w:ascii="Aptos" w:eastAsia="Aptos" w:hAnsi="Aptos"/>
          <w:kern w:val="2"/>
          <w:sz w:val="22"/>
          <w14:ligatures w14:val="standardContextual"/>
        </w:rPr>
        <w:br/>
        <w:t>So wird der Tag mir milde,</w:t>
      </w:r>
      <w:r w:rsidRPr="00722FA9">
        <w:rPr>
          <w:rFonts w:ascii="Aptos" w:eastAsia="Aptos" w:hAnsi="Aptos"/>
          <w:kern w:val="2"/>
          <w:sz w:val="22"/>
          <w14:ligatures w14:val="standardContextual"/>
        </w:rPr>
        <w:br/>
      </w:r>
      <w:proofErr w:type="spellStart"/>
      <w:r w:rsidRPr="00722FA9">
        <w:rPr>
          <w:rFonts w:ascii="Aptos" w:eastAsia="Aptos" w:hAnsi="Aptos"/>
          <w:kern w:val="2"/>
          <w:sz w:val="22"/>
          <w14:ligatures w14:val="standardContextual"/>
        </w:rPr>
        <w:t>So</w:t>
      </w:r>
      <w:proofErr w:type="spellEnd"/>
      <w:r w:rsidRPr="00722FA9">
        <w:rPr>
          <w:rFonts w:ascii="Aptos" w:eastAsia="Aptos" w:hAnsi="Aptos"/>
          <w:kern w:val="2"/>
          <w:sz w:val="22"/>
          <w14:ligatures w14:val="standardContextual"/>
        </w:rPr>
        <w:t xml:space="preserve"> kommt der Abend schön.</w:t>
      </w:r>
    </w:p>
    <w:p w14:paraId="380E1BD5" w14:textId="77777777" w:rsidR="00915152" w:rsidRDefault="00915152" w:rsidP="00915152">
      <w:pPr>
        <w:pStyle w:val="berschrift1"/>
        <w:rPr>
          <w:rFonts w:eastAsia="Aptos"/>
        </w:rPr>
      </w:pPr>
      <w:r w:rsidRPr="00722FA9">
        <w:rPr>
          <w:rFonts w:eastAsia="Aptos"/>
        </w:rPr>
        <w:t>Die Welt tut ihre Augen zu</w:t>
      </w:r>
    </w:p>
    <w:p w14:paraId="104E99C4" w14:textId="77777777" w:rsidR="00915152" w:rsidRPr="00722FA9" w:rsidRDefault="00915152" w:rsidP="00915152">
      <w:pPr>
        <w:rPr>
          <w:rFonts w:ascii="Aptos" w:eastAsia="Aptos" w:hAnsi="Aptos"/>
          <w:kern w:val="2"/>
          <w:sz w:val="22"/>
          <w14:ligatures w14:val="standardContextual"/>
        </w:rPr>
      </w:pPr>
      <w:r w:rsidRPr="00722FA9">
        <w:rPr>
          <w:rFonts w:ascii="Aptos" w:eastAsia="Aptos" w:hAnsi="Aptos"/>
          <w:kern w:val="2"/>
          <w:sz w:val="22"/>
          <w14:ligatures w14:val="standardContextual"/>
        </w:rPr>
        <w:t>Die Welt tut ihre Augen zu</w:t>
      </w:r>
      <w:r w:rsidRPr="00722FA9">
        <w:rPr>
          <w:rFonts w:ascii="Aptos" w:eastAsia="Aptos" w:hAnsi="Aptos"/>
          <w:kern w:val="2"/>
          <w:sz w:val="22"/>
          <w14:ligatures w14:val="standardContextual"/>
        </w:rPr>
        <w:br/>
        <w:t>Und alles wird so still,</w:t>
      </w:r>
      <w:r w:rsidRPr="00722FA9">
        <w:rPr>
          <w:rFonts w:ascii="Aptos" w:eastAsia="Aptos" w:hAnsi="Aptos"/>
          <w:kern w:val="2"/>
          <w:sz w:val="22"/>
          <w14:ligatures w14:val="standardContextual"/>
        </w:rPr>
        <w:br/>
        <w:t>Auch ich bin müde und zur Ruh</w:t>
      </w:r>
      <w:r w:rsidRPr="00722FA9">
        <w:rPr>
          <w:rFonts w:ascii="Aptos" w:eastAsia="Aptos" w:hAnsi="Aptos"/>
          <w:kern w:val="2"/>
          <w:sz w:val="22"/>
          <w14:ligatures w14:val="standardContextual"/>
        </w:rPr>
        <w:br/>
        <w:t>Ich auch mich legen will:</w:t>
      </w:r>
      <w:r w:rsidRPr="00722FA9">
        <w:rPr>
          <w:rFonts w:ascii="Aptos" w:eastAsia="Aptos" w:hAnsi="Aptos"/>
          <w:kern w:val="2"/>
          <w:sz w:val="22"/>
          <w14:ligatures w14:val="standardContextual"/>
        </w:rPr>
        <w:br/>
        <w:t>Ich leg‘ im stillen Kämmerlein</w:t>
      </w:r>
      <w:r w:rsidRPr="00722FA9">
        <w:rPr>
          <w:rFonts w:ascii="Aptos" w:eastAsia="Aptos" w:hAnsi="Aptos"/>
          <w:kern w:val="2"/>
          <w:sz w:val="22"/>
          <w14:ligatures w14:val="standardContextual"/>
        </w:rPr>
        <w:br/>
        <w:t>Mich in mein Bettchen warm,</w:t>
      </w:r>
      <w:r w:rsidRPr="00722FA9">
        <w:rPr>
          <w:rFonts w:ascii="Aptos" w:eastAsia="Aptos" w:hAnsi="Aptos"/>
          <w:kern w:val="2"/>
          <w:sz w:val="22"/>
          <w14:ligatures w14:val="standardContextual"/>
        </w:rPr>
        <w:br/>
        <w:t>Und Engel sollen Wächter sein</w:t>
      </w:r>
      <w:r w:rsidRPr="00722FA9">
        <w:rPr>
          <w:rFonts w:ascii="Aptos" w:eastAsia="Aptos" w:hAnsi="Aptos"/>
          <w:kern w:val="2"/>
          <w:sz w:val="22"/>
          <w14:ligatures w14:val="standardContextual"/>
        </w:rPr>
        <w:br/>
      </w:r>
      <w:proofErr w:type="spellStart"/>
      <w:r w:rsidRPr="00722FA9">
        <w:rPr>
          <w:rFonts w:ascii="Aptos" w:eastAsia="Aptos" w:hAnsi="Aptos"/>
          <w:kern w:val="2"/>
          <w:sz w:val="22"/>
          <w14:ligatures w14:val="standardContextual"/>
        </w:rPr>
        <w:t>Vor</w:t>
      </w:r>
      <w:proofErr w:type="spellEnd"/>
      <w:r w:rsidRPr="00722FA9">
        <w:rPr>
          <w:rFonts w:ascii="Aptos" w:eastAsia="Aptos" w:hAnsi="Aptos"/>
          <w:kern w:val="2"/>
          <w:sz w:val="22"/>
          <w14:ligatures w14:val="standardContextual"/>
        </w:rPr>
        <w:t xml:space="preserve"> jedem Trug und Harm.</w:t>
      </w:r>
    </w:p>
    <w:p w14:paraId="326DB072" w14:textId="77777777" w:rsidR="00915152" w:rsidRPr="00722FA9" w:rsidRDefault="00915152" w:rsidP="00915152">
      <w:pPr>
        <w:rPr>
          <w:rFonts w:ascii="Aptos" w:eastAsia="Aptos" w:hAnsi="Aptos"/>
          <w:kern w:val="2"/>
          <w:sz w:val="22"/>
          <w14:ligatures w14:val="standardContextual"/>
        </w:rPr>
      </w:pPr>
      <w:r w:rsidRPr="00722FA9">
        <w:rPr>
          <w:rFonts w:ascii="Aptos" w:eastAsia="Aptos" w:hAnsi="Aptos"/>
          <w:kern w:val="2"/>
          <w:sz w:val="22"/>
          <w14:ligatures w14:val="standardContextual"/>
        </w:rPr>
        <w:t>Du lieber Gott, der uns die Nacht</w:t>
      </w:r>
      <w:r w:rsidRPr="00722FA9">
        <w:rPr>
          <w:rFonts w:ascii="Aptos" w:eastAsia="Aptos" w:hAnsi="Aptos"/>
          <w:kern w:val="2"/>
          <w:sz w:val="22"/>
          <w14:ligatures w14:val="standardContextual"/>
        </w:rPr>
        <w:br/>
        <w:t>Mit Mond und Sternen schuf,</w:t>
      </w:r>
      <w:r w:rsidRPr="00722FA9">
        <w:rPr>
          <w:rFonts w:ascii="Aptos" w:eastAsia="Aptos" w:hAnsi="Aptos"/>
          <w:kern w:val="2"/>
          <w:sz w:val="22"/>
          <w14:ligatures w14:val="standardContextual"/>
        </w:rPr>
        <w:br/>
        <w:t>Der himmlisch uns das Herz gemacht</w:t>
      </w:r>
      <w:r w:rsidRPr="00722FA9">
        <w:rPr>
          <w:rFonts w:ascii="Aptos" w:eastAsia="Aptos" w:hAnsi="Aptos"/>
          <w:kern w:val="2"/>
          <w:sz w:val="22"/>
          <w14:ligatures w14:val="standardContextual"/>
        </w:rPr>
        <w:br/>
        <w:t>Für himmlischen Beruf,</w:t>
      </w:r>
      <w:r w:rsidRPr="00722FA9">
        <w:rPr>
          <w:rFonts w:ascii="Aptos" w:eastAsia="Aptos" w:hAnsi="Aptos"/>
          <w:kern w:val="2"/>
          <w:sz w:val="22"/>
          <w14:ligatures w14:val="standardContextual"/>
        </w:rPr>
        <w:br/>
        <w:t>Der uns den lichten Himmelschein</w:t>
      </w:r>
      <w:r w:rsidRPr="00722FA9">
        <w:rPr>
          <w:rFonts w:ascii="Aptos" w:eastAsia="Aptos" w:hAnsi="Aptos"/>
          <w:kern w:val="2"/>
          <w:sz w:val="22"/>
          <w14:ligatures w14:val="standardContextual"/>
        </w:rPr>
        <w:br/>
        <w:t>Gesenkt in tiefe Brust,</w:t>
      </w:r>
      <w:r w:rsidRPr="00722FA9">
        <w:rPr>
          <w:rFonts w:ascii="Aptos" w:eastAsia="Aptos" w:hAnsi="Aptos"/>
          <w:kern w:val="2"/>
          <w:sz w:val="22"/>
          <w14:ligatures w14:val="standardContextual"/>
        </w:rPr>
        <w:br/>
        <w:t>Damit wir sollen selig sein</w:t>
      </w:r>
      <w:r w:rsidRPr="00722FA9">
        <w:rPr>
          <w:rFonts w:ascii="Aptos" w:eastAsia="Aptos" w:hAnsi="Aptos"/>
          <w:kern w:val="2"/>
          <w:sz w:val="22"/>
          <w14:ligatures w14:val="standardContextual"/>
        </w:rPr>
        <w:br/>
        <w:t>Durch deiner Liebe Lust;</w:t>
      </w:r>
    </w:p>
    <w:p w14:paraId="3516E0C1" w14:textId="77777777" w:rsidR="00915152" w:rsidRPr="00722FA9" w:rsidRDefault="00915152" w:rsidP="00915152">
      <w:pPr>
        <w:rPr>
          <w:rFonts w:ascii="Aptos" w:eastAsia="Aptos" w:hAnsi="Aptos"/>
          <w:kern w:val="2"/>
          <w:sz w:val="22"/>
          <w14:ligatures w14:val="standardContextual"/>
        </w:rPr>
      </w:pPr>
      <w:r w:rsidRPr="00722FA9">
        <w:rPr>
          <w:rFonts w:ascii="Aptos" w:eastAsia="Aptos" w:hAnsi="Aptos"/>
          <w:kern w:val="2"/>
          <w:sz w:val="22"/>
          <w14:ligatures w14:val="standardContextual"/>
        </w:rPr>
        <w:t>Du lieber Gott, du gehst mit mir</w:t>
      </w:r>
      <w:r w:rsidRPr="00722FA9">
        <w:rPr>
          <w:rFonts w:ascii="Aptos" w:eastAsia="Aptos" w:hAnsi="Aptos"/>
          <w:kern w:val="2"/>
          <w:sz w:val="22"/>
          <w14:ligatures w14:val="standardContextual"/>
        </w:rPr>
        <w:br/>
        <w:t>Ins stille Kämmerlein,</w:t>
      </w:r>
      <w:r w:rsidRPr="00722FA9">
        <w:rPr>
          <w:rFonts w:ascii="Aptos" w:eastAsia="Aptos" w:hAnsi="Aptos"/>
          <w:kern w:val="2"/>
          <w:sz w:val="22"/>
          <w14:ligatures w14:val="standardContextual"/>
        </w:rPr>
        <w:br/>
        <w:t>Und stellst die Wächter an die Thür,</w:t>
      </w:r>
      <w:r w:rsidRPr="00722FA9">
        <w:rPr>
          <w:rFonts w:ascii="Aptos" w:eastAsia="Aptos" w:hAnsi="Aptos"/>
          <w:kern w:val="2"/>
          <w:sz w:val="22"/>
          <w14:ligatures w14:val="standardContextual"/>
        </w:rPr>
        <w:br/>
        <w:t>Die Engel fromm und fein;</w:t>
      </w:r>
      <w:r w:rsidRPr="00722FA9">
        <w:rPr>
          <w:rFonts w:ascii="Aptos" w:eastAsia="Aptos" w:hAnsi="Aptos"/>
          <w:kern w:val="2"/>
          <w:sz w:val="22"/>
          <w14:ligatures w14:val="standardContextual"/>
        </w:rPr>
        <w:br/>
        <w:t>Sie treten leis‘ und sanft daher</w:t>
      </w:r>
      <w:r w:rsidRPr="00722FA9">
        <w:rPr>
          <w:rFonts w:ascii="Aptos" w:eastAsia="Aptos" w:hAnsi="Aptos"/>
          <w:kern w:val="2"/>
          <w:sz w:val="22"/>
          <w14:ligatures w14:val="standardContextual"/>
        </w:rPr>
        <w:br/>
        <w:t>Und halten treue Hut,</w:t>
      </w:r>
      <w:r w:rsidRPr="00722FA9">
        <w:rPr>
          <w:rFonts w:ascii="Aptos" w:eastAsia="Aptos" w:hAnsi="Aptos"/>
          <w:kern w:val="2"/>
          <w:sz w:val="22"/>
          <w14:ligatures w14:val="standardContextual"/>
        </w:rPr>
        <w:br/>
      </w:r>
      <w:r w:rsidRPr="00722FA9">
        <w:rPr>
          <w:rFonts w:ascii="Aptos" w:eastAsia="Aptos" w:hAnsi="Aptos"/>
          <w:kern w:val="2"/>
          <w:sz w:val="22"/>
          <w14:ligatures w14:val="standardContextual"/>
        </w:rPr>
        <w:lastRenderedPageBreak/>
        <w:t>Dass diese Nacht und nimmermehr</w:t>
      </w:r>
      <w:r w:rsidRPr="00722FA9">
        <w:rPr>
          <w:rFonts w:ascii="Aptos" w:eastAsia="Aptos" w:hAnsi="Aptos"/>
          <w:kern w:val="2"/>
          <w:sz w:val="22"/>
          <w14:ligatures w14:val="standardContextual"/>
        </w:rPr>
        <w:br/>
        <w:t>Mir nichts was Leides tut.</w:t>
      </w:r>
    </w:p>
    <w:p w14:paraId="49B90FB3" w14:textId="77777777" w:rsidR="00915152" w:rsidRPr="00722FA9" w:rsidRDefault="00915152" w:rsidP="00915152">
      <w:pPr>
        <w:rPr>
          <w:rFonts w:ascii="Aptos" w:eastAsia="Aptos" w:hAnsi="Aptos"/>
          <w:kern w:val="2"/>
          <w:sz w:val="22"/>
          <w14:ligatures w14:val="standardContextual"/>
        </w:rPr>
      </w:pPr>
      <w:r w:rsidRPr="00722FA9">
        <w:rPr>
          <w:rFonts w:ascii="Aptos" w:eastAsia="Aptos" w:hAnsi="Aptos"/>
          <w:kern w:val="2"/>
          <w:sz w:val="22"/>
          <w14:ligatures w14:val="standardContextual"/>
        </w:rPr>
        <w:t>Nun habe Dank für diesen Tag</w:t>
      </w:r>
      <w:r w:rsidRPr="00722FA9">
        <w:rPr>
          <w:rFonts w:ascii="Aptos" w:eastAsia="Aptos" w:hAnsi="Aptos"/>
          <w:kern w:val="2"/>
          <w:sz w:val="22"/>
          <w14:ligatures w14:val="standardContextual"/>
        </w:rPr>
        <w:br/>
        <w:t>Und Dank für jede Freud‘!</w:t>
      </w:r>
      <w:r w:rsidRPr="00722FA9">
        <w:rPr>
          <w:rFonts w:ascii="Aptos" w:eastAsia="Aptos" w:hAnsi="Aptos"/>
          <w:kern w:val="2"/>
          <w:sz w:val="22"/>
          <w14:ligatures w14:val="standardContextual"/>
        </w:rPr>
        <w:br/>
        <w:t>Ich weiß nicht, was ich beten mag</w:t>
      </w:r>
      <w:r w:rsidRPr="00722FA9">
        <w:rPr>
          <w:rFonts w:ascii="Aptos" w:eastAsia="Aptos" w:hAnsi="Aptos"/>
          <w:kern w:val="2"/>
          <w:sz w:val="22"/>
          <w14:ligatures w14:val="standardContextual"/>
        </w:rPr>
        <w:br/>
        <w:t>Mit rechter Herzlichkeit;</w:t>
      </w:r>
      <w:r w:rsidRPr="00722FA9">
        <w:rPr>
          <w:rFonts w:ascii="Aptos" w:eastAsia="Aptos" w:hAnsi="Aptos"/>
          <w:kern w:val="2"/>
          <w:sz w:val="22"/>
          <w14:ligatures w14:val="standardContextual"/>
        </w:rPr>
        <w:br/>
        <w:t>Du weißt am besten, was ich will,</w:t>
      </w:r>
      <w:r w:rsidRPr="00722FA9">
        <w:rPr>
          <w:rFonts w:ascii="Aptos" w:eastAsia="Aptos" w:hAnsi="Aptos"/>
          <w:kern w:val="2"/>
          <w:sz w:val="22"/>
          <w14:ligatures w14:val="standardContextual"/>
        </w:rPr>
        <w:br/>
        <w:t>Du liebster, treuster Hort,</w:t>
      </w:r>
      <w:r w:rsidRPr="00722FA9">
        <w:rPr>
          <w:rFonts w:ascii="Aptos" w:eastAsia="Aptos" w:hAnsi="Aptos"/>
          <w:kern w:val="2"/>
          <w:sz w:val="22"/>
          <w14:ligatures w14:val="standardContextual"/>
        </w:rPr>
        <w:br/>
        <w:t>Drum bin ich mit den Lippen still,</w:t>
      </w:r>
      <w:r w:rsidRPr="00722FA9">
        <w:rPr>
          <w:rFonts w:ascii="Aptos" w:eastAsia="Aptos" w:hAnsi="Aptos"/>
          <w:kern w:val="2"/>
          <w:sz w:val="22"/>
          <w14:ligatures w14:val="standardContextual"/>
        </w:rPr>
        <w:br/>
        <w:t>Gott ist mein einzig Wort.</w:t>
      </w:r>
    </w:p>
    <w:p w14:paraId="40D1C74F" w14:textId="77777777" w:rsidR="00915152" w:rsidRPr="00722FA9" w:rsidRDefault="00915152" w:rsidP="00915152">
      <w:pPr>
        <w:pStyle w:val="berschrift1"/>
        <w:rPr>
          <w:sz w:val="40"/>
        </w:rPr>
      </w:pPr>
      <w:r w:rsidRPr="00722FA9">
        <w:rPr>
          <w:rFonts w:eastAsia="Aptos"/>
        </w:rPr>
        <w:t>Du, der in flammende Gebete</w:t>
      </w:r>
      <w:r w:rsidRPr="00722FA9">
        <w:rPr>
          <w:sz w:val="40"/>
        </w:rPr>
        <w:t xml:space="preserve"> </w:t>
      </w:r>
    </w:p>
    <w:p w14:paraId="4AD7F28C" w14:textId="77777777" w:rsidR="00915152" w:rsidRPr="00722FA9" w:rsidRDefault="00915152" w:rsidP="00915152">
      <w:pPr>
        <w:rPr>
          <w:rFonts w:ascii="Aptos" w:eastAsia="Aptos" w:hAnsi="Aptos"/>
          <w:kern w:val="2"/>
          <w:sz w:val="22"/>
          <w14:ligatures w14:val="standardContextual"/>
        </w:rPr>
      </w:pPr>
      <w:r w:rsidRPr="00722FA9">
        <w:rPr>
          <w:rFonts w:ascii="Aptos" w:eastAsia="Aptos" w:hAnsi="Aptos"/>
          <w:kern w:val="2"/>
          <w:sz w:val="22"/>
          <w14:ligatures w14:val="standardContextual"/>
        </w:rPr>
        <w:t>Du, der in flammende Gebete</w:t>
      </w:r>
      <w:r w:rsidRPr="00722FA9">
        <w:rPr>
          <w:rFonts w:ascii="Aptos" w:eastAsia="Aptos" w:hAnsi="Aptos"/>
          <w:kern w:val="2"/>
          <w:sz w:val="22"/>
          <w14:ligatures w14:val="standardContextual"/>
        </w:rPr>
        <w:br/>
        <w:t>Des Lebens höchste Kraft gelegt</w:t>
      </w:r>
      <w:r w:rsidRPr="00722FA9">
        <w:rPr>
          <w:rFonts w:ascii="Aptos" w:eastAsia="Aptos" w:hAnsi="Aptos"/>
          <w:kern w:val="2"/>
          <w:sz w:val="22"/>
          <w14:ligatures w14:val="standardContextual"/>
        </w:rPr>
        <w:br/>
        <w:t>Und aus des Busens tiefster Stätte</w:t>
      </w:r>
      <w:r w:rsidRPr="00722FA9">
        <w:rPr>
          <w:rFonts w:ascii="Aptos" w:eastAsia="Aptos" w:hAnsi="Aptos"/>
          <w:kern w:val="2"/>
          <w:sz w:val="22"/>
          <w14:ligatures w14:val="standardContextual"/>
        </w:rPr>
        <w:br/>
        <w:t>Das Herz in süßer Sehnsucht regt,</w:t>
      </w:r>
      <w:r w:rsidRPr="00722FA9">
        <w:rPr>
          <w:rFonts w:ascii="Aptos" w:eastAsia="Aptos" w:hAnsi="Aptos"/>
          <w:kern w:val="2"/>
          <w:sz w:val="22"/>
          <w14:ligatures w14:val="standardContextual"/>
        </w:rPr>
        <w:br/>
        <w:t>Du, aller Himmel höchster Meister,</w:t>
      </w:r>
      <w:r w:rsidRPr="00722FA9">
        <w:rPr>
          <w:rFonts w:ascii="Aptos" w:eastAsia="Aptos" w:hAnsi="Aptos"/>
          <w:kern w:val="2"/>
          <w:sz w:val="22"/>
          <w14:ligatures w14:val="standardContextual"/>
        </w:rPr>
        <w:br/>
        <w:t>Du, alles Lebens höchster Schein,</w:t>
      </w:r>
      <w:r w:rsidRPr="00722FA9">
        <w:rPr>
          <w:rFonts w:ascii="Aptos" w:eastAsia="Aptos" w:hAnsi="Aptos"/>
          <w:kern w:val="2"/>
          <w:sz w:val="22"/>
          <w14:ligatures w14:val="standardContextual"/>
        </w:rPr>
        <w:br/>
        <w:t>Komm, führe in das Land der Geister</w:t>
      </w:r>
      <w:r w:rsidRPr="00722FA9">
        <w:rPr>
          <w:rFonts w:ascii="Aptos" w:eastAsia="Aptos" w:hAnsi="Aptos"/>
          <w:kern w:val="2"/>
          <w:sz w:val="22"/>
          <w14:ligatures w14:val="standardContextual"/>
        </w:rPr>
        <w:br/>
        <w:t>Dein sehnend Kind zum Lichte ein!</w:t>
      </w:r>
    </w:p>
    <w:p w14:paraId="5980BE53" w14:textId="77777777" w:rsidR="00915152" w:rsidRPr="00722FA9" w:rsidRDefault="00915152" w:rsidP="00915152">
      <w:pPr>
        <w:rPr>
          <w:rFonts w:ascii="Aptos" w:eastAsia="Aptos" w:hAnsi="Aptos"/>
          <w:kern w:val="2"/>
          <w:sz w:val="22"/>
          <w14:ligatures w14:val="standardContextual"/>
        </w:rPr>
      </w:pPr>
      <w:r w:rsidRPr="00722FA9">
        <w:rPr>
          <w:rFonts w:ascii="Aptos" w:eastAsia="Aptos" w:hAnsi="Aptos"/>
          <w:kern w:val="2"/>
          <w:sz w:val="22"/>
          <w14:ligatures w14:val="standardContextual"/>
        </w:rPr>
        <w:t>Wo Myriaden Sonnen kreisen,</w:t>
      </w:r>
      <w:r w:rsidRPr="00722FA9">
        <w:rPr>
          <w:rFonts w:ascii="Aptos" w:eastAsia="Aptos" w:hAnsi="Aptos"/>
          <w:kern w:val="2"/>
          <w:sz w:val="22"/>
          <w14:ligatures w14:val="standardContextual"/>
        </w:rPr>
        <w:br/>
        <w:t>Der Morgenröten Jubelklang</w:t>
      </w:r>
      <w:r w:rsidRPr="00722FA9">
        <w:rPr>
          <w:rFonts w:ascii="Aptos" w:eastAsia="Aptos" w:hAnsi="Aptos"/>
          <w:kern w:val="2"/>
          <w:sz w:val="22"/>
          <w14:ligatures w14:val="standardContextual"/>
        </w:rPr>
        <w:br/>
        <w:t xml:space="preserve">In tausendfach </w:t>
      </w:r>
      <w:proofErr w:type="spellStart"/>
      <w:r w:rsidRPr="00722FA9">
        <w:rPr>
          <w:rFonts w:ascii="Aptos" w:eastAsia="Aptos" w:hAnsi="Aptos"/>
          <w:kern w:val="2"/>
          <w:sz w:val="22"/>
          <w14:ligatures w14:val="standardContextual"/>
        </w:rPr>
        <w:t>verschied‘nen</w:t>
      </w:r>
      <w:proofErr w:type="spellEnd"/>
      <w:r w:rsidRPr="00722FA9">
        <w:rPr>
          <w:rFonts w:ascii="Aptos" w:eastAsia="Aptos" w:hAnsi="Aptos"/>
          <w:kern w:val="2"/>
          <w:sz w:val="22"/>
          <w14:ligatures w14:val="standardContextual"/>
        </w:rPr>
        <w:t xml:space="preserve"> Weisen</w:t>
      </w:r>
      <w:r w:rsidRPr="00722FA9">
        <w:rPr>
          <w:rFonts w:ascii="Aptos" w:eastAsia="Aptos" w:hAnsi="Aptos"/>
          <w:kern w:val="2"/>
          <w:sz w:val="22"/>
          <w14:ligatures w14:val="standardContextual"/>
        </w:rPr>
        <w:br/>
        <w:t>Ertönt, Ein seliger Gesang,</w:t>
      </w:r>
      <w:r w:rsidRPr="00722FA9">
        <w:rPr>
          <w:rFonts w:ascii="Aptos" w:eastAsia="Aptos" w:hAnsi="Aptos"/>
          <w:kern w:val="2"/>
          <w:sz w:val="22"/>
          <w14:ligatures w14:val="standardContextual"/>
        </w:rPr>
        <w:br/>
        <w:t xml:space="preserve">Wo Millionen </w:t>
      </w:r>
      <w:proofErr w:type="spellStart"/>
      <w:r w:rsidRPr="00722FA9">
        <w:rPr>
          <w:rFonts w:ascii="Aptos" w:eastAsia="Aptos" w:hAnsi="Aptos"/>
          <w:kern w:val="2"/>
          <w:sz w:val="22"/>
          <w14:ligatures w14:val="standardContextual"/>
        </w:rPr>
        <w:t>Heil’ge</w:t>
      </w:r>
      <w:proofErr w:type="spellEnd"/>
      <w:r w:rsidRPr="00722FA9">
        <w:rPr>
          <w:rFonts w:ascii="Aptos" w:eastAsia="Aptos" w:hAnsi="Aptos"/>
          <w:kern w:val="2"/>
          <w:sz w:val="22"/>
          <w14:ligatures w14:val="standardContextual"/>
        </w:rPr>
        <w:t xml:space="preserve"> knien</w:t>
      </w:r>
      <w:r w:rsidRPr="00722FA9">
        <w:rPr>
          <w:rFonts w:ascii="Aptos" w:eastAsia="Aptos" w:hAnsi="Aptos"/>
          <w:kern w:val="2"/>
          <w:sz w:val="22"/>
          <w14:ligatures w14:val="standardContextual"/>
        </w:rPr>
        <w:br/>
        <w:t>Und schauen dir ins Angesicht,</w:t>
      </w:r>
      <w:r w:rsidRPr="00722FA9">
        <w:rPr>
          <w:rFonts w:ascii="Aptos" w:eastAsia="Aptos" w:hAnsi="Aptos"/>
          <w:kern w:val="2"/>
          <w:sz w:val="22"/>
          <w14:ligatures w14:val="standardContextual"/>
        </w:rPr>
        <w:br/>
        <w:t>O Vater! Gott! lass dort mich blühen</w:t>
      </w:r>
      <w:r w:rsidRPr="00722FA9">
        <w:rPr>
          <w:rFonts w:ascii="Aptos" w:eastAsia="Aptos" w:hAnsi="Aptos"/>
          <w:kern w:val="2"/>
          <w:sz w:val="22"/>
          <w14:ligatures w14:val="standardContextual"/>
        </w:rPr>
        <w:br/>
        <w:t>Am kleinsten Strahl von deinem Licht.</w:t>
      </w:r>
    </w:p>
    <w:p w14:paraId="3B124B59" w14:textId="77777777" w:rsidR="00915152" w:rsidRPr="00722FA9" w:rsidRDefault="00915152" w:rsidP="00915152">
      <w:pPr>
        <w:rPr>
          <w:rFonts w:ascii="Aptos" w:eastAsia="Aptos" w:hAnsi="Aptos"/>
          <w:kern w:val="2"/>
          <w:sz w:val="22"/>
          <w14:ligatures w14:val="standardContextual"/>
        </w:rPr>
      </w:pPr>
      <w:r w:rsidRPr="00722FA9">
        <w:rPr>
          <w:rFonts w:ascii="Aptos" w:eastAsia="Aptos" w:hAnsi="Aptos"/>
          <w:kern w:val="2"/>
          <w:sz w:val="22"/>
          <w14:ligatures w14:val="standardContextual"/>
        </w:rPr>
        <w:t>Denn ach! zur kalten Erde wollen</w:t>
      </w:r>
      <w:r w:rsidRPr="00722FA9">
        <w:rPr>
          <w:rFonts w:ascii="Aptos" w:eastAsia="Aptos" w:hAnsi="Aptos"/>
          <w:kern w:val="2"/>
          <w:sz w:val="22"/>
          <w14:ligatures w14:val="standardContextual"/>
        </w:rPr>
        <w:br/>
        <w:t>Die Himmelslichter nicht herab,</w:t>
      </w:r>
      <w:r w:rsidRPr="00722FA9">
        <w:rPr>
          <w:rFonts w:ascii="Aptos" w:eastAsia="Aptos" w:hAnsi="Aptos"/>
          <w:kern w:val="2"/>
          <w:sz w:val="22"/>
          <w14:ligatures w14:val="standardContextual"/>
        </w:rPr>
        <w:br/>
        <w:t xml:space="preserve">Und ihre </w:t>
      </w:r>
      <w:proofErr w:type="spellStart"/>
      <w:r w:rsidRPr="00722FA9">
        <w:rPr>
          <w:rFonts w:ascii="Aptos" w:eastAsia="Aptos" w:hAnsi="Aptos"/>
          <w:kern w:val="2"/>
          <w:sz w:val="22"/>
          <w14:ligatures w14:val="standardContextual"/>
        </w:rPr>
        <w:t>gold‘nen</w:t>
      </w:r>
      <w:proofErr w:type="spellEnd"/>
      <w:r w:rsidRPr="00722FA9">
        <w:rPr>
          <w:rFonts w:ascii="Aptos" w:eastAsia="Aptos" w:hAnsi="Aptos"/>
          <w:kern w:val="2"/>
          <w:sz w:val="22"/>
          <w14:ligatures w14:val="standardContextual"/>
        </w:rPr>
        <w:t xml:space="preserve"> Lampen rollen</w:t>
      </w:r>
      <w:r w:rsidRPr="00722FA9">
        <w:rPr>
          <w:rFonts w:ascii="Aptos" w:eastAsia="Aptos" w:hAnsi="Aptos"/>
          <w:kern w:val="2"/>
          <w:sz w:val="22"/>
          <w14:ligatures w14:val="standardContextual"/>
        </w:rPr>
        <w:br/>
        <w:t>gefühllos über Sarg und Grab;</w:t>
      </w:r>
      <w:r w:rsidRPr="00722FA9">
        <w:rPr>
          <w:rFonts w:ascii="Aptos" w:eastAsia="Aptos" w:hAnsi="Aptos"/>
          <w:kern w:val="2"/>
          <w:sz w:val="22"/>
          <w14:ligatures w14:val="standardContextual"/>
        </w:rPr>
        <w:br/>
        <w:t>Der Wechsel hier vom Leid zum Glücke,</w:t>
      </w:r>
      <w:r w:rsidRPr="00722FA9">
        <w:rPr>
          <w:rFonts w:ascii="Aptos" w:eastAsia="Aptos" w:hAnsi="Aptos"/>
          <w:kern w:val="2"/>
          <w:sz w:val="22"/>
          <w14:ligatures w14:val="standardContextual"/>
        </w:rPr>
        <w:br/>
        <w:t>Vom Glück zum Leide ist zu schwer:</w:t>
      </w:r>
      <w:r w:rsidRPr="00722FA9">
        <w:rPr>
          <w:rFonts w:ascii="Aptos" w:eastAsia="Aptos" w:hAnsi="Aptos"/>
          <w:kern w:val="2"/>
          <w:sz w:val="22"/>
          <w14:ligatures w14:val="standardContextual"/>
        </w:rPr>
        <w:br/>
        <w:t>Es bricht die zarte Geisterbrücke,</w:t>
      </w:r>
      <w:r w:rsidRPr="00722FA9">
        <w:rPr>
          <w:rFonts w:ascii="Aptos" w:eastAsia="Aptos" w:hAnsi="Aptos"/>
          <w:kern w:val="2"/>
          <w:sz w:val="22"/>
          <w14:ligatures w14:val="standardContextual"/>
        </w:rPr>
        <w:br/>
        <w:t xml:space="preserve">Und Paradiese </w:t>
      </w:r>
      <w:proofErr w:type="spellStart"/>
      <w:r w:rsidRPr="00722FA9">
        <w:rPr>
          <w:rFonts w:ascii="Aptos" w:eastAsia="Aptos" w:hAnsi="Aptos"/>
          <w:kern w:val="2"/>
          <w:sz w:val="22"/>
          <w14:ligatures w14:val="standardContextual"/>
        </w:rPr>
        <w:t>blüh‘n</w:t>
      </w:r>
      <w:proofErr w:type="spellEnd"/>
      <w:r w:rsidRPr="00722FA9">
        <w:rPr>
          <w:rFonts w:ascii="Aptos" w:eastAsia="Aptos" w:hAnsi="Aptos"/>
          <w:kern w:val="2"/>
          <w:sz w:val="22"/>
          <w14:ligatures w14:val="standardContextual"/>
        </w:rPr>
        <w:t xml:space="preserve"> nicht mehr.</w:t>
      </w:r>
    </w:p>
    <w:p w14:paraId="47E15CF7" w14:textId="77777777" w:rsidR="00915152" w:rsidRPr="00722FA9" w:rsidRDefault="00915152" w:rsidP="00915152">
      <w:pPr>
        <w:rPr>
          <w:rFonts w:ascii="Aptos" w:eastAsia="Aptos" w:hAnsi="Aptos"/>
          <w:kern w:val="2"/>
          <w:sz w:val="22"/>
          <w14:ligatures w14:val="standardContextual"/>
        </w:rPr>
      </w:pPr>
      <w:r w:rsidRPr="00722FA9">
        <w:rPr>
          <w:rFonts w:ascii="Aptos" w:eastAsia="Aptos" w:hAnsi="Aptos"/>
          <w:kern w:val="2"/>
          <w:sz w:val="22"/>
          <w14:ligatures w14:val="standardContextual"/>
        </w:rPr>
        <w:t>Drum Himmel steige! sinke Erde!</w:t>
      </w:r>
      <w:r w:rsidRPr="00722FA9">
        <w:rPr>
          <w:rFonts w:ascii="Aptos" w:eastAsia="Aptos" w:hAnsi="Aptos"/>
          <w:kern w:val="2"/>
          <w:sz w:val="22"/>
          <w14:ligatures w14:val="standardContextual"/>
        </w:rPr>
        <w:br/>
        <w:t>Und irdisch Leben unter mir!</w:t>
      </w:r>
      <w:r w:rsidRPr="00722FA9">
        <w:rPr>
          <w:rFonts w:ascii="Aptos" w:eastAsia="Aptos" w:hAnsi="Aptos"/>
          <w:kern w:val="2"/>
          <w:sz w:val="22"/>
          <w14:ligatures w14:val="standardContextual"/>
        </w:rPr>
        <w:br/>
        <w:t>Dass ich ein weißer Engel werde,</w:t>
      </w:r>
      <w:r w:rsidRPr="00722FA9">
        <w:rPr>
          <w:rFonts w:ascii="Aptos" w:eastAsia="Aptos" w:hAnsi="Aptos"/>
          <w:kern w:val="2"/>
          <w:sz w:val="22"/>
          <w14:ligatures w14:val="standardContextual"/>
        </w:rPr>
        <w:br/>
        <w:t>Steht, weiße Engel, neben mir,</w:t>
      </w:r>
      <w:r w:rsidRPr="00722FA9">
        <w:rPr>
          <w:rFonts w:ascii="Aptos" w:eastAsia="Aptos" w:hAnsi="Aptos"/>
          <w:kern w:val="2"/>
          <w:sz w:val="22"/>
          <w14:ligatures w14:val="standardContextual"/>
        </w:rPr>
        <w:br/>
        <w:t>Und helft im Glauben mir vollenden</w:t>
      </w:r>
      <w:r w:rsidRPr="00722FA9">
        <w:rPr>
          <w:rFonts w:ascii="Aptos" w:eastAsia="Aptos" w:hAnsi="Aptos"/>
          <w:kern w:val="2"/>
          <w:sz w:val="22"/>
          <w14:ligatures w14:val="standardContextual"/>
        </w:rPr>
        <w:br/>
        <w:t>Der Erde mühevollen Streit,</w:t>
      </w:r>
      <w:r w:rsidRPr="00722FA9">
        <w:rPr>
          <w:rFonts w:ascii="Aptos" w:eastAsia="Aptos" w:hAnsi="Aptos"/>
          <w:kern w:val="2"/>
          <w:sz w:val="22"/>
          <w14:ligatures w14:val="standardContextual"/>
        </w:rPr>
        <w:br/>
        <w:t>Und traget mich auf reinen Händen</w:t>
      </w:r>
      <w:r w:rsidRPr="00722FA9">
        <w:rPr>
          <w:rFonts w:ascii="Aptos" w:eastAsia="Aptos" w:hAnsi="Aptos"/>
          <w:kern w:val="2"/>
          <w:sz w:val="22"/>
          <w14:ligatures w14:val="standardContextual"/>
        </w:rPr>
        <w:br/>
        <w:t>Empor ins Land der Seligkeit</w:t>
      </w:r>
    </w:p>
    <w:p w14:paraId="3307206B" w14:textId="77777777" w:rsidR="00915152" w:rsidRPr="00722FA9" w:rsidRDefault="00915152" w:rsidP="00915152">
      <w:pPr>
        <w:spacing w:before="100" w:beforeAutospacing="1" w:after="100" w:afterAutospacing="1" w:line="240" w:lineRule="auto"/>
        <w:outlineLvl w:val="0"/>
        <w:rPr>
          <w:rFonts w:eastAsia="Times New Roman"/>
          <w:b/>
          <w:bCs/>
          <w:kern w:val="36"/>
          <w:sz w:val="40"/>
          <w:szCs w:val="48"/>
          <w:lang w:eastAsia="de-DE"/>
        </w:rPr>
      </w:pPr>
      <w:r w:rsidRPr="00722FA9">
        <w:rPr>
          <w:rFonts w:eastAsia="Times New Roman"/>
          <w:b/>
          <w:bCs/>
          <w:kern w:val="36"/>
          <w:sz w:val="40"/>
          <w:szCs w:val="48"/>
          <w:lang w:eastAsia="de-DE"/>
        </w:rPr>
        <w:lastRenderedPageBreak/>
        <w:t>Du lieber, heil’ger, frommer Christ</w:t>
      </w:r>
    </w:p>
    <w:p w14:paraId="33737958" w14:textId="77777777" w:rsidR="00915152" w:rsidRPr="00722FA9" w:rsidRDefault="00915152" w:rsidP="00915152">
      <w:pPr>
        <w:rPr>
          <w:rFonts w:ascii="Aptos" w:eastAsia="Aptos" w:hAnsi="Aptos"/>
          <w:kern w:val="2"/>
          <w:sz w:val="22"/>
          <w14:ligatures w14:val="standardContextual"/>
        </w:rPr>
      </w:pPr>
      <w:r w:rsidRPr="00722FA9">
        <w:rPr>
          <w:rFonts w:ascii="Aptos" w:eastAsia="Aptos" w:hAnsi="Aptos"/>
          <w:kern w:val="2"/>
          <w:sz w:val="22"/>
          <w14:ligatures w14:val="standardContextual"/>
        </w:rPr>
        <w:t>Du lieber, heil’ger, frommer Christ,</w:t>
      </w:r>
      <w:r w:rsidRPr="00722FA9">
        <w:rPr>
          <w:rFonts w:ascii="Aptos" w:eastAsia="Aptos" w:hAnsi="Aptos"/>
          <w:kern w:val="2"/>
          <w:sz w:val="22"/>
          <w14:ligatures w14:val="standardContextual"/>
        </w:rPr>
        <w:br/>
        <w:t>der für uns Kinder kommen ist,</w:t>
      </w:r>
      <w:r w:rsidRPr="00722FA9">
        <w:rPr>
          <w:rFonts w:ascii="Aptos" w:eastAsia="Aptos" w:hAnsi="Aptos"/>
          <w:kern w:val="2"/>
          <w:sz w:val="22"/>
          <w14:ligatures w14:val="standardContextual"/>
        </w:rPr>
        <w:br/>
        <w:t>damit wir sollen fromm und rein</w:t>
      </w:r>
      <w:r w:rsidRPr="00722FA9">
        <w:rPr>
          <w:rFonts w:ascii="Aptos" w:eastAsia="Aptos" w:hAnsi="Aptos"/>
          <w:kern w:val="2"/>
          <w:sz w:val="22"/>
          <w14:ligatures w14:val="standardContextual"/>
        </w:rPr>
        <w:br/>
        <w:t>und rechte Kinder Gottes sein,</w:t>
      </w:r>
    </w:p>
    <w:p w14:paraId="700301F4" w14:textId="77777777" w:rsidR="00915152" w:rsidRPr="00722FA9" w:rsidRDefault="00915152" w:rsidP="00915152">
      <w:pPr>
        <w:rPr>
          <w:rFonts w:ascii="Aptos" w:eastAsia="Aptos" w:hAnsi="Aptos"/>
          <w:kern w:val="2"/>
          <w:sz w:val="22"/>
          <w14:ligatures w14:val="standardContextual"/>
        </w:rPr>
      </w:pPr>
      <w:r w:rsidRPr="00722FA9">
        <w:rPr>
          <w:rFonts w:ascii="Aptos" w:eastAsia="Aptos" w:hAnsi="Aptos"/>
          <w:kern w:val="2"/>
          <w:sz w:val="22"/>
          <w14:ligatures w14:val="standardContextual"/>
        </w:rPr>
        <w:t>2. Du Licht, vom lieben Gott gesandt</w:t>
      </w:r>
      <w:r w:rsidRPr="00722FA9">
        <w:rPr>
          <w:rFonts w:ascii="Aptos" w:eastAsia="Aptos" w:hAnsi="Aptos"/>
          <w:kern w:val="2"/>
          <w:sz w:val="22"/>
          <w14:ligatures w14:val="standardContextual"/>
        </w:rPr>
        <w:br/>
        <w:t>in unser dunkles Erdenland,</w:t>
      </w:r>
      <w:r w:rsidRPr="00722FA9">
        <w:rPr>
          <w:rFonts w:ascii="Aptos" w:eastAsia="Aptos" w:hAnsi="Aptos"/>
          <w:kern w:val="2"/>
          <w:sz w:val="22"/>
          <w14:ligatures w14:val="standardContextual"/>
        </w:rPr>
        <w:br/>
        <w:t>du Himmelslicht und Himmelsschein,</w:t>
      </w:r>
      <w:r w:rsidRPr="00722FA9">
        <w:rPr>
          <w:rFonts w:ascii="Aptos" w:eastAsia="Aptos" w:hAnsi="Aptos"/>
          <w:kern w:val="2"/>
          <w:sz w:val="22"/>
          <w14:ligatures w14:val="standardContextual"/>
        </w:rPr>
        <w:br/>
        <w:t>damit wir sollen himmlisch sein.</w:t>
      </w:r>
    </w:p>
    <w:p w14:paraId="3E6ED771" w14:textId="77777777" w:rsidR="00915152" w:rsidRPr="00722FA9" w:rsidRDefault="00915152" w:rsidP="00915152">
      <w:pPr>
        <w:rPr>
          <w:rFonts w:ascii="Aptos" w:eastAsia="Aptos" w:hAnsi="Aptos"/>
          <w:kern w:val="2"/>
          <w:sz w:val="22"/>
          <w14:ligatures w14:val="standardContextual"/>
        </w:rPr>
      </w:pPr>
      <w:r w:rsidRPr="00722FA9">
        <w:rPr>
          <w:rFonts w:ascii="Aptos" w:eastAsia="Aptos" w:hAnsi="Aptos"/>
          <w:kern w:val="2"/>
          <w:sz w:val="22"/>
          <w14:ligatures w14:val="standardContextual"/>
        </w:rPr>
        <w:t>3. Du lieber, heil’ger frommer Christ,</w:t>
      </w:r>
      <w:r w:rsidRPr="00722FA9">
        <w:rPr>
          <w:rFonts w:ascii="Aptos" w:eastAsia="Aptos" w:hAnsi="Aptos"/>
          <w:kern w:val="2"/>
          <w:sz w:val="22"/>
          <w14:ligatures w14:val="standardContextual"/>
        </w:rPr>
        <w:br/>
        <w:t>weil heute Dein Geburtstag ist,</w:t>
      </w:r>
      <w:r w:rsidRPr="00722FA9">
        <w:rPr>
          <w:rFonts w:ascii="Aptos" w:eastAsia="Aptos" w:hAnsi="Aptos"/>
          <w:kern w:val="2"/>
          <w:sz w:val="22"/>
          <w14:ligatures w14:val="standardContextual"/>
        </w:rPr>
        <w:br/>
        <w:t>Drum ist auf Erden weit und breit</w:t>
      </w:r>
      <w:r w:rsidRPr="00722FA9">
        <w:rPr>
          <w:rFonts w:ascii="Aptos" w:eastAsia="Aptos" w:hAnsi="Aptos"/>
          <w:kern w:val="2"/>
          <w:sz w:val="22"/>
          <w14:ligatures w14:val="standardContextual"/>
        </w:rPr>
        <w:br/>
        <w:t>Bei allen Kindern frohe Zeit.</w:t>
      </w:r>
    </w:p>
    <w:p w14:paraId="3D4BCFCF" w14:textId="77777777" w:rsidR="00915152" w:rsidRPr="00722FA9" w:rsidRDefault="00915152" w:rsidP="00915152">
      <w:pPr>
        <w:rPr>
          <w:rFonts w:ascii="Aptos" w:eastAsia="Aptos" w:hAnsi="Aptos"/>
          <w:kern w:val="2"/>
          <w:sz w:val="22"/>
          <w14:ligatures w14:val="standardContextual"/>
        </w:rPr>
      </w:pPr>
      <w:r w:rsidRPr="00722FA9">
        <w:rPr>
          <w:rFonts w:ascii="Aptos" w:eastAsia="Aptos" w:hAnsi="Aptos"/>
          <w:kern w:val="2"/>
          <w:sz w:val="22"/>
          <w14:ligatures w14:val="standardContextual"/>
        </w:rPr>
        <w:t>4. O segne mich, ich bin noch klein,</w:t>
      </w:r>
      <w:r w:rsidRPr="00722FA9">
        <w:rPr>
          <w:rFonts w:ascii="Aptos" w:eastAsia="Aptos" w:hAnsi="Aptos"/>
          <w:kern w:val="2"/>
          <w:sz w:val="22"/>
          <w14:ligatures w14:val="standardContextual"/>
        </w:rPr>
        <w:br/>
        <w:t>o mache mir das Herze rein,</w:t>
      </w:r>
      <w:r w:rsidRPr="00722FA9">
        <w:rPr>
          <w:rFonts w:ascii="Aptos" w:eastAsia="Aptos" w:hAnsi="Aptos"/>
          <w:kern w:val="2"/>
          <w:sz w:val="22"/>
          <w14:ligatures w14:val="standardContextual"/>
        </w:rPr>
        <w:br/>
        <w:t>o bade mir die Seele hell</w:t>
      </w:r>
      <w:r w:rsidRPr="00722FA9">
        <w:rPr>
          <w:rFonts w:ascii="Aptos" w:eastAsia="Aptos" w:hAnsi="Aptos"/>
          <w:kern w:val="2"/>
          <w:sz w:val="22"/>
          <w14:ligatures w14:val="standardContextual"/>
        </w:rPr>
        <w:br/>
        <w:t>in deinem reichen Gnadenquell!</w:t>
      </w:r>
    </w:p>
    <w:p w14:paraId="20701629" w14:textId="77777777" w:rsidR="00915152" w:rsidRPr="00722FA9" w:rsidRDefault="00915152" w:rsidP="00915152">
      <w:pPr>
        <w:rPr>
          <w:rFonts w:ascii="Aptos" w:eastAsia="Aptos" w:hAnsi="Aptos"/>
          <w:kern w:val="2"/>
          <w:sz w:val="22"/>
          <w14:ligatures w14:val="standardContextual"/>
        </w:rPr>
      </w:pPr>
      <w:r w:rsidRPr="00722FA9">
        <w:rPr>
          <w:rFonts w:ascii="Aptos" w:eastAsia="Aptos" w:hAnsi="Aptos"/>
          <w:kern w:val="2"/>
          <w:sz w:val="22"/>
          <w14:ligatures w14:val="standardContextual"/>
        </w:rPr>
        <w:t>5. Dass rein mein Herz und heilig sei,</w:t>
      </w:r>
      <w:r w:rsidRPr="00722FA9">
        <w:rPr>
          <w:rFonts w:ascii="Aptos" w:eastAsia="Aptos" w:hAnsi="Aptos"/>
          <w:kern w:val="2"/>
          <w:sz w:val="22"/>
          <w14:ligatures w14:val="standardContextual"/>
        </w:rPr>
        <w:br/>
        <w:t>in Demut und in Liebe treu,</w:t>
      </w:r>
      <w:r w:rsidRPr="00722FA9">
        <w:rPr>
          <w:rFonts w:ascii="Aptos" w:eastAsia="Aptos" w:hAnsi="Aptos"/>
          <w:kern w:val="2"/>
          <w:sz w:val="22"/>
          <w14:ligatures w14:val="standardContextual"/>
        </w:rPr>
        <w:br/>
        <w:t xml:space="preserve">dass ich dein </w:t>
      </w:r>
      <w:proofErr w:type="spellStart"/>
      <w:r w:rsidRPr="00722FA9">
        <w:rPr>
          <w:rFonts w:ascii="Aptos" w:eastAsia="Aptos" w:hAnsi="Aptos"/>
          <w:kern w:val="2"/>
          <w:sz w:val="22"/>
          <w14:ligatures w14:val="standardContextual"/>
        </w:rPr>
        <w:t>bleibe</w:t>
      </w:r>
      <w:proofErr w:type="spellEnd"/>
      <w:r w:rsidRPr="00722FA9">
        <w:rPr>
          <w:rFonts w:ascii="Aptos" w:eastAsia="Aptos" w:hAnsi="Aptos"/>
          <w:kern w:val="2"/>
          <w:sz w:val="22"/>
          <w14:ligatures w14:val="standardContextual"/>
        </w:rPr>
        <w:t xml:space="preserve"> für und für,</w:t>
      </w:r>
      <w:r w:rsidRPr="00722FA9">
        <w:rPr>
          <w:rFonts w:ascii="Aptos" w:eastAsia="Aptos" w:hAnsi="Aptos"/>
          <w:kern w:val="2"/>
          <w:sz w:val="22"/>
          <w14:ligatures w14:val="standardContextual"/>
        </w:rPr>
        <w:br/>
        <w:t>du heil’ger Christ, das schenke mir!</w:t>
      </w:r>
    </w:p>
    <w:p w14:paraId="5D7A4E63" w14:textId="77777777" w:rsidR="008A0A35" w:rsidRDefault="008A0A35" w:rsidP="008A0A35">
      <w:pPr>
        <w:pStyle w:val="berschrift1"/>
        <w:rPr>
          <w:rFonts w:eastAsia="Aptos"/>
        </w:rPr>
      </w:pPr>
      <w:r w:rsidRPr="00722FA9">
        <w:rPr>
          <w:rFonts w:eastAsia="Aptos"/>
        </w:rPr>
        <w:t>Einst stieg ein höchster Geist herab,</w:t>
      </w:r>
    </w:p>
    <w:p w14:paraId="381E0B33" w14:textId="77777777" w:rsidR="008A0A35" w:rsidRPr="00722FA9" w:rsidRDefault="008A0A35" w:rsidP="008A0A35">
      <w:pPr>
        <w:rPr>
          <w:rFonts w:ascii="Aptos" w:eastAsia="Aptos" w:hAnsi="Aptos"/>
          <w:kern w:val="2"/>
          <w:sz w:val="22"/>
          <w14:ligatures w14:val="standardContextual"/>
        </w:rPr>
      </w:pPr>
      <w:r w:rsidRPr="00722FA9">
        <w:rPr>
          <w:rFonts w:ascii="Aptos" w:eastAsia="Aptos" w:hAnsi="Aptos"/>
          <w:kern w:val="2"/>
          <w:sz w:val="22"/>
          <w14:ligatures w14:val="standardContextual"/>
        </w:rPr>
        <w:t>Einst stieg ein höchster Geist herab,</w:t>
      </w:r>
      <w:r w:rsidRPr="00722FA9">
        <w:rPr>
          <w:rFonts w:ascii="Aptos" w:eastAsia="Aptos" w:hAnsi="Aptos"/>
          <w:kern w:val="2"/>
          <w:sz w:val="22"/>
          <w14:ligatures w14:val="standardContextual"/>
        </w:rPr>
        <w:br/>
        <w:t xml:space="preserve">Der Erste aller </w:t>
      </w:r>
      <w:proofErr w:type="spellStart"/>
      <w:r w:rsidRPr="00722FA9">
        <w:rPr>
          <w:rFonts w:ascii="Aptos" w:eastAsia="Aptos" w:hAnsi="Aptos"/>
          <w:kern w:val="2"/>
          <w:sz w:val="22"/>
          <w14:ligatures w14:val="standardContextual"/>
        </w:rPr>
        <w:t>Gottgebornen</w:t>
      </w:r>
      <w:proofErr w:type="spellEnd"/>
      <w:r w:rsidRPr="00722FA9">
        <w:rPr>
          <w:rFonts w:ascii="Aptos" w:eastAsia="Aptos" w:hAnsi="Aptos"/>
          <w:kern w:val="2"/>
          <w:sz w:val="22"/>
          <w14:ligatures w14:val="standardContextual"/>
        </w:rPr>
        <w:t>,</w:t>
      </w:r>
      <w:r w:rsidRPr="00722FA9">
        <w:rPr>
          <w:rFonts w:ascii="Aptos" w:eastAsia="Aptos" w:hAnsi="Aptos"/>
          <w:kern w:val="2"/>
          <w:sz w:val="22"/>
          <w14:ligatures w14:val="standardContextual"/>
        </w:rPr>
        <w:br/>
        <w:t>Der Sieger über Tod und Grab,</w:t>
      </w:r>
      <w:r w:rsidRPr="00722FA9">
        <w:rPr>
          <w:rFonts w:ascii="Aptos" w:eastAsia="Aptos" w:hAnsi="Aptos"/>
          <w:kern w:val="2"/>
          <w:sz w:val="22"/>
          <w14:ligatures w14:val="standardContextual"/>
        </w:rPr>
        <w:br/>
        <w:t xml:space="preserve">Das Licht der armen </w:t>
      </w:r>
      <w:proofErr w:type="spellStart"/>
      <w:r w:rsidRPr="00722FA9">
        <w:rPr>
          <w:rFonts w:ascii="Aptos" w:eastAsia="Aptos" w:hAnsi="Aptos"/>
          <w:kern w:val="2"/>
          <w:sz w:val="22"/>
          <w14:ligatures w14:val="standardContextual"/>
        </w:rPr>
        <w:t>Nachtverlornen</w:t>
      </w:r>
      <w:proofErr w:type="spellEnd"/>
      <w:r w:rsidRPr="00722FA9">
        <w:rPr>
          <w:rFonts w:ascii="Aptos" w:eastAsia="Aptos" w:hAnsi="Aptos"/>
          <w:kern w:val="2"/>
          <w:sz w:val="22"/>
          <w14:ligatures w14:val="standardContextual"/>
        </w:rPr>
        <w:t>,</w:t>
      </w:r>
      <w:r w:rsidRPr="00722FA9">
        <w:rPr>
          <w:rFonts w:ascii="Aptos" w:eastAsia="Aptos" w:hAnsi="Aptos"/>
          <w:kern w:val="2"/>
          <w:sz w:val="22"/>
          <w14:ligatures w14:val="standardContextual"/>
        </w:rPr>
        <w:br/>
        <w:t>Das Licht in grauser Finsternis</w:t>
      </w:r>
      <w:r w:rsidRPr="00722FA9">
        <w:rPr>
          <w:rFonts w:ascii="Aptos" w:eastAsia="Aptos" w:hAnsi="Aptos"/>
          <w:kern w:val="2"/>
          <w:sz w:val="22"/>
          <w14:ligatures w14:val="standardContextual"/>
        </w:rPr>
        <w:br/>
        <w:t>Der rings in Trug und Wahn Verirrten,</w:t>
      </w:r>
      <w:r w:rsidRPr="00722FA9">
        <w:rPr>
          <w:rFonts w:ascii="Aptos" w:eastAsia="Aptos" w:hAnsi="Aptos"/>
          <w:kern w:val="2"/>
          <w:sz w:val="22"/>
          <w14:ligatures w14:val="standardContextual"/>
        </w:rPr>
        <w:br/>
        <w:t>Die jedes Weges ungewiss</w:t>
      </w:r>
      <w:r w:rsidRPr="00722FA9">
        <w:rPr>
          <w:rFonts w:ascii="Aptos" w:eastAsia="Aptos" w:hAnsi="Aptos"/>
          <w:kern w:val="2"/>
          <w:sz w:val="22"/>
          <w14:ligatures w14:val="standardContextual"/>
        </w:rPr>
        <w:br/>
        <w:t xml:space="preserve">Gespenster düstern </w:t>
      </w:r>
      <w:proofErr w:type="spellStart"/>
      <w:r w:rsidRPr="00722FA9">
        <w:rPr>
          <w:rFonts w:ascii="Aptos" w:eastAsia="Aptos" w:hAnsi="Aptos"/>
          <w:kern w:val="2"/>
          <w:sz w:val="22"/>
          <w14:ligatures w14:val="standardContextual"/>
        </w:rPr>
        <w:t>Grau’ns</w:t>
      </w:r>
      <w:proofErr w:type="spellEnd"/>
      <w:r w:rsidRPr="00722FA9">
        <w:rPr>
          <w:rFonts w:ascii="Aptos" w:eastAsia="Aptos" w:hAnsi="Aptos"/>
          <w:kern w:val="2"/>
          <w:sz w:val="22"/>
          <w14:ligatures w14:val="standardContextual"/>
        </w:rPr>
        <w:t xml:space="preserve"> umschwirrten.</w:t>
      </w:r>
    </w:p>
    <w:p w14:paraId="73A07832" w14:textId="77777777" w:rsidR="008A0A35" w:rsidRPr="00722FA9" w:rsidRDefault="008A0A35" w:rsidP="008A0A35">
      <w:pPr>
        <w:rPr>
          <w:rFonts w:ascii="Aptos" w:eastAsia="Aptos" w:hAnsi="Aptos"/>
          <w:kern w:val="2"/>
          <w:sz w:val="22"/>
          <w14:ligatures w14:val="standardContextual"/>
        </w:rPr>
      </w:pPr>
      <w:r w:rsidRPr="00722FA9">
        <w:rPr>
          <w:rFonts w:ascii="Aptos" w:eastAsia="Aptos" w:hAnsi="Aptos"/>
          <w:kern w:val="2"/>
          <w:sz w:val="22"/>
          <w14:ligatures w14:val="standardContextual"/>
        </w:rPr>
        <w:t>Hier ging er in Gestalt des Knechts</w:t>
      </w:r>
      <w:r w:rsidRPr="00722FA9">
        <w:rPr>
          <w:rFonts w:ascii="Aptos" w:eastAsia="Aptos" w:hAnsi="Aptos"/>
          <w:kern w:val="2"/>
          <w:sz w:val="22"/>
          <w14:ligatures w14:val="standardContextual"/>
        </w:rPr>
        <w:br/>
        <w:t>Durch Lug und Trug und Leid der Erden,</w:t>
      </w:r>
      <w:r w:rsidRPr="00722FA9">
        <w:rPr>
          <w:rFonts w:ascii="Aptos" w:eastAsia="Aptos" w:hAnsi="Aptos"/>
          <w:kern w:val="2"/>
          <w:sz w:val="22"/>
          <w14:ligatures w14:val="standardContextual"/>
        </w:rPr>
        <w:br/>
        <w:t>Dass ihres hohen Götterrechts</w:t>
      </w:r>
      <w:r w:rsidRPr="00722FA9">
        <w:rPr>
          <w:rFonts w:ascii="Aptos" w:eastAsia="Aptos" w:hAnsi="Aptos"/>
          <w:kern w:val="2"/>
          <w:sz w:val="22"/>
          <w14:ligatures w14:val="standardContextual"/>
        </w:rPr>
        <w:br/>
        <w:t>Die Menschen sollten inne werden,</w:t>
      </w:r>
      <w:r w:rsidRPr="00722FA9">
        <w:rPr>
          <w:rFonts w:ascii="Aptos" w:eastAsia="Aptos" w:hAnsi="Aptos"/>
          <w:kern w:val="2"/>
          <w:sz w:val="22"/>
          <w14:ligatures w14:val="standardContextual"/>
        </w:rPr>
        <w:br/>
        <w:t>Dass wieder würden aufgetan</w:t>
      </w:r>
      <w:r w:rsidRPr="00722FA9">
        <w:rPr>
          <w:rFonts w:ascii="Aptos" w:eastAsia="Aptos" w:hAnsi="Aptos"/>
          <w:kern w:val="2"/>
          <w:sz w:val="22"/>
          <w14:ligatures w14:val="standardContextual"/>
        </w:rPr>
        <w:br/>
        <w:t xml:space="preserve">Die lang </w:t>
      </w:r>
      <w:proofErr w:type="spellStart"/>
      <w:r w:rsidRPr="00722FA9">
        <w:rPr>
          <w:rFonts w:ascii="Aptos" w:eastAsia="Aptos" w:hAnsi="Aptos"/>
          <w:kern w:val="2"/>
          <w:sz w:val="22"/>
          <w14:ligatures w14:val="standardContextual"/>
        </w:rPr>
        <w:t>verschloss‘nen</w:t>
      </w:r>
      <w:proofErr w:type="spellEnd"/>
      <w:r w:rsidRPr="00722FA9">
        <w:rPr>
          <w:rFonts w:ascii="Aptos" w:eastAsia="Aptos" w:hAnsi="Aptos"/>
          <w:kern w:val="2"/>
          <w:sz w:val="22"/>
          <w14:ligatures w14:val="standardContextual"/>
        </w:rPr>
        <w:t xml:space="preserve"> Himmelsfenster,</w:t>
      </w:r>
      <w:r w:rsidRPr="00722FA9">
        <w:rPr>
          <w:rFonts w:ascii="Aptos" w:eastAsia="Aptos" w:hAnsi="Aptos"/>
          <w:kern w:val="2"/>
          <w:sz w:val="22"/>
          <w14:ligatures w14:val="standardContextual"/>
        </w:rPr>
        <w:br/>
        <w:t>Vernichtet düstrer Höllenwahn,</w:t>
      </w:r>
      <w:r w:rsidRPr="00722FA9">
        <w:rPr>
          <w:rFonts w:ascii="Aptos" w:eastAsia="Aptos" w:hAnsi="Aptos"/>
          <w:kern w:val="2"/>
          <w:sz w:val="22"/>
          <w14:ligatures w14:val="standardContextual"/>
        </w:rPr>
        <w:br/>
        <w:t>Verjagt der Hölle Nachtgespenster;</w:t>
      </w:r>
    </w:p>
    <w:p w14:paraId="6E2FF9BE" w14:textId="77777777" w:rsidR="008A0A35" w:rsidRPr="00722FA9" w:rsidRDefault="008A0A35" w:rsidP="008A0A35">
      <w:pPr>
        <w:rPr>
          <w:rFonts w:ascii="Aptos" w:eastAsia="Aptos" w:hAnsi="Aptos"/>
          <w:kern w:val="2"/>
          <w:sz w:val="22"/>
          <w14:ligatures w14:val="standardContextual"/>
        </w:rPr>
      </w:pPr>
      <w:r w:rsidRPr="00722FA9">
        <w:rPr>
          <w:rFonts w:ascii="Aptos" w:eastAsia="Aptos" w:hAnsi="Aptos"/>
          <w:kern w:val="2"/>
          <w:sz w:val="22"/>
          <w14:ligatures w14:val="standardContextual"/>
        </w:rPr>
        <w:t>Dass die, so Gott fürs Licht erschuf,</w:t>
      </w:r>
      <w:r w:rsidRPr="00722FA9">
        <w:rPr>
          <w:rFonts w:ascii="Aptos" w:eastAsia="Aptos" w:hAnsi="Aptos"/>
          <w:kern w:val="2"/>
          <w:sz w:val="22"/>
          <w14:ligatures w14:val="standardContextual"/>
        </w:rPr>
        <w:br/>
        <w:t>Die gar in Finsternis verzagten,</w:t>
      </w:r>
      <w:r w:rsidRPr="00722FA9">
        <w:rPr>
          <w:rFonts w:ascii="Aptos" w:eastAsia="Aptos" w:hAnsi="Aptos"/>
          <w:kern w:val="2"/>
          <w:sz w:val="22"/>
          <w14:ligatures w14:val="standardContextual"/>
        </w:rPr>
        <w:br/>
        <w:t>Aufhorchten auf den Himmelsruf</w:t>
      </w:r>
      <w:r w:rsidRPr="00722FA9">
        <w:rPr>
          <w:rFonts w:ascii="Aptos" w:eastAsia="Aptos" w:hAnsi="Aptos"/>
          <w:kern w:val="2"/>
          <w:sz w:val="22"/>
          <w14:ligatures w14:val="standardContextual"/>
        </w:rPr>
        <w:br/>
        <w:t>Und nach den Heimatsternen fragten,</w:t>
      </w:r>
      <w:r w:rsidRPr="00722FA9">
        <w:rPr>
          <w:rFonts w:ascii="Aptos" w:eastAsia="Aptos" w:hAnsi="Aptos"/>
          <w:kern w:val="2"/>
          <w:sz w:val="22"/>
          <w14:ligatures w14:val="standardContextual"/>
        </w:rPr>
        <w:br/>
      </w:r>
      <w:r w:rsidRPr="00722FA9">
        <w:rPr>
          <w:rFonts w:ascii="Aptos" w:eastAsia="Aptos" w:hAnsi="Aptos"/>
          <w:kern w:val="2"/>
          <w:sz w:val="22"/>
          <w14:ligatures w14:val="standardContextual"/>
        </w:rPr>
        <w:lastRenderedPageBreak/>
        <w:t xml:space="preserve">Dass wieder zu den lichten </w:t>
      </w:r>
      <w:proofErr w:type="spellStart"/>
      <w:r w:rsidRPr="00722FA9">
        <w:rPr>
          <w:rFonts w:ascii="Aptos" w:eastAsia="Aptos" w:hAnsi="Aptos"/>
          <w:kern w:val="2"/>
          <w:sz w:val="22"/>
          <w14:ligatures w14:val="standardContextual"/>
        </w:rPr>
        <w:t>Höh’n</w:t>
      </w:r>
      <w:proofErr w:type="spellEnd"/>
      <w:r w:rsidRPr="00722FA9">
        <w:rPr>
          <w:rFonts w:ascii="Aptos" w:eastAsia="Aptos" w:hAnsi="Aptos"/>
          <w:kern w:val="2"/>
          <w:sz w:val="22"/>
          <w14:ligatures w14:val="standardContextual"/>
        </w:rPr>
        <w:br/>
        <w:t>Die Geister regten alle Schwingen,</w:t>
      </w:r>
      <w:r w:rsidRPr="00722FA9">
        <w:rPr>
          <w:rFonts w:ascii="Aptos" w:eastAsia="Aptos" w:hAnsi="Aptos"/>
          <w:kern w:val="2"/>
          <w:sz w:val="22"/>
          <w14:ligatures w14:val="standardContextual"/>
        </w:rPr>
        <w:br/>
        <w:t xml:space="preserve">Aus Erdenmühen, </w:t>
      </w:r>
      <w:proofErr w:type="spellStart"/>
      <w:r w:rsidRPr="00722FA9">
        <w:rPr>
          <w:rFonts w:ascii="Aptos" w:eastAsia="Aptos" w:hAnsi="Aptos"/>
          <w:kern w:val="2"/>
          <w:sz w:val="22"/>
          <w14:ligatures w14:val="standardContextual"/>
        </w:rPr>
        <w:t>Erdenweh’n</w:t>
      </w:r>
      <w:proofErr w:type="spellEnd"/>
      <w:r w:rsidRPr="00722FA9">
        <w:rPr>
          <w:rFonts w:ascii="Aptos" w:eastAsia="Aptos" w:hAnsi="Aptos"/>
          <w:kern w:val="2"/>
          <w:sz w:val="22"/>
          <w14:ligatures w14:val="standardContextual"/>
        </w:rPr>
        <w:br/>
        <w:t>Ins Himmelreich emporzudringen.</w:t>
      </w:r>
    </w:p>
    <w:p w14:paraId="418CD74C" w14:textId="77777777" w:rsidR="008A0A35" w:rsidRPr="00722FA9" w:rsidRDefault="008A0A35" w:rsidP="008A0A35">
      <w:pPr>
        <w:rPr>
          <w:rFonts w:ascii="Aptos" w:eastAsia="Aptos" w:hAnsi="Aptos"/>
          <w:kern w:val="2"/>
          <w:sz w:val="22"/>
          <w14:ligatures w14:val="standardContextual"/>
        </w:rPr>
      </w:pPr>
      <w:r w:rsidRPr="00722FA9">
        <w:rPr>
          <w:rFonts w:ascii="Aptos" w:eastAsia="Aptos" w:hAnsi="Aptos"/>
          <w:kern w:val="2"/>
          <w:sz w:val="22"/>
          <w14:ligatures w14:val="standardContextual"/>
        </w:rPr>
        <w:t>Du Liebesheld, mein Hort, mein Mut,</w:t>
      </w:r>
      <w:r w:rsidRPr="00722FA9">
        <w:rPr>
          <w:rFonts w:ascii="Aptos" w:eastAsia="Aptos" w:hAnsi="Aptos"/>
          <w:kern w:val="2"/>
          <w:sz w:val="22"/>
          <w14:ligatures w14:val="standardContextual"/>
        </w:rPr>
        <w:br/>
        <w:t>Du hast die Hölle zugeriegelt,</w:t>
      </w:r>
      <w:r w:rsidRPr="00722FA9">
        <w:rPr>
          <w:rFonts w:ascii="Aptos" w:eastAsia="Aptos" w:hAnsi="Aptos"/>
          <w:kern w:val="2"/>
          <w:sz w:val="22"/>
          <w14:ligatures w14:val="standardContextual"/>
        </w:rPr>
        <w:br/>
        <w:t>Du hast am Kreuz mit deinem Blut</w:t>
      </w:r>
      <w:r w:rsidRPr="00722FA9">
        <w:rPr>
          <w:rFonts w:ascii="Aptos" w:eastAsia="Aptos" w:hAnsi="Aptos"/>
          <w:kern w:val="2"/>
          <w:sz w:val="22"/>
          <w14:ligatures w14:val="standardContextual"/>
        </w:rPr>
        <w:br/>
        <w:t xml:space="preserve">Den </w:t>
      </w:r>
      <w:proofErr w:type="spellStart"/>
      <w:r w:rsidRPr="00722FA9">
        <w:rPr>
          <w:rFonts w:ascii="Aptos" w:eastAsia="Aptos" w:hAnsi="Aptos"/>
          <w:kern w:val="2"/>
          <w:sz w:val="22"/>
          <w14:ligatures w14:val="standardContextual"/>
        </w:rPr>
        <w:t>heil’gen</w:t>
      </w:r>
      <w:proofErr w:type="spellEnd"/>
      <w:r w:rsidRPr="00722FA9">
        <w:rPr>
          <w:rFonts w:ascii="Aptos" w:eastAsia="Aptos" w:hAnsi="Aptos"/>
          <w:kern w:val="2"/>
          <w:sz w:val="22"/>
          <w14:ligatures w14:val="standardContextual"/>
        </w:rPr>
        <w:t xml:space="preserve"> Liebesbund besiegelt</w:t>
      </w:r>
      <w:r w:rsidRPr="00722FA9">
        <w:rPr>
          <w:rFonts w:ascii="Aptos" w:eastAsia="Aptos" w:hAnsi="Aptos"/>
          <w:kern w:val="2"/>
          <w:sz w:val="22"/>
          <w14:ligatures w14:val="standardContextual"/>
        </w:rPr>
        <w:br/>
        <w:t>Du Liebesheld, das ist das Wort,</w:t>
      </w:r>
      <w:r w:rsidRPr="00722FA9">
        <w:rPr>
          <w:rFonts w:ascii="Aptos" w:eastAsia="Aptos" w:hAnsi="Aptos"/>
          <w:kern w:val="2"/>
          <w:sz w:val="22"/>
          <w14:ligatures w14:val="standardContextual"/>
        </w:rPr>
        <w:br/>
        <w:t>Das Wort der Gnade, Wort der Treue,</w:t>
      </w:r>
      <w:r w:rsidRPr="00722FA9">
        <w:rPr>
          <w:rFonts w:ascii="Aptos" w:eastAsia="Aptos" w:hAnsi="Aptos"/>
          <w:kern w:val="2"/>
          <w:sz w:val="22"/>
          <w14:ligatures w14:val="standardContextual"/>
        </w:rPr>
        <w:br/>
        <w:t>Das jagt die Erdenschrecken fort</w:t>
      </w:r>
      <w:r w:rsidRPr="00722FA9">
        <w:rPr>
          <w:rFonts w:ascii="Aptos" w:eastAsia="Aptos" w:hAnsi="Aptos"/>
          <w:kern w:val="2"/>
          <w:sz w:val="22"/>
          <w14:ligatures w14:val="standardContextual"/>
        </w:rPr>
        <w:br/>
        <w:t>Und macht aus Sünderknechten Freie.</w:t>
      </w:r>
    </w:p>
    <w:p w14:paraId="532C6064" w14:textId="77777777" w:rsidR="008A0A35" w:rsidRPr="00722FA9" w:rsidRDefault="008A0A35" w:rsidP="008A0A35">
      <w:pPr>
        <w:rPr>
          <w:rFonts w:ascii="Aptos" w:eastAsia="Aptos" w:hAnsi="Aptos"/>
          <w:kern w:val="2"/>
          <w:sz w:val="22"/>
          <w14:ligatures w14:val="standardContextual"/>
        </w:rPr>
      </w:pPr>
      <w:r w:rsidRPr="00722FA9">
        <w:rPr>
          <w:rFonts w:ascii="Aptos" w:eastAsia="Aptos" w:hAnsi="Aptos"/>
          <w:kern w:val="2"/>
          <w:sz w:val="22"/>
          <w14:ligatures w14:val="standardContextual"/>
        </w:rPr>
        <w:t>O komm, mein Held, mein Mut im Streit,</w:t>
      </w:r>
      <w:r w:rsidRPr="00722FA9">
        <w:rPr>
          <w:rFonts w:ascii="Aptos" w:eastAsia="Aptos" w:hAnsi="Aptos"/>
          <w:kern w:val="2"/>
          <w:sz w:val="22"/>
          <w14:ligatures w14:val="standardContextual"/>
        </w:rPr>
        <w:br/>
        <w:t>Im Streit des Blinden unter Blinden,</w:t>
      </w:r>
      <w:r w:rsidRPr="00722FA9">
        <w:rPr>
          <w:rFonts w:ascii="Aptos" w:eastAsia="Aptos" w:hAnsi="Aptos"/>
          <w:kern w:val="2"/>
          <w:sz w:val="22"/>
          <w14:ligatures w14:val="standardContextual"/>
        </w:rPr>
        <w:br/>
        <w:t>Hilf, hilf im Trug der Eitelkeit</w:t>
      </w:r>
      <w:r w:rsidRPr="00722FA9">
        <w:rPr>
          <w:rFonts w:ascii="Aptos" w:eastAsia="Aptos" w:hAnsi="Aptos"/>
          <w:kern w:val="2"/>
          <w:sz w:val="22"/>
          <w14:ligatures w14:val="standardContextual"/>
        </w:rPr>
        <w:br/>
        <w:t>Der Wahrheit grade Wege finden!</w:t>
      </w:r>
      <w:r w:rsidRPr="00722FA9">
        <w:rPr>
          <w:rFonts w:ascii="Aptos" w:eastAsia="Aptos" w:hAnsi="Aptos"/>
          <w:kern w:val="2"/>
          <w:sz w:val="22"/>
          <w14:ligatures w14:val="standardContextual"/>
        </w:rPr>
        <w:br/>
        <w:t>Dann mag ich fröhlich frisch und fromm</w:t>
      </w:r>
      <w:r w:rsidRPr="00722FA9">
        <w:rPr>
          <w:rFonts w:ascii="Aptos" w:eastAsia="Aptos" w:hAnsi="Aptos"/>
          <w:kern w:val="2"/>
          <w:sz w:val="22"/>
          <w14:ligatures w14:val="standardContextual"/>
        </w:rPr>
        <w:br/>
        <w:t>Fortpilgern dein geweihter Streiter</w:t>
      </w:r>
      <w:r w:rsidRPr="00722FA9">
        <w:rPr>
          <w:rFonts w:ascii="Aptos" w:eastAsia="Aptos" w:hAnsi="Aptos"/>
          <w:kern w:val="2"/>
          <w:sz w:val="22"/>
          <w14:ligatures w14:val="standardContextual"/>
        </w:rPr>
        <w:br/>
        <w:t>Und endlich rufen: Komm! o komm,</w:t>
      </w:r>
      <w:r w:rsidRPr="00722FA9">
        <w:rPr>
          <w:rFonts w:ascii="Aptos" w:eastAsia="Aptos" w:hAnsi="Aptos"/>
          <w:kern w:val="2"/>
          <w:sz w:val="22"/>
          <w14:ligatures w14:val="standardContextual"/>
        </w:rPr>
        <w:br/>
        <w:t>Mein Liebesheld! denn ich will weiter.</w:t>
      </w:r>
    </w:p>
    <w:p w14:paraId="687AB7BD" w14:textId="77777777" w:rsidR="008A0A35" w:rsidRPr="00722FA9" w:rsidRDefault="008A0A35" w:rsidP="008A0A35">
      <w:pPr>
        <w:rPr>
          <w:rFonts w:ascii="Aptos" w:eastAsia="Aptos" w:hAnsi="Aptos"/>
          <w:kern w:val="2"/>
          <w:sz w:val="22"/>
          <w14:ligatures w14:val="standardContextual"/>
        </w:rPr>
      </w:pPr>
      <w:r w:rsidRPr="00722FA9">
        <w:rPr>
          <w:rFonts w:ascii="Aptos" w:eastAsia="Aptos" w:hAnsi="Aptos"/>
          <w:kern w:val="2"/>
          <w:sz w:val="22"/>
          <w14:ligatures w14:val="standardContextual"/>
        </w:rPr>
        <w:t>Ja wann es klingt hinweg! hinab!</w:t>
      </w:r>
      <w:r w:rsidRPr="00722FA9">
        <w:rPr>
          <w:rFonts w:ascii="Aptos" w:eastAsia="Aptos" w:hAnsi="Aptos"/>
          <w:kern w:val="2"/>
          <w:sz w:val="22"/>
          <w14:ligatures w14:val="standardContextual"/>
        </w:rPr>
        <w:br/>
        <w:t>Wann klingt die Glocke du musst weiter!</w:t>
      </w:r>
      <w:r w:rsidRPr="00722FA9">
        <w:rPr>
          <w:rFonts w:ascii="Aptos" w:eastAsia="Aptos" w:hAnsi="Aptos"/>
          <w:kern w:val="2"/>
          <w:sz w:val="22"/>
          <w14:ligatures w14:val="standardContextual"/>
        </w:rPr>
        <w:br/>
        <w:t>Dann komm, komm, sei durch Tod und Grab</w:t>
      </w:r>
      <w:r w:rsidRPr="00722FA9">
        <w:rPr>
          <w:rFonts w:ascii="Aptos" w:eastAsia="Aptos" w:hAnsi="Aptos"/>
          <w:kern w:val="2"/>
          <w:sz w:val="22"/>
          <w14:ligatures w14:val="standardContextual"/>
        </w:rPr>
        <w:br/>
        <w:t xml:space="preserve">Mir Helfer, Tröster und </w:t>
      </w:r>
      <w:proofErr w:type="spellStart"/>
      <w:r w:rsidRPr="00722FA9">
        <w:rPr>
          <w:rFonts w:ascii="Aptos" w:eastAsia="Aptos" w:hAnsi="Aptos"/>
          <w:kern w:val="2"/>
          <w:sz w:val="22"/>
          <w14:ligatures w14:val="standardContextual"/>
        </w:rPr>
        <w:t>Geleiter</w:t>
      </w:r>
      <w:proofErr w:type="spellEnd"/>
      <w:r w:rsidRPr="00722FA9">
        <w:rPr>
          <w:rFonts w:ascii="Aptos" w:eastAsia="Aptos" w:hAnsi="Aptos"/>
          <w:kern w:val="2"/>
          <w:sz w:val="22"/>
          <w14:ligatures w14:val="standardContextual"/>
        </w:rPr>
        <w:t xml:space="preserve"> –</w:t>
      </w:r>
      <w:r w:rsidRPr="00722FA9">
        <w:rPr>
          <w:rFonts w:ascii="Aptos" w:eastAsia="Aptos" w:hAnsi="Aptos"/>
          <w:kern w:val="2"/>
          <w:sz w:val="22"/>
          <w14:ligatures w14:val="standardContextual"/>
        </w:rPr>
        <w:br/>
        <w:t>Dann, wann auf all mein Erdennichts</w:t>
      </w:r>
      <w:r w:rsidRPr="00722FA9">
        <w:rPr>
          <w:rFonts w:ascii="Aptos" w:eastAsia="Aptos" w:hAnsi="Aptos"/>
          <w:kern w:val="2"/>
          <w:sz w:val="22"/>
          <w14:ligatures w14:val="standardContextual"/>
        </w:rPr>
        <w:br/>
        <w:t>Die letzten Schatten niederdunkeln,</w:t>
      </w:r>
      <w:r w:rsidRPr="00722FA9">
        <w:rPr>
          <w:rFonts w:ascii="Aptos" w:eastAsia="Aptos" w:hAnsi="Aptos"/>
          <w:kern w:val="2"/>
          <w:sz w:val="22"/>
          <w14:ligatures w14:val="standardContextual"/>
        </w:rPr>
        <w:br/>
        <w:t xml:space="preserve">Lass dann den Glanz des </w:t>
      </w:r>
      <w:proofErr w:type="spellStart"/>
      <w:r w:rsidRPr="00722FA9">
        <w:rPr>
          <w:rFonts w:ascii="Aptos" w:eastAsia="Aptos" w:hAnsi="Aptos"/>
          <w:kern w:val="2"/>
          <w:sz w:val="22"/>
          <w14:ligatures w14:val="standardContextual"/>
        </w:rPr>
        <w:t>sel‘gen</w:t>
      </w:r>
      <w:proofErr w:type="spellEnd"/>
      <w:r w:rsidRPr="00722FA9">
        <w:rPr>
          <w:rFonts w:ascii="Aptos" w:eastAsia="Aptos" w:hAnsi="Aptos"/>
          <w:kern w:val="2"/>
          <w:sz w:val="22"/>
          <w14:ligatures w14:val="standardContextual"/>
        </w:rPr>
        <w:t xml:space="preserve"> Lichts</w:t>
      </w:r>
      <w:r w:rsidRPr="00722FA9">
        <w:rPr>
          <w:rFonts w:ascii="Aptos" w:eastAsia="Aptos" w:hAnsi="Aptos"/>
          <w:kern w:val="2"/>
          <w:sz w:val="22"/>
          <w14:ligatures w14:val="standardContextual"/>
        </w:rPr>
        <w:br/>
        <w:t xml:space="preserve">Mit </w:t>
      </w:r>
      <w:proofErr w:type="spellStart"/>
      <w:r w:rsidRPr="00722FA9">
        <w:rPr>
          <w:rFonts w:ascii="Aptos" w:eastAsia="Aptos" w:hAnsi="Aptos"/>
          <w:kern w:val="2"/>
          <w:sz w:val="22"/>
          <w14:ligatures w14:val="standardContextual"/>
        </w:rPr>
        <w:t>Himmelsleuchtung</w:t>
      </w:r>
      <w:proofErr w:type="spellEnd"/>
      <w:r w:rsidRPr="00722FA9">
        <w:rPr>
          <w:rFonts w:ascii="Aptos" w:eastAsia="Aptos" w:hAnsi="Aptos"/>
          <w:kern w:val="2"/>
          <w:sz w:val="22"/>
          <w14:ligatures w14:val="standardContextual"/>
        </w:rPr>
        <w:t xml:space="preserve"> mich </w:t>
      </w:r>
      <w:proofErr w:type="spellStart"/>
      <w:r w:rsidRPr="00722FA9">
        <w:rPr>
          <w:rFonts w:ascii="Aptos" w:eastAsia="Aptos" w:hAnsi="Aptos"/>
          <w:kern w:val="2"/>
          <w:sz w:val="22"/>
          <w14:ligatures w14:val="standardContextual"/>
        </w:rPr>
        <w:t>umfunkeln</w:t>
      </w:r>
      <w:proofErr w:type="spellEnd"/>
      <w:r w:rsidRPr="00722FA9">
        <w:rPr>
          <w:rFonts w:ascii="Aptos" w:eastAsia="Aptos" w:hAnsi="Aptos"/>
          <w:kern w:val="2"/>
          <w:sz w:val="22"/>
          <w14:ligatures w14:val="standardContextual"/>
        </w:rPr>
        <w:t>.</w:t>
      </w:r>
    </w:p>
    <w:p w14:paraId="588FEAF4" w14:textId="77777777" w:rsidR="008A0A35" w:rsidRPr="00722FA9" w:rsidRDefault="008A0A35" w:rsidP="008A0A35">
      <w:pPr>
        <w:pStyle w:val="berschrift1"/>
        <w:rPr>
          <w:sz w:val="40"/>
        </w:rPr>
      </w:pPr>
      <w:r w:rsidRPr="00722FA9">
        <w:rPr>
          <w:rFonts w:eastAsia="Aptos"/>
        </w:rPr>
        <w:t>Es ist Sonntag und ist stille</w:t>
      </w:r>
    </w:p>
    <w:p w14:paraId="24357BFE" w14:textId="77777777" w:rsidR="008A0A35" w:rsidRPr="00722FA9" w:rsidRDefault="008A0A35" w:rsidP="008A0A35">
      <w:pPr>
        <w:rPr>
          <w:rFonts w:ascii="Aptos" w:eastAsia="Aptos" w:hAnsi="Aptos"/>
          <w:kern w:val="2"/>
          <w:sz w:val="22"/>
          <w14:ligatures w14:val="standardContextual"/>
        </w:rPr>
      </w:pPr>
      <w:r w:rsidRPr="00722FA9">
        <w:rPr>
          <w:rFonts w:ascii="Aptos" w:eastAsia="Aptos" w:hAnsi="Aptos"/>
          <w:kern w:val="2"/>
          <w:sz w:val="22"/>
          <w14:ligatures w14:val="standardContextual"/>
        </w:rPr>
        <w:t>Es ist Sonntag und ist stille</w:t>
      </w:r>
      <w:r w:rsidRPr="00722FA9">
        <w:rPr>
          <w:rFonts w:ascii="Aptos" w:eastAsia="Aptos" w:hAnsi="Aptos"/>
          <w:kern w:val="2"/>
          <w:sz w:val="22"/>
          <w14:ligatures w14:val="standardContextual"/>
        </w:rPr>
        <w:br/>
        <w:t>Von allem wilden Tun,</w:t>
      </w:r>
      <w:r w:rsidRPr="00722FA9">
        <w:rPr>
          <w:rFonts w:ascii="Aptos" w:eastAsia="Aptos" w:hAnsi="Aptos"/>
          <w:kern w:val="2"/>
          <w:sz w:val="22"/>
          <w14:ligatures w14:val="standardContextual"/>
        </w:rPr>
        <w:br/>
        <w:t>Es ist des Höchsten Wille,</w:t>
      </w:r>
      <w:r w:rsidRPr="00722FA9">
        <w:rPr>
          <w:rFonts w:ascii="Aptos" w:eastAsia="Aptos" w:hAnsi="Aptos"/>
          <w:kern w:val="2"/>
          <w:sz w:val="22"/>
          <w14:ligatures w14:val="standardContextual"/>
        </w:rPr>
        <w:br/>
        <w:t xml:space="preserve">Heut soll die Arbeit </w:t>
      </w:r>
      <w:proofErr w:type="spellStart"/>
      <w:r w:rsidRPr="00722FA9">
        <w:rPr>
          <w:rFonts w:ascii="Aptos" w:eastAsia="Aptos" w:hAnsi="Aptos"/>
          <w:kern w:val="2"/>
          <w:sz w:val="22"/>
          <w14:ligatures w14:val="standardContextual"/>
        </w:rPr>
        <w:t>ruh’n</w:t>
      </w:r>
      <w:proofErr w:type="spellEnd"/>
      <w:r w:rsidRPr="00722FA9">
        <w:rPr>
          <w:rFonts w:ascii="Aptos" w:eastAsia="Aptos" w:hAnsi="Aptos"/>
          <w:kern w:val="2"/>
          <w:sz w:val="22"/>
          <w14:ligatures w14:val="standardContextual"/>
        </w:rPr>
        <w:t>,</w:t>
      </w:r>
      <w:r w:rsidRPr="00722FA9">
        <w:rPr>
          <w:rFonts w:ascii="Aptos" w:eastAsia="Aptos" w:hAnsi="Aptos"/>
          <w:kern w:val="2"/>
          <w:sz w:val="22"/>
          <w14:ligatures w14:val="standardContextual"/>
        </w:rPr>
        <w:br/>
        <w:t>Aus allen wirren Leben</w:t>
      </w:r>
      <w:r w:rsidRPr="00722FA9">
        <w:rPr>
          <w:rFonts w:ascii="Aptos" w:eastAsia="Aptos" w:hAnsi="Aptos"/>
          <w:kern w:val="2"/>
          <w:sz w:val="22"/>
          <w14:ligatures w14:val="standardContextual"/>
        </w:rPr>
        <w:br/>
        <w:t>Und aus Mühseligkeit</w:t>
      </w:r>
      <w:r w:rsidRPr="00722FA9">
        <w:rPr>
          <w:rFonts w:ascii="Aptos" w:eastAsia="Aptos" w:hAnsi="Aptos"/>
          <w:kern w:val="2"/>
          <w:sz w:val="22"/>
          <w14:ligatures w14:val="standardContextual"/>
        </w:rPr>
        <w:br/>
        <w:t>Soll heut der Mensch sich heben</w:t>
      </w:r>
      <w:r w:rsidRPr="00722FA9">
        <w:rPr>
          <w:rFonts w:ascii="Aptos" w:eastAsia="Aptos" w:hAnsi="Aptos"/>
          <w:kern w:val="2"/>
          <w:sz w:val="22"/>
          <w14:ligatures w14:val="standardContextual"/>
        </w:rPr>
        <w:br/>
        <w:t>Zu Gott, zur Ewigkeit.</w:t>
      </w:r>
    </w:p>
    <w:p w14:paraId="32E28196" w14:textId="77777777" w:rsidR="008A0A35" w:rsidRPr="00722FA9" w:rsidRDefault="008A0A35" w:rsidP="008A0A35">
      <w:pPr>
        <w:rPr>
          <w:rFonts w:ascii="Aptos" w:eastAsia="Aptos" w:hAnsi="Aptos"/>
          <w:kern w:val="2"/>
          <w:sz w:val="22"/>
          <w14:ligatures w14:val="standardContextual"/>
        </w:rPr>
      </w:pPr>
      <w:r w:rsidRPr="00722FA9">
        <w:rPr>
          <w:rFonts w:ascii="Aptos" w:eastAsia="Aptos" w:hAnsi="Aptos"/>
          <w:kern w:val="2"/>
          <w:sz w:val="22"/>
          <w14:ligatures w14:val="standardContextual"/>
        </w:rPr>
        <w:t>O größter Held der Gnaden,</w:t>
      </w:r>
      <w:r w:rsidRPr="00722FA9">
        <w:rPr>
          <w:rFonts w:ascii="Aptos" w:eastAsia="Aptos" w:hAnsi="Aptos"/>
          <w:kern w:val="2"/>
          <w:sz w:val="22"/>
          <w14:ligatures w14:val="standardContextual"/>
        </w:rPr>
        <w:br/>
        <w:t>O süßer Jesus Christ,</w:t>
      </w:r>
      <w:r w:rsidRPr="00722FA9">
        <w:rPr>
          <w:rFonts w:ascii="Aptos" w:eastAsia="Aptos" w:hAnsi="Aptos"/>
          <w:kern w:val="2"/>
          <w:sz w:val="22"/>
          <w14:ligatures w14:val="standardContextual"/>
        </w:rPr>
        <w:br/>
        <w:t>Durch den die Welt geladen</w:t>
      </w:r>
      <w:r w:rsidRPr="00722FA9">
        <w:rPr>
          <w:rFonts w:ascii="Aptos" w:eastAsia="Aptos" w:hAnsi="Aptos"/>
          <w:kern w:val="2"/>
          <w:sz w:val="22"/>
          <w14:ligatures w14:val="standardContextual"/>
        </w:rPr>
        <w:br/>
        <w:t>Zur Himmelsfreude ist,</w:t>
      </w:r>
      <w:r w:rsidRPr="00722FA9">
        <w:rPr>
          <w:rFonts w:ascii="Aptos" w:eastAsia="Aptos" w:hAnsi="Aptos"/>
          <w:kern w:val="2"/>
          <w:sz w:val="22"/>
          <w14:ligatures w14:val="standardContextual"/>
        </w:rPr>
        <w:br/>
        <w:t>Hilf, hilf uns aus den Schmerzen</w:t>
      </w:r>
      <w:r w:rsidRPr="00722FA9">
        <w:rPr>
          <w:rFonts w:ascii="Aptos" w:eastAsia="Aptos" w:hAnsi="Aptos"/>
          <w:kern w:val="2"/>
          <w:sz w:val="22"/>
          <w14:ligatures w14:val="standardContextual"/>
        </w:rPr>
        <w:br/>
        <w:t>Der armen Zeitlichkeit!</w:t>
      </w:r>
      <w:r w:rsidRPr="00722FA9">
        <w:rPr>
          <w:rFonts w:ascii="Aptos" w:eastAsia="Aptos" w:hAnsi="Aptos"/>
          <w:kern w:val="2"/>
          <w:sz w:val="22"/>
          <w14:ligatures w14:val="standardContextual"/>
        </w:rPr>
        <w:br/>
        <w:t>Hilf! hebe du die Herzen</w:t>
      </w:r>
      <w:r w:rsidRPr="00722FA9">
        <w:rPr>
          <w:rFonts w:ascii="Aptos" w:eastAsia="Aptos" w:hAnsi="Aptos"/>
          <w:kern w:val="2"/>
          <w:sz w:val="22"/>
          <w14:ligatures w14:val="standardContextual"/>
        </w:rPr>
        <w:br/>
        <w:t>Zu Gott, zur Ewigkeit!</w:t>
      </w:r>
    </w:p>
    <w:p w14:paraId="369227D1" w14:textId="77777777" w:rsidR="008A0A35" w:rsidRPr="00722FA9" w:rsidRDefault="008A0A35" w:rsidP="008A0A35">
      <w:pPr>
        <w:rPr>
          <w:rFonts w:ascii="Aptos" w:eastAsia="Aptos" w:hAnsi="Aptos"/>
          <w:kern w:val="2"/>
          <w:sz w:val="22"/>
          <w14:ligatures w14:val="standardContextual"/>
        </w:rPr>
      </w:pPr>
      <w:r w:rsidRPr="00722FA9">
        <w:rPr>
          <w:rFonts w:ascii="Aptos" w:eastAsia="Aptos" w:hAnsi="Aptos"/>
          <w:kern w:val="2"/>
          <w:sz w:val="22"/>
          <w14:ligatures w14:val="standardContextual"/>
        </w:rPr>
        <w:lastRenderedPageBreak/>
        <w:t>O hilf uns, hilf verstehen,</w:t>
      </w:r>
      <w:r w:rsidRPr="00722FA9">
        <w:rPr>
          <w:rFonts w:ascii="Aptos" w:eastAsia="Aptos" w:hAnsi="Aptos"/>
          <w:kern w:val="2"/>
          <w:sz w:val="22"/>
          <w14:ligatures w14:val="standardContextual"/>
        </w:rPr>
        <w:br/>
        <w:t>Du süßer Jesus Christ,</w:t>
      </w:r>
      <w:r w:rsidRPr="00722FA9">
        <w:rPr>
          <w:rFonts w:ascii="Aptos" w:eastAsia="Aptos" w:hAnsi="Aptos"/>
          <w:kern w:val="2"/>
          <w:sz w:val="22"/>
          <w14:ligatures w14:val="standardContextual"/>
        </w:rPr>
        <w:br/>
        <w:t>Warum du aus den Höhen</w:t>
      </w:r>
      <w:r w:rsidRPr="00722FA9">
        <w:rPr>
          <w:rFonts w:ascii="Aptos" w:eastAsia="Aptos" w:hAnsi="Aptos"/>
          <w:kern w:val="2"/>
          <w:sz w:val="22"/>
          <w14:ligatures w14:val="standardContextual"/>
        </w:rPr>
        <w:br/>
        <w:t>Des Himmels kommen bist,</w:t>
      </w:r>
      <w:r w:rsidRPr="00722FA9">
        <w:rPr>
          <w:rFonts w:ascii="Aptos" w:eastAsia="Aptos" w:hAnsi="Aptos"/>
          <w:kern w:val="2"/>
          <w:sz w:val="22"/>
          <w14:ligatures w14:val="standardContextual"/>
        </w:rPr>
        <w:br/>
        <w:t>Durch deine Liebesminne,</w:t>
      </w:r>
      <w:r w:rsidRPr="00722FA9">
        <w:rPr>
          <w:rFonts w:ascii="Aptos" w:eastAsia="Aptos" w:hAnsi="Aptos"/>
          <w:kern w:val="2"/>
          <w:sz w:val="22"/>
          <w14:ligatures w14:val="standardContextual"/>
        </w:rPr>
        <w:br/>
        <w:t>Durch dein Versöhnungswort</w:t>
      </w:r>
      <w:r w:rsidRPr="00722FA9">
        <w:rPr>
          <w:rFonts w:ascii="Aptos" w:eastAsia="Aptos" w:hAnsi="Aptos"/>
          <w:kern w:val="2"/>
          <w:sz w:val="22"/>
          <w14:ligatures w14:val="standardContextual"/>
        </w:rPr>
        <w:br/>
        <w:t>Schleuß Geister auf und Sinne</w:t>
      </w:r>
      <w:r w:rsidRPr="00722FA9">
        <w:rPr>
          <w:rFonts w:ascii="Aptos" w:eastAsia="Aptos" w:hAnsi="Aptos"/>
          <w:kern w:val="2"/>
          <w:sz w:val="22"/>
          <w14:ligatures w14:val="standardContextual"/>
        </w:rPr>
        <w:br/>
        <w:t>Heut für den Heimatsort.</w:t>
      </w:r>
    </w:p>
    <w:p w14:paraId="200E4BFA" w14:textId="77777777" w:rsidR="008A0A35" w:rsidRPr="00722FA9" w:rsidRDefault="008A0A35" w:rsidP="008A0A35">
      <w:pPr>
        <w:rPr>
          <w:rFonts w:ascii="Aptos" w:eastAsia="Aptos" w:hAnsi="Aptos"/>
          <w:kern w:val="2"/>
          <w:sz w:val="22"/>
          <w14:ligatures w14:val="standardContextual"/>
        </w:rPr>
      </w:pPr>
      <w:r w:rsidRPr="00722FA9">
        <w:rPr>
          <w:rFonts w:ascii="Aptos" w:eastAsia="Aptos" w:hAnsi="Aptos"/>
          <w:kern w:val="2"/>
          <w:sz w:val="22"/>
          <w14:ligatures w14:val="standardContextual"/>
        </w:rPr>
        <w:t>Wann fromme Seher weisen,</w:t>
      </w:r>
      <w:r w:rsidRPr="00722FA9">
        <w:rPr>
          <w:rFonts w:ascii="Aptos" w:eastAsia="Aptos" w:hAnsi="Aptos"/>
          <w:kern w:val="2"/>
          <w:sz w:val="22"/>
          <w14:ligatures w14:val="standardContextual"/>
        </w:rPr>
        <w:br/>
        <w:t xml:space="preserve">Durchweht von </w:t>
      </w:r>
      <w:proofErr w:type="spellStart"/>
      <w:r w:rsidRPr="00722FA9">
        <w:rPr>
          <w:rFonts w:ascii="Aptos" w:eastAsia="Aptos" w:hAnsi="Aptos"/>
          <w:kern w:val="2"/>
          <w:sz w:val="22"/>
          <w14:ligatures w14:val="standardContextual"/>
        </w:rPr>
        <w:t>Geistesweh’n</w:t>
      </w:r>
      <w:proofErr w:type="spellEnd"/>
      <w:r w:rsidRPr="00722FA9">
        <w:rPr>
          <w:rFonts w:ascii="Aptos" w:eastAsia="Aptos" w:hAnsi="Aptos"/>
          <w:kern w:val="2"/>
          <w:sz w:val="22"/>
          <w14:ligatures w14:val="standardContextual"/>
        </w:rPr>
        <w:t>,</w:t>
      </w:r>
      <w:r w:rsidRPr="00722FA9">
        <w:rPr>
          <w:rFonts w:ascii="Aptos" w:eastAsia="Aptos" w:hAnsi="Aptos"/>
          <w:kern w:val="2"/>
          <w:sz w:val="22"/>
          <w14:ligatures w14:val="standardContextual"/>
        </w:rPr>
        <w:br/>
        <w:t>Wovor die größten Weisen</w:t>
      </w:r>
      <w:r w:rsidRPr="00722FA9">
        <w:rPr>
          <w:rFonts w:ascii="Aptos" w:eastAsia="Aptos" w:hAnsi="Aptos"/>
          <w:kern w:val="2"/>
          <w:sz w:val="22"/>
          <w14:ligatures w14:val="standardContextual"/>
        </w:rPr>
        <w:br/>
        <w:t xml:space="preserve">Anbetend stille </w:t>
      </w:r>
      <w:proofErr w:type="spellStart"/>
      <w:r w:rsidRPr="00722FA9">
        <w:rPr>
          <w:rFonts w:ascii="Aptos" w:eastAsia="Aptos" w:hAnsi="Aptos"/>
          <w:kern w:val="2"/>
          <w:sz w:val="22"/>
          <w14:ligatures w14:val="standardContextual"/>
        </w:rPr>
        <w:t>steh’n</w:t>
      </w:r>
      <w:proofErr w:type="spellEnd"/>
      <w:r w:rsidRPr="00722FA9">
        <w:rPr>
          <w:rFonts w:ascii="Aptos" w:eastAsia="Aptos" w:hAnsi="Aptos"/>
          <w:kern w:val="2"/>
          <w:sz w:val="22"/>
          <w14:ligatures w14:val="standardContextual"/>
        </w:rPr>
        <w:t>,</w:t>
      </w:r>
      <w:r w:rsidRPr="00722FA9">
        <w:rPr>
          <w:rFonts w:ascii="Aptos" w:eastAsia="Aptos" w:hAnsi="Aptos"/>
          <w:kern w:val="2"/>
          <w:sz w:val="22"/>
          <w14:ligatures w14:val="standardContextual"/>
        </w:rPr>
        <w:br/>
        <w:t>Das Heimatland der Sterne,</w:t>
      </w:r>
      <w:r w:rsidRPr="00722FA9">
        <w:rPr>
          <w:rFonts w:ascii="Aptos" w:eastAsia="Aptos" w:hAnsi="Aptos"/>
          <w:kern w:val="2"/>
          <w:sz w:val="22"/>
          <w14:ligatures w14:val="standardContextual"/>
        </w:rPr>
        <w:br/>
        <w:t>Der Geister Lebenslauf,</w:t>
      </w:r>
      <w:r w:rsidRPr="00722FA9">
        <w:rPr>
          <w:rFonts w:ascii="Aptos" w:eastAsia="Aptos" w:hAnsi="Aptos"/>
          <w:kern w:val="2"/>
          <w:sz w:val="22"/>
          <w14:ligatures w14:val="standardContextual"/>
        </w:rPr>
        <w:br/>
        <w:t xml:space="preserve">Schleuß diese </w:t>
      </w:r>
      <w:proofErr w:type="spellStart"/>
      <w:r w:rsidRPr="00722FA9">
        <w:rPr>
          <w:rFonts w:ascii="Aptos" w:eastAsia="Aptos" w:hAnsi="Aptos"/>
          <w:kern w:val="2"/>
          <w:sz w:val="22"/>
          <w14:ligatures w14:val="standardContextual"/>
        </w:rPr>
        <w:t>sel‘ge</w:t>
      </w:r>
      <w:proofErr w:type="spellEnd"/>
      <w:r w:rsidRPr="00722FA9">
        <w:rPr>
          <w:rFonts w:ascii="Aptos" w:eastAsia="Aptos" w:hAnsi="Aptos"/>
          <w:kern w:val="2"/>
          <w:sz w:val="22"/>
          <w14:ligatures w14:val="standardContextual"/>
        </w:rPr>
        <w:t xml:space="preserve"> Ferne,</w:t>
      </w:r>
      <w:r w:rsidRPr="00722FA9">
        <w:rPr>
          <w:rFonts w:ascii="Aptos" w:eastAsia="Aptos" w:hAnsi="Aptos"/>
          <w:kern w:val="2"/>
          <w:sz w:val="22"/>
          <w14:ligatures w14:val="standardContextual"/>
        </w:rPr>
        <w:br/>
        <w:t>Schleuß, Heiland, sie uns auf.</w:t>
      </w:r>
    </w:p>
    <w:p w14:paraId="5F85817F" w14:textId="77777777" w:rsidR="008A0A35" w:rsidRPr="00722FA9" w:rsidRDefault="008A0A35" w:rsidP="008A0A35">
      <w:pPr>
        <w:rPr>
          <w:rFonts w:ascii="Aptos" w:eastAsia="Aptos" w:hAnsi="Aptos"/>
          <w:kern w:val="2"/>
          <w:sz w:val="22"/>
          <w14:ligatures w14:val="standardContextual"/>
        </w:rPr>
      </w:pPr>
      <w:r w:rsidRPr="00722FA9">
        <w:rPr>
          <w:rFonts w:ascii="Aptos" w:eastAsia="Aptos" w:hAnsi="Aptos"/>
          <w:kern w:val="2"/>
          <w:sz w:val="22"/>
          <w14:ligatures w14:val="standardContextual"/>
        </w:rPr>
        <w:t>Was Menschenangesichter</w:t>
      </w:r>
      <w:r w:rsidRPr="00722FA9">
        <w:rPr>
          <w:rFonts w:ascii="Aptos" w:eastAsia="Aptos" w:hAnsi="Aptos"/>
          <w:kern w:val="2"/>
          <w:sz w:val="22"/>
          <w14:ligatures w14:val="standardContextual"/>
        </w:rPr>
        <w:br/>
        <w:t xml:space="preserve">Nicht schauen und </w:t>
      </w:r>
      <w:proofErr w:type="spellStart"/>
      <w:r w:rsidRPr="00722FA9">
        <w:rPr>
          <w:rFonts w:ascii="Aptos" w:eastAsia="Aptos" w:hAnsi="Aptos"/>
          <w:kern w:val="2"/>
          <w:sz w:val="22"/>
          <w14:ligatures w14:val="standardContextual"/>
        </w:rPr>
        <w:t>versteh’n</w:t>
      </w:r>
      <w:proofErr w:type="spellEnd"/>
      <w:r w:rsidRPr="00722FA9">
        <w:rPr>
          <w:rFonts w:ascii="Aptos" w:eastAsia="Aptos" w:hAnsi="Aptos"/>
          <w:kern w:val="2"/>
          <w:sz w:val="22"/>
          <w14:ligatures w14:val="standardContextual"/>
        </w:rPr>
        <w:t>,</w:t>
      </w:r>
      <w:r w:rsidRPr="00722FA9">
        <w:rPr>
          <w:rFonts w:ascii="Aptos" w:eastAsia="Aptos" w:hAnsi="Aptos"/>
          <w:kern w:val="2"/>
          <w:sz w:val="22"/>
          <w14:ligatures w14:val="standardContextual"/>
        </w:rPr>
        <w:br/>
        <w:t>Das können, Licht der Lichter,</w:t>
      </w:r>
      <w:r w:rsidRPr="00722FA9">
        <w:rPr>
          <w:rFonts w:ascii="Aptos" w:eastAsia="Aptos" w:hAnsi="Aptos"/>
          <w:kern w:val="2"/>
          <w:sz w:val="22"/>
          <w14:ligatures w14:val="standardContextual"/>
        </w:rPr>
        <w:br/>
      </w:r>
      <w:proofErr w:type="spellStart"/>
      <w:r w:rsidRPr="00722FA9">
        <w:rPr>
          <w:rFonts w:ascii="Aptos" w:eastAsia="Aptos" w:hAnsi="Aptos"/>
          <w:kern w:val="2"/>
          <w:sz w:val="22"/>
          <w14:ligatures w14:val="standardContextual"/>
        </w:rPr>
        <w:t>Allein</w:t>
      </w:r>
      <w:proofErr w:type="spellEnd"/>
      <w:r w:rsidRPr="00722FA9">
        <w:rPr>
          <w:rFonts w:ascii="Aptos" w:eastAsia="Aptos" w:hAnsi="Aptos"/>
          <w:kern w:val="2"/>
          <w:sz w:val="22"/>
          <w14:ligatures w14:val="standardContextual"/>
        </w:rPr>
        <w:t xml:space="preserve"> durch dich wir </w:t>
      </w:r>
      <w:proofErr w:type="spellStart"/>
      <w:r w:rsidRPr="00722FA9">
        <w:rPr>
          <w:rFonts w:ascii="Aptos" w:eastAsia="Aptos" w:hAnsi="Aptos"/>
          <w:kern w:val="2"/>
          <w:sz w:val="22"/>
          <w14:ligatures w14:val="standardContextual"/>
        </w:rPr>
        <w:t>seh’n</w:t>
      </w:r>
      <w:proofErr w:type="spellEnd"/>
      <w:r w:rsidRPr="00722FA9">
        <w:rPr>
          <w:rFonts w:ascii="Aptos" w:eastAsia="Aptos" w:hAnsi="Aptos"/>
          <w:kern w:val="2"/>
          <w:sz w:val="22"/>
          <w14:ligatures w14:val="standardContextual"/>
        </w:rPr>
        <w:br/>
        <w:t>O dahin lehr‘ uns schauen,</w:t>
      </w:r>
      <w:r w:rsidRPr="00722FA9">
        <w:rPr>
          <w:rFonts w:ascii="Aptos" w:eastAsia="Aptos" w:hAnsi="Aptos"/>
          <w:kern w:val="2"/>
          <w:sz w:val="22"/>
          <w14:ligatures w14:val="standardContextual"/>
        </w:rPr>
        <w:br/>
        <w:t>Vom Erdenstaub zum Licht,</w:t>
      </w:r>
      <w:r w:rsidRPr="00722FA9">
        <w:rPr>
          <w:rFonts w:ascii="Aptos" w:eastAsia="Aptos" w:hAnsi="Aptos"/>
          <w:kern w:val="2"/>
          <w:sz w:val="22"/>
          <w14:ligatures w14:val="standardContextual"/>
        </w:rPr>
        <w:br/>
        <w:t>Gib Glauben, gib Vertrauen</w:t>
      </w:r>
      <w:r w:rsidRPr="00722FA9">
        <w:rPr>
          <w:rFonts w:ascii="Aptos" w:eastAsia="Aptos" w:hAnsi="Aptos"/>
          <w:kern w:val="2"/>
          <w:sz w:val="22"/>
          <w14:ligatures w14:val="standardContextual"/>
        </w:rPr>
        <w:br/>
        <w:t>Und Himmelszuversicht.</w:t>
      </w:r>
    </w:p>
    <w:p w14:paraId="1FC5D083" w14:textId="77777777" w:rsidR="008A0A35" w:rsidRPr="00722FA9" w:rsidRDefault="008A0A35" w:rsidP="008A0A35">
      <w:pPr>
        <w:rPr>
          <w:rFonts w:ascii="Aptos" w:eastAsia="Aptos" w:hAnsi="Aptos"/>
          <w:kern w:val="2"/>
          <w:sz w:val="22"/>
          <w14:ligatures w14:val="standardContextual"/>
        </w:rPr>
      </w:pPr>
      <w:r w:rsidRPr="00722FA9">
        <w:rPr>
          <w:rFonts w:ascii="Aptos" w:eastAsia="Aptos" w:hAnsi="Aptos"/>
          <w:kern w:val="2"/>
          <w:sz w:val="22"/>
          <w14:ligatures w14:val="standardContextual"/>
        </w:rPr>
        <w:t>Es steht uns ja gerichtet</w:t>
      </w:r>
      <w:r w:rsidRPr="00722FA9">
        <w:rPr>
          <w:rFonts w:ascii="Aptos" w:eastAsia="Aptos" w:hAnsi="Aptos"/>
          <w:kern w:val="2"/>
          <w:sz w:val="22"/>
          <w14:ligatures w14:val="standardContextual"/>
        </w:rPr>
        <w:br/>
        <w:t>Das Aug zum Himmelsglanz,</w:t>
      </w:r>
      <w:r w:rsidRPr="00722FA9">
        <w:rPr>
          <w:rFonts w:ascii="Aptos" w:eastAsia="Aptos" w:hAnsi="Aptos"/>
          <w:kern w:val="2"/>
          <w:sz w:val="22"/>
          <w14:ligatures w14:val="standardContextual"/>
        </w:rPr>
        <w:br/>
        <w:t>Und wird’s von dir gelichtet,</w:t>
      </w:r>
      <w:r w:rsidRPr="00722FA9">
        <w:rPr>
          <w:rFonts w:ascii="Aptos" w:eastAsia="Aptos" w:hAnsi="Aptos"/>
          <w:kern w:val="2"/>
          <w:sz w:val="22"/>
          <w14:ligatures w14:val="standardContextual"/>
        </w:rPr>
        <w:br/>
      </w:r>
      <w:proofErr w:type="spellStart"/>
      <w:r w:rsidRPr="00722FA9">
        <w:rPr>
          <w:rFonts w:ascii="Aptos" w:eastAsia="Aptos" w:hAnsi="Aptos"/>
          <w:kern w:val="2"/>
          <w:sz w:val="22"/>
          <w14:ligatures w14:val="standardContextual"/>
        </w:rPr>
        <w:t>So</w:t>
      </w:r>
      <w:proofErr w:type="spellEnd"/>
      <w:r w:rsidRPr="00722FA9">
        <w:rPr>
          <w:rFonts w:ascii="Aptos" w:eastAsia="Aptos" w:hAnsi="Aptos"/>
          <w:kern w:val="2"/>
          <w:sz w:val="22"/>
          <w14:ligatures w14:val="standardContextual"/>
        </w:rPr>
        <w:t xml:space="preserve"> schaut’s den Himmel ganz;</w:t>
      </w:r>
      <w:r w:rsidRPr="00722FA9">
        <w:rPr>
          <w:rFonts w:ascii="Aptos" w:eastAsia="Aptos" w:hAnsi="Aptos"/>
          <w:kern w:val="2"/>
          <w:sz w:val="22"/>
          <w14:ligatures w14:val="standardContextual"/>
        </w:rPr>
        <w:br/>
        <w:t>Und ist das Herz befreiet</w:t>
      </w:r>
      <w:r w:rsidRPr="00722FA9">
        <w:rPr>
          <w:rFonts w:ascii="Aptos" w:eastAsia="Aptos" w:hAnsi="Aptos"/>
          <w:kern w:val="2"/>
          <w:sz w:val="22"/>
          <w14:ligatures w14:val="standardContextual"/>
        </w:rPr>
        <w:br/>
        <w:t>Durch dich von Erdengier,</w:t>
      </w:r>
      <w:r w:rsidRPr="00722FA9">
        <w:rPr>
          <w:rFonts w:ascii="Aptos" w:eastAsia="Aptos" w:hAnsi="Aptos"/>
          <w:kern w:val="2"/>
          <w:sz w:val="22"/>
          <w14:ligatures w14:val="standardContextual"/>
        </w:rPr>
        <w:br/>
      </w:r>
      <w:proofErr w:type="spellStart"/>
      <w:r w:rsidRPr="00722FA9">
        <w:rPr>
          <w:rFonts w:ascii="Aptos" w:eastAsia="Aptos" w:hAnsi="Aptos"/>
          <w:kern w:val="2"/>
          <w:sz w:val="22"/>
          <w14:ligatures w14:val="standardContextual"/>
        </w:rPr>
        <w:t>So</w:t>
      </w:r>
      <w:proofErr w:type="spellEnd"/>
      <w:r w:rsidRPr="00722FA9">
        <w:rPr>
          <w:rFonts w:ascii="Aptos" w:eastAsia="Aptos" w:hAnsi="Aptos"/>
          <w:kern w:val="2"/>
          <w:sz w:val="22"/>
          <w14:ligatures w14:val="standardContextual"/>
        </w:rPr>
        <w:t xml:space="preserve"> </w:t>
      </w:r>
      <w:proofErr w:type="spellStart"/>
      <w:r w:rsidRPr="00722FA9">
        <w:rPr>
          <w:rFonts w:ascii="Aptos" w:eastAsia="Aptos" w:hAnsi="Aptos"/>
          <w:kern w:val="2"/>
          <w:sz w:val="22"/>
          <w14:ligatures w14:val="standardContextual"/>
        </w:rPr>
        <w:t>steh’n</w:t>
      </w:r>
      <w:proofErr w:type="spellEnd"/>
      <w:r w:rsidRPr="00722FA9">
        <w:rPr>
          <w:rFonts w:ascii="Aptos" w:eastAsia="Aptos" w:hAnsi="Aptos"/>
          <w:kern w:val="2"/>
          <w:sz w:val="22"/>
          <w14:ligatures w14:val="standardContextual"/>
        </w:rPr>
        <w:t xml:space="preserve"> wir recht </w:t>
      </w:r>
      <w:proofErr w:type="spellStart"/>
      <w:r w:rsidRPr="00722FA9">
        <w:rPr>
          <w:rFonts w:ascii="Aptos" w:eastAsia="Aptos" w:hAnsi="Aptos"/>
          <w:kern w:val="2"/>
          <w:sz w:val="22"/>
          <w14:ligatures w14:val="standardContextual"/>
        </w:rPr>
        <w:t>geweihet</w:t>
      </w:r>
      <w:proofErr w:type="spellEnd"/>
      <w:r w:rsidRPr="00722FA9">
        <w:rPr>
          <w:rFonts w:ascii="Aptos" w:eastAsia="Aptos" w:hAnsi="Aptos"/>
          <w:kern w:val="2"/>
          <w:sz w:val="22"/>
          <w14:ligatures w14:val="standardContextual"/>
        </w:rPr>
        <w:br/>
        <w:t>Zur Sonntagsfreud vor dir.</w:t>
      </w:r>
    </w:p>
    <w:p w14:paraId="04E67198" w14:textId="77777777" w:rsidR="00915152" w:rsidRPr="00722FA9" w:rsidRDefault="00915152" w:rsidP="00915152">
      <w:pPr>
        <w:pStyle w:val="berschrift1"/>
        <w:rPr>
          <w:sz w:val="40"/>
        </w:rPr>
      </w:pPr>
      <w:r w:rsidRPr="00722FA9">
        <w:rPr>
          <w:rFonts w:eastAsia="Aptos"/>
        </w:rPr>
        <w:t>Es lebt ein Geist, durch welchen alles lebt</w:t>
      </w:r>
    </w:p>
    <w:p w14:paraId="17A085D3" w14:textId="77777777" w:rsidR="00915152" w:rsidRPr="00722FA9" w:rsidRDefault="00915152" w:rsidP="00915152">
      <w:pPr>
        <w:rPr>
          <w:rFonts w:ascii="Aptos" w:eastAsia="Aptos" w:hAnsi="Aptos"/>
          <w:kern w:val="2"/>
          <w:sz w:val="22"/>
          <w14:ligatures w14:val="standardContextual"/>
        </w:rPr>
      </w:pPr>
      <w:r w:rsidRPr="00722FA9">
        <w:rPr>
          <w:rFonts w:ascii="Aptos" w:eastAsia="Aptos" w:hAnsi="Aptos"/>
          <w:kern w:val="2"/>
          <w:sz w:val="22"/>
          <w14:ligatures w14:val="standardContextual"/>
        </w:rPr>
        <w:t>Es lebt ein Geist, durch welchen alles lebt,</w:t>
      </w:r>
      <w:r w:rsidRPr="00722FA9">
        <w:rPr>
          <w:rFonts w:ascii="Aptos" w:eastAsia="Aptos" w:hAnsi="Aptos"/>
          <w:kern w:val="2"/>
          <w:sz w:val="22"/>
          <w14:ligatures w14:val="standardContextual"/>
        </w:rPr>
        <w:br/>
        <w:t>Durch den die Sonne kreist,</w:t>
      </w:r>
      <w:r w:rsidRPr="00722FA9">
        <w:rPr>
          <w:rFonts w:ascii="Aptos" w:eastAsia="Aptos" w:hAnsi="Aptos"/>
          <w:kern w:val="2"/>
          <w:sz w:val="22"/>
          <w14:ligatures w14:val="standardContextual"/>
        </w:rPr>
        <w:br/>
        <w:t>Der Blumenbusch die goldenen Köpfchen hebt,</w:t>
      </w:r>
      <w:r w:rsidRPr="00722FA9">
        <w:rPr>
          <w:rFonts w:ascii="Aptos" w:eastAsia="Aptos" w:hAnsi="Aptos"/>
          <w:kern w:val="2"/>
          <w:sz w:val="22"/>
          <w14:ligatures w14:val="standardContextual"/>
        </w:rPr>
        <w:br/>
        <w:t>Den Lenz der Vogel preist;</w:t>
      </w:r>
    </w:p>
    <w:p w14:paraId="043AAC93" w14:textId="77777777" w:rsidR="00915152" w:rsidRPr="00722FA9" w:rsidRDefault="00915152" w:rsidP="00915152">
      <w:pPr>
        <w:rPr>
          <w:rFonts w:ascii="Aptos" w:eastAsia="Aptos" w:hAnsi="Aptos"/>
          <w:kern w:val="2"/>
          <w:sz w:val="22"/>
          <w14:ligatures w14:val="standardContextual"/>
        </w:rPr>
      </w:pPr>
      <w:r w:rsidRPr="00722FA9">
        <w:rPr>
          <w:rFonts w:ascii="Aptos" w:eastAsia="Aptos" w:hAnsi="Aptos"/>
          <w:kern w:val="2"/>
          <w:sz w:val="22"/>
          <w14:ligatures w14:val="standardContextual"/>
        </w:rPr>
        <w:t>Durch den das Menschenherz, das Wunderding,</w:t>
      </w:r>
      <w:r w:rsidRPr="00722FA9">
        <w:rPr>
          <w:rFonts w:ascii="Aptos" w:eastAsia="Aptos" w:hAnsi="Aptos"/>
          <w:kern w:val="2"/>
          <w:sz w:val="22"/>
          <w14:ligatures w14:val="standardContextual"/>
        </w:rPr>
        <w:br/>
      </w:r>
      <w:proofErr w:type="spellStart"/>
      <w:r w:rsidRPr="00722FA9">
        <w:rPr>
          <w:rFonts w:ascii="Aptos" w:eastAsia="Aptos" w:hAnsi="Aptos"/>
          <w:kern w:val="2"/>
          <w:sz w:val="22"/>
          <w14:ligatures w14:val="standardContextual"/>
        </w:rPr>
        <w:t>Vor</w:t>
      </w:r>
      <w:proofErr w:type="spellEnd"/>
      <w:r w:rsidRPr="00722FA9">
        <w:rPr>
          <w:rFonts w:ascii="Aptos" w:eastAsia="Aptos" w:hAnsi="Aptos"/>
          <w:kern w:val="2"/>
          <w:sz w:val="22"/>
          <w14:ligatures w14:val="standardContextual"/>
        </w:rPr>
        <w:t xml:space="preserve"> eignen Wundern bebt,</w:t>
      </w:r>
      <w:r w:rsidRPr="00722FA9">
        <w:rPr>
          <w:rFonts w:ascii="Aptos" w:eastAsia="Aptos" w:hAnsi="Aptos"/>
          <w:kern w:val="2"/>
          <w:sz w:val="22"/>
          <w14:ligatures w14:val="standardContextual"/>
        </w:rPr>
        <w:br/>
      </w:r>
      <w:proofErr w:type="spellStart"/>
      <w:r w:rsidRPr="00722FA9">
        <w:rPr>
          <w:rFonts w:ascii="Aptos" w:eastAsia="Aptos" w:hAnsi="Aptos"/>
          <w:kern w:val="2"/>
          <w:sz w:val="22"/>
          <w14:ligatures w14:val="standardContextual"/>
        </w:rPr>
        <w:t>Wenn</w:t>
      </w:r>
      <w:proofErr w:type="spellEnd"/>
      <w:r w:rsidRPr="00722FA9">
        <w:rPr>
          <w:rFonts w:ascii="Aptos" w:eastAsia="Aptos" w:hAnsi="Aptos"/>
          <w:kern w:val="2"/>
          <w:sz w:val="22"/>
          <w14:ligatures w14:val="standardContextual"/>
        </w:rPr>
        <w:t xml:space="preserve"> er es mächtig zu dem Sonnenring</w:t>
      </w:r>
      <w:r w:rsidRPr="00722FA9">
        <w:rPr>
          <w:rFonts w:ascii="Aptos" w:eastAsia="Aptos" w:hAnsi="Aptos"/>
          <w:kern w:val="2"/>
          <w:sz w:val="22"/>
          <w14:ligatures w14:val="standardContextual"/>
        </w:rPr>
        <w:br/>
        <w:t>In tiefster Sehnsucht hebt.</w:t>
      </w:r>
    </w:p>
    <w:p w14:paraId="59FB2A5D" w14:textId="77777777" w:rsidR="00915152" w:rsidRPr="00722FA9" w:rsidRDefault="00915152" w:rsidP="00915152">
      <w:pPr>
        <w:rPr>
          <w:rFonts w:ascii="Aptos" w:eastAsia="Aptos" w:hAnsi="Aptos"/>
          <w:kern w:val="2"/>
          <w:sz w:val="22"/>
          <w14:ligatures w14:val="standardContextual"/>
        </w:rPr>
      </w:pPr>
      <w:r w:rsidRPr="00722FA9">
        <w:rPr>
          <w:rFonts w:ascii="Aptos" w:eastAsia="Aptos" w:hAnsi="Aptos"/>
          <w:kern w:val="2"/>
          <w:sz w:val="22"/>
          <w14:ligatures w14:val="standardContextual"/>
        </w:rPr>
        <w:t xml:space="preserve">O Geist der Geister! knieend </w:t>
      </w:r>
      <w:proofErr w:type="spellStart"/>
      <w:r w:rsidRPr="00722FA9">
        <w:rPr>
          <w:rFonts w:ascii="Aptos" w:eastAsia="Aptos" w:hAnsi="Aptos"/>
          <w:kern w:val="2"/>
          <w:sz w:val="22"/>
          <w14:ligatures w14:val="standardContextual"/>
        </w:rPr>
        <w:t>bet</w:t>
      </w:r>
      <w:proofErr w:type="spellEnd"/>
      <w:r w:rsidRPr="00722FA9">
        <w:rPr>
          <w:rFonts w:ascii="Aptos" w:eastAsia="Aptos" w:hAnsi="Aptos"/>
          <w:kern w:val="2"/>
          <w:sz w:val="22"/>
          <w14:ligatures w14:val="standardContextual"/>
        </w:rPr>
        <w:t>‘ ich an,</w:t>
      </w:r>
      <w:r w:rsidRPr="00722FA9">
        <w:rPr>
          <w:rFonts w:ascii="Aptos" w:eastAsia="Aptos" w:hAnsi="Aptos"/>
          <w:kern w:val="2"/>
          <w:sz w:val="22"/>
          <w14:ligatures w14:val="standardContextual"/>
        </w:rPr>
        <w:br/>
        <w:t>Was keine Zunge spricht.</w:t>
      </w:r>
      <w:r w:rsidRPr="00722FA9">
        <w:rPr>
          <w:rFonts w:ascii="Aptos" w:eastAsia="Aptos" w:hAnsi="Aptos"/>
          <w:kern w:val="2"/>
          <w:sz w:val="22"/>
          <w14:ligatures w14:val="standardContextual"/>
        </w:rPr>
        <w:br/>
        <w:t xml:space="preserve">Zieh‘, </w:t>
      </w:r>
      <w:proofErr w:type="spellStart"/>
      <w:r w:rsidRPr="00722FA9">
        <w:rPr>
          <w:rFonts w:ascii="Aptos" w:eastAsia="Aptos" w:hAnsi="Aptos"/>
          <w:kern w:val="2"/>
          <w:sz w:val="22"/>
          <w14:ligatures w14:val="standardContextual"/>
        </w:rPr>
        <w:t>ew’ges</w:t>
      </w:r>
      <w:proofErr w:type="spellEnd"/>
      <w:r w:rsidRPr="00722FA9">
        <w:rPr>
          <w:rFonts w:ascii="Aptos" w:eastAsia="Aptos" w:hAnsi="Aptos"/>
          <w:kern w:val="2"/>
          <w:sz w:val="22"/>
          <w14:ligatures w14:val="standardContextual"/>
        </w:rPr>
        <w:t xml:space="preserve"> Licht, den kleinen Funken an!</w:t>
      </w:r>
      <w:r w:rsidRPr="00722FA9">
        <w:rPr>
          <w:rFonts w:ascii="Aptos" w:eastAsia="Aptos" w:hAnsi="Aptos"/>
          <w:kern w:val="2"/>
          <w:sz w:val="22"/>
          <w14:ligatures w14:val="standardContextual"/>
        </w:rPr>
        <w:br/>
        <w:t>Er will zu deinem Licht.</w:t>
      </w:r>
    </w:p>
    <w:p w14:paraId="13951D03" w14:textId="77777777" w:rsidR="00915152" w:rsidRPr="00722FA9" w:rsidRDefault="00915152" w:rsidP="00915152">
      <w:pPr>
        <w:rPr>
          <w:rFonts w:ascii="Aptos" w:eastAsia="Aptos" w:hAnsi="Aptos"/>
          <w:kern w:val="2"/>
          <w:sz w:val="22"/>
          <w14:ligatures w14:val="standardContextual"/>
        </w:rPr>
      </w:pPr>
      <w:r w:rsidRPr="00722FA9">
        <w:rPr>
          <w:rFonts w:ascii="Aptos" w:eastAsia="Aptos" w:hAnsi="Aptos"/>
          <w:kern w:val="2"/>
          <w:sz w:val="22"/>
          <w14:ligatures w14:val="standardContextual"/>
        </w:rPr>
        <w:lastRenderedPageBreak/>
        <w:t xml:space="preserve">Er floss vom </w:t>
      </w:r>
      <w:proofErr w:type="spellStart"/>
      <w:r w:rsidRPr="00722FA9">
        <w:rPr>
          <w:rFonts w:ascii="Aptos" w:eastAsia="Aptos" w:hAnsi="Aptos"/>
          <w:kern w:val="2"/>
          <w:sz w:val="22"/>
          <w14:ligatures w14:val="standardContextual"/>
        </w:rPr>
        <w:t>sel’gen</w:t>
      </w:r>
      <w:proofErr w:type="spellEnd"/>
      <w:r w:rsidRPr="00722FA9">
        <w:rPr>
          <w:rFonts w:ascii="Aptos" w:eastAsia="Aptos" w:hAnsi="Aptos"/>
          <w:kern w:val="2"/>
          <w:sz w:val="22"/>
          <w14:ligatures w14:val="standardContextual"/>
        </w:rPr>
        <w:t xml:space="preserve"> Götterlande aus</w:t>
      </w:r>
      <w:r w:rsidRPr="00722FA9">
        <w:rPr>
          <w:rFonts w:ascii="Aptos" w:eastAsia="Aptos" w:hAnsi="Aptos"/>
          <w:kern w:val="2"/>
          <w:sz w:val="22"/>
          <w14:ligatures w14:val="standardContextual"/>
        </w:rPr>
        <w:br/>
        <w:t>Herab zur Erdenflur</w:t>
      </w:r>
      <w:r w:rsidRPr="00722FA9">
        <w:rPr>
          <w:rFonts w:ascii="Aptos" w:eastAsia="Aptos" w:hAnsi="Aptos"/>
          <w:kern w:val="2"/>
          <w:sz w:val="22"/>
          <w14:ligatures w14:val="standardContextual"/>
        </w:rPr>
        <w:br/>
        <w:t>Und sehnt sich ewig nach dem Sonnenhaus,</w:t>
      </w:r>
      <w:r w:rsidRPr="00722FA9">
        <w:rPr>
          <w:rFonts w:ascii="Aptos" w:eastAsia="Aptos" w:hAnsi="Aptos"/>
          <w:kern w:val="2"/>
          <w:sz w:val="22"/>
          <w14:ligatures w14:val="standardContextual"/>
        </w:rPr>
        <w:br/>
        <w:t>Nach himmlischer Natur.</w:t>
      </w:r>
    </w:p>
    <w:p w14:paraId="5A86ACCB" w14:textId="77777777" w:rsidR="00915152" w:rsidRPr="00722FA9" w:rsidRDefault="00915152" w:rsidP="00915152">
      <w:pPr>
        <w:rPr>
          <w:rFonts w:ascii="Aptos" w:eastAsia="Aptos" w:hAnsi="Aptos"/>
          <w:kern w:val="2"/>
          <w:sz w:val="22"/>
          <w14:ligatures w14:val="standardContextual"/>
        </w:rPr>
      </w:pPr>
      <w:r w:rsidRPr="00722FA9">
        <w:rPr>
          <w:rFonts w:ascii="Aptos" w:eastAsia="Aptos" w:hAnsi="Aptos"/>
          <w:kern w:val="2"/>
          <w:sz w:val="22"/>
          <w14:ligatures w14:val="standardContextual"/>
        </w:rPr>
        <w:t>O Geist der Geister, trage mich empor!</w:t>
      </w:r>
      <w:r w:rsidRPr="00722FA9">
        <w:rPr>
          <w:rFonts w:ascii="Aptos" w:eastAsia="Aptos" w:hAnsi="Aptos"/>
          <w:kern w:val="2"/>
          <w:sz w:val="22"/>
          <w14:ligatures w14:val="standardContextual"/>
        </w:rPr>
        <w:br/>
        <w:t>Und mache ganz mich dein!</w:t>
      </w:r>
      <w:r w:rsidRPr="00722FA9">
        <w:rPr>
          <w:rFonts w:ascii="Aptos" w:eastAsia="Aptos" w:hAnsi="Aptos"/>
          <w:kern w:val="2"/>
          <w:sz w:val="22"/>
          <w14:ligatures w14:val="standardContextual"/>
        </w:rPr>
        <w:br/>
        <w:t>Es ist mein Vaterland, was ich verlor:</w:t>
      </w:r>
      <w:r w:rsidRPr="00722FA9">
        <w:rPr>
          <w:rFonts w:ascii="Aptos" w:eastAsia="Aptos" w:hAnsi="Aptos"/>
          <w:kern w:val="2"/>
          <w:sz w:val="22"/>
          <w14:ligatures w14:val="standardContextual"/>
        </w:rPr>
        <w:br/>
        <w:t>Der Himmel ist ja mein.</w:t>
      </w:r>
    </w:p>
    <w:p w14:paraId="24F9A076" w14:textId="77777777" w:rsidR="00915152" w:rsidRPr="00722FA9" w:rsidRDefault="00915152" w:rsidP="00915152">
      <w:pPr>
        <w:spacing w:before="100" w:beforeAutospacing="1" w:after="100" w:afterAutospacing="1" w:line="240" w:lineRule="auto"/>
        <w:outlineLvl w:val="0"/>
        <w:rPr>
          <w:rFonts w:eastAsia="Times New Roman"/>
          <w:b/>
          <w:bCs/>
          <w:kern w:val="36"/>
          <w:sz w:val="40"/>
          <w:szCs w:val="48"/>
          <w:lang w:eastAsia="de-DE"/>
        </w:rPr>
      </w:pPr>
      <w:r w:rsidRPr="00722FA9">
        <w:rPr>
          <w:rFonts w:eastAsia="Times New Roman"/>
          <w:b/>
          <w:bCs/>
          <w:kern w:val="36"/>
          <w:sz w:val="40"/>
          <w:szCs w:val="48"/>
          <w:lang w:eastAsia="de-DE"/>
        </w:rPr>
        <w:t>Gegangen ist das Sonnenlicht</w:t>
      </w:r>
    </w:p>
    <w:p w14:paraId="178DA291" w14:textId="77777777" w:rsidR="00915152" w:rsidRPr="00722FA9" w:rsidRDefault="00915152" w:rsidP="00915152">
      <w:pPr>
        <w:rPr>
          <w:rFonts w:ascii="Aptos" w:eastAsia="Aptos" w:hAnsi="Aptos"/>
          <w:kern w:val="2"/>
          <w:sz w:val="22"/>
          <w14:ligatures w14:val="standardContextual"/>
        </w:rPr>
      </w:pPr>
      <w:r w:rsidRPr="00722FA9">
        <w:rPr>
          <w:rFonts w:ascii="Aptos" w:eastAsia="Aptos" w:hAnsi="Aptos"/>
          <w:kern w:val="2"/>
          <w:sz w:val="22"/>
          <w14:ligatures w14:val="standardContextual"/>
        </w:rPr>
        <w:t>1. Gegangen ist das Sonnenlicht,</w:t>
      </w:r>
      <w:r w:rsidRPr="00722FA9">
        <w:rPr>
          <w:rFonts w:ascii="Aptos" w:eastAsia="Aptos" w:hAnsi="Aptos"/>
          <w:kern w:val="2"/>
          <w:sz w:val="22"/>
          <w14:ligatures w14:val="standardContextual"/>
        </w:rPr>
        <w:br/>
        <w:t>still schweiget Feld und Hain,</w:t>
      </w:r>
      <w:r w:rsidRPr="00722FA9">
        <w:rPr>
          <w:rFonts w:ascii="Aptos" w:eastAsia="Aptos" w:hAnsi="Aptos"/>
          <w:kern w:val="2"/>
          <w:sz w:val="22"/>
          <w14:ligatures w14:val="standardContextual"/>
        </w:rPr>
        <w:br/>
        <w:t xml:space="preserve">und hell am </w:t>
      </w:r>
      <w:proofErr w:type="spellStart"/>
      <w:r w:rsidRPr="00722FA9">
        <w:rPr>
          <w:rFonts w:ascii="Aptos" w:eastAsia="Aptos" w:hAnsi="Aptos"/>
          <w:kern w:val="2"/>
          <w:sz w:val="22"/>
          <w14:ligatures w14:val="standardContextual"/>
        </w:rPr>
        <w:t>Firmamente</w:t>
      </w:r>
      <w:proofErr w:type="spellEnd"/>
      <w:r w:rsidRPr="00722FA9">
        <w:rPr>
          <w:rFonts w:ascii="Aptos" w:eastAsia="Aptos" w:hAnsi="Aptos"/>
          <w:kern w:val="2"/>
          <w:sz w:val="22"/>
          <w14:ligatures w14:val="standardContextual"/>
        </w:rPr>
        <w:t xml:space="preserve"> bricht</w:t>
      </w:r>
      <w:r w:rsidRPr="00722FA9">
        <w:rPr>
          <w:rFonts w:ascii="Aptos" w:eastAsia="Aptos" w:hAnsi="Aptos"/>
          <w:kern w:val="2"/>
          <w:sz w:val="22"/>
          <w14:ligatures w14:val="standardContextual"/>
        </w:rPr>
        <w:br/>
        <w:t>hervor der Sterne Schein.</w:t>
      </w:r>
    </w:p>
    <w:p w14:paraId="2FA24408" w14:textId="77777777" w:rsidR="00915152" w:rsidRPr="00722FA9" w:rsidRDefault="00915152" w:rsidP="00915152">
      <w:pPr>
        <w:rPr>
          <w:rFonts w:ascii="Aptos" w:eastAsia="Aptos" w:hAnsi="Aptos"/>
          <w:kern w:val="2"/>
          <w:sz w:val="22"/>
          <w14:ligatures w14:val="standardContextual"/>
        </w:rPr>
      </w:pPr>
      <w:r w:rsidRPr="00722FA9">
        <w:rPr>
          <w:rFonts w:ascii="Aptos" w:eastAsia="Aptos" w:hAnsi="Aptos"/>
          <w:kern w:val="2"/>
          <w:sz w:val="22"/>
          <w14:ligatures w14:val="standardContextual"/>
        </w:rPr>
        <w:t>2. Und hell aus stiller Seele blitzt</w:t>
      </w:r>
      <w:r w:rsidRPr="00722FA9">
        <w:rPr>
          <w:rFonts w:ascii="Aptos" w:eastAsia="Aptos" w:hAnsi="Aptos"/>
          <w:kern w:val="2"/>
          <w:sz w:val="22"/>
          <w14:ligatures w14:val="standardContextual"/>
        </w:rPr>
        <w:br/>
        <w:t>ein wundersamer Strahl</w:t>
      </w:r>
      <w:r w:rsidRPr="00722FA9">
        <w:rPr>
          <w:rFonts w:ascii="Aptos" w:eastAsia="Aptos" w:hAnsi="Aptos"/>
          <w:kern w:val="2"/>
          <w:sz w:val="22"/>
          <w14:ligatures w14:val="standardContextual"/>
        </w:rPr>
        <w:br/>
        <w:t>von dem, der ewig waltend sitzt</w:t>
      </w:r>
      <w:r w:rsidRPr="00722FA9">
        <w:rPr>
          <w:rFonts w:ascii="Aptos" w:eastAsia="Aptos" w:hAnsi="Aptos"/>
          <w:kern w:val="2"/>
          <w:sz w:val="22"/>
          <w14:ligatures w14:val="standardContextual"/>
        </w:rPr>
        <w:br/>
        <w:t>im hohen Himmelssaal.</w:t>
      </w:r>
    </w:p>
    <w:p w14:paraId="7F18B8F3" w14:textId="77777777" w:rsidR="00915152" w:rsidRPr="00722FA9" w:rsidRDefault="00915152" w:rsidP="00915152">
      <w:pPr>
        <w:rPr>
          <w:rFonts w:ascii="Aptos" w:eastAsia="Aptos" w:hAnsi="Aptos"/>
          <w:kern w:val="2"/>
          <w:sz w:val="22"/>
          <w14:ligatures w14:val="standardContextual"/>
        </w:rPr>
      </w:pPr>
      <w:r w:rsidRPr="00722FA9">
        <w:rPr>
          <w:rFonts w:ascii="Aptos" w:eastAsia="Aptos" w:hAnsi="Aptos"/>
          <w:kern w:val="2"/>
          <w:sz w:val="22"/>
          <w14:ligatures w14:val="standardContextual"/>
        </w:rPr>
        <w:t>3. Wie wäre doch das Menschenkind</w:t>
      </w:r>
      <w:r w:rsidRPr="00722FA9">
        <w:rPr>
          <w:rFonts w:ascii="Aptos" w:eastAsia="Aptos" w:hAnsi="Aptos"/>
          <w:kern w:val="2"/>
          <w:sz w:val="22"/>
          <w14:ligatures w14:val="standardContextual"/>
        </w:rPr>
        <w:br/>
        <w:t>so elend und allein,</w:t>
      </w:r>
      <w:r w:rsidRPr="00722FA9">
        <w:rPr>
          <w:rFonts w:ascii="Aptos" w:eastAsia="Aptos" w:hAnsi="Aptos"/>
          <w:kern w:val="2"/>
          <w:sz w:val="22"/>
          <w14:ligatures w14:val="standardContextual"/>
        </w:rPr>
        <w:br/>
        <w:t>wenn nicht von oben zart und lind</w:t>
      </w:r>
      <w:r w:rsidRPr="00722FA9">
        <w:rPr>
          <w:rFonts w:ascii="Aptos" w:eastAsia="Aptos" w:hAnsi="Aptos"/>
          <w:kern w:val="2"/>
          <w:sz w:val="22"/>
          <w14:ligatures w14:val="standardContextual"/>
        </w:rPr>
        <w:br/>
        <w:t>ihm käme dieser Schein.</w:t>
      </w:r>
    </w:p>
    <w:p w14:paraId="727C3E81" w14:textId="77777777" w:rsidR="00915152" w:rsidRPr="00722FA9" w:rsidRDefault="00915152" w:rsidP="00915152">
      <w:pPr>
        <w:rPr>
          <w:rFonts w:ascii="Aptos" w:eastAsia="Aptos" w:hAnsi="Aptos"/>
          <w:kern w:val="2"/>
          <w:sz w:val="22"/>
          <w14:ligatures w14:val="standardContextual"/>
        </w:rPr>
      </w:pPr>
      <w:r w:rsidRPr="00722FA9">
        <w:rPr>
          <w:rFonts w:ascii="Aptos" w:eastAsia="Aptos" w:hAnsi="Aptos"/>
          <w:kern w:val="2"/>
          <w:sz w:val="22"/>
          <w14:ligatures w14:val="standardContextual"/>
        </w:rPr>
        <w:t>4. Es wäre nichts als Trug und Wahn,</w:t>
      </w:r>
      <w:r w:rsidRPr="00722FA9">
        <w:rPr>
          <w:rFonts w:ascii="Aptos" w:eastAsia="Aptos" w:hAnsi="Aptos"/>
          <w:kern w:val="2"/>
          <w:sz w:val="22"/>
          <w14:ligatures w14:val="standardContextual"/>
        </w:rPr>
        <w:br/>
        <w:t>ein zitternd Blatt am Baum,</w:t>
      </w:r>
      <w:r w:rsidRPr="00722FA9">
        <w:rPr>
          <w:rFonts w:ascii="Aptos" w:eastAsia="Aptos" w:hAnsi="Aptos"/>
          <w:kern w:val="2"/>
          <w:sz w:val="22"/>
          <w14:ligatures w14:val="standardContextual"/>
        </w:rPr>
        <w:br/>
        <w:t xml:space="preserve">ein </w:t>
      </w:r>
      <w:proofErr w:type="spellStart"/>
      <w:r w:rsidRPr="00722FA9">
        <w:rPr>
          <w:rFonts w:ascii="Aptos" w:eastAsia="Aptos" w:hAnsi="Aptos"/>
          <w:kern w:val="2"/>
          <w:sz w:val="22"/>
          <w14:ligatures w14:val="standardContextual"/>
        </w:rPr>
        <w:t>Körnlein</w:t>
      </w:r>
      <w:proofErr w:type="spellEnd"/>
      <w:r w:rsidRPr="00722FA9">
        <w:rPr>
          <w:rFonts w:ascii="Aptos" w:eastAsia="Aptos" w:hAnsi="Aptos"/>
          <w:kern w:val="2"/>
          <w:sz w:val="22"/>
          <w14:ligatures w14:val="standardContextual"/>
        </w:rPr>
        <w:t xml:space="preserve"> Staub im Ozean,</w:t>
      </w:r>
      <w:r w:rsidRPr="00722FA9">
        <w:rPr>
          <w:rFonts w:ascii="Aptos" w:eastAsia="Aptos" w:hAnsi="Aptos"/>
          <w:kern w:val="2"/>
          <w:sz w:val="22"/>
          <w14:ligatures w14:val="standardContextual"/>
        </w:rPr>
        <w:br/>
        <w:t>ein Traumbild fast von Traum.</w:t>
      </w:r>
    </w:p>
    <w:p w14:paraId="2376E15D" w14:textId="77777777" w:rsidR="00915152" w:rsidRPr="00722FA9" w:rsidRDefault="00915152" w:rsidP="00915152">
      <w:pPr>
        <w:rPr>
          <w:rFonts w:ascii="Aptos" w:eastAsia="Aptos" w:hAnsi="Aptos"/>
          <w:kern w:val="2"/>
          <w:sz w:val="22"/>
          <w14:ligatures w14:val="standardContextual"/>
        </w:rPr>
      </w:pPr>
      <w:r w:rsidRPr="00722FA9">
        <w:rPr>
          <w:rFonts w:ascii="Aptos" w:eastAsia="Aptos" w:hAnsi="Aptos"/>
          <w:kern w:val="2"/>
          <w:sz w:val="22"/>
          <w14:ligatures w14:val="standardContextual"/>
        </w:rPr>
        <w:t>5. Das Leben wallt von Ort zu Ort,</w:t>
      </w:r>
      <w:r w:rsidRPr="00722FA9">
        <w:rPr>
          <w:rFonts w:ascii="Aptos" w:eastAsia="Aptos" w:hAnsi="Aptos"/>
          <w:kern w:val="2"/>
          <w:sz w:val="22"/>
          <w14:ligatures w14:val="standardContextual"/>
        </w:rPr>
        <w:br/>
        <w:t>hat nimmer Ruh noch Rast</w:t>
      </w:r>
      <w:r w:rsidRPr="00722FA9">
        <w:rPr>
          <w:rFonts w:ascii="Aptos" w:eastAsia="Aptos" w:hAnsi="Aptos"/>
          <w:kern w:val="2"/>
          <w:sz w:val="22"/>
          <w14:ligatures w14:val="standardContextual"/>
        </w:rPr>
        <w:br/>
        <w:t>und treibt im wilden Fluge fort,</w:t>
      </w:r>
      <w:r w:rsidRPr="00722FA9">
        <w:rPr>
          <w:rFonts w:ascii="Aptos" w:eastAsia="Aptos" w:hAnsi="Aptos"/>
          <w:kern w:val="2"/>
          <w:sz w:val="22"/>
          <w14:ligatures w14:val="standardContextual"/>
        </w:rPr>
        <w:br/>
        <w:t>geschnellt durch eigne Last.</w:t>
      </w:r>
    </w:p>
    <w:p w14:paraId="22B06210" w14:textId="77777777" w:rsidR="00915152" w:rsidRPr="00722FA9" w:rsidRDefault="00915152" w:rsidP="00915152">
      <w:pPr>
        <w:rPr>
          <w:rFonts w:ascii="Aptos" w:eastAsia="Aptos" w:hAnsi="Aptos"/>
          <w:kern w:val="2"/>
          <w:sz w:val="22"/>
          <w14:ligatures w14:val="standardContextual"/>
        </w:rPr>
      </w:pPr>
      <w:r w:rsidRPr="00722FA9">
        <w:rPr>
          <w:rFonts w:ascii="Aptos" w:eastAsia="Aptos" w:hAnsi="Aptos"/>
          <w:kern w:val="2"/>
          <w:sz w:val="22"/>
          <w14:ligatures w14:val="standardContextual"/>
        </w:rPr>
        <w:t>6. Es brauset wie ein schäumend Meer,</w:t>
      </w:r>
      <w:r w:rsidRPr="00722FA9">
        <w:rPr>
          <w:rFonts w:ascii="Aptos" w:eastAsia="Aptos" w:hAnsi="Aptos"/>
          <w:kern w:val="2"/>
          <w:sz w:val="22"/>
          <w14:ligatures w14:val="standardContextual"/>
        </w:rPr>
        <w:br/>
        <w:t>das keine Ufer kennt,</w:t>
      </w:r>
      <w:r w:rsidRPr="00722FA9">
        <w:rPr>
          <w:rFonts w:ascii="Aptos" w:eastAsia="Aptos" w:hAnsi="Aptos"/>
          <w:kern w:val="2"/>
          <w:sz w:val="22"/>
          <w14:ligatures w14:val="standardContextual"/>
        </w:rPr>
        <w:br/>
        <w:t>wirft uns wie Tropfen hin und her</w:t>
      </w:r>
      <w:r w:rsidRPr="00722FA9">
        <w:rPr>
          <w:rFonts w:ascii="Aptos" w:eastAsia="Aptos" w:hAnsi="Aptos"/>
          <w:kern w:val="2"/>
          <w:sz w:val="22"/>
          <w14:ligatures w14:val="standardContextual"/>
        </w:rPr>
        <w:br/>
        <w:t>im wilden Element.</w:t>
      </w:r>
    </w:p>
    <w:p w14:paraId="63AEB8E8" w14:textId="77777777" w:rsidR="00915152" w:rsidRPr="00722FA9" w:rsidRDefault="00915152" w:rsidP="00915152">
      <w:pPr>
        <w:rPr>
          <w:rFonts w:ascii="Aptos" w:eastAsia="Aptos" w:hAnsi="Aptos"/>
          <w:kern w:val="2"/>
          <w:sz w:val="22"/>
          <w14:ligatures w14:val="standardContextual"/>
        </w:rPr>
      </w:pPr>
      <w:r w:rsidRPr="00722FA9">
        <w:rPr>
          <w:rFonts w:ascii="Aptos" w:eastAsia="Aptos" w:hAnsi="Aptos"/>
          <w:kern w:val="2"/>
          <w:sz w:val="22"/>
          <w14:ligatures w14:val="standardContextual"/>
        </w:rPr>
        <w:t>7. Drum komm, o du, der Frieden bringt,</w:t>
      </w:r>
      <w:r w:rsidRPr="00722FA9">
        <w:rPr>
          <w:rFonts w:ascii="Aptos" w:eastAsia="Aptos" w:hAnsi="Aptos"/>
          <w:kern w:val="2"/>
          <w:sz w:val="22"/>
          <w14:ligatures w14:val="standardContextual"/>
        </w:rPr>
        <w:br/>
        <w:t>o Gott, in stiller Nacht,</w:t>
      </w:r>
      <w:r w:rsidRPr="00722FA9">
        <w:rPr>
          <w:rFonts w:ascii="Aptos" w:eastAsia="Aptos" w:hAnsi="Aptos"/>
          <w:kern w:val="2"/>
          <w:sz w:val="22"/>
          <w14:ligatures w14:val="standardContextual"/>
        </w:rPr>
        <w:br/>
        <w:t>wo hell die Engelsglocke klingt</w:t>
      </w:r>
      <w:r w:rsidRPr="00722FA9">
        <w:rPr>
          <w:rFonts w:ascii="Aptos" w:eastAsia="Aptos" w:hAnsi="Aptos"/>
          <w:kern w:val="2"/>
          <w:sz w:val="22"/>
          <w14:ligatures w14:val="standardContextual"/>
        </w:rPr>
        <w:br/>
        <w:t xml:space="preserve">bei </w:t>
      </w:r>
      <w:proofErr w:type="spellStart"/>
      <w:r w:rsidRPr="00722FA9">
        <w:rPr>
          <w:rFonts w:ascii="Aptos" w:eastAsia="Aptos" w:hAnsi="Aptos"/>
          <w:kern w:val="2"/>
          <w:sz w:val="22"/>
          <w14:ligatures w14:val="standardContextual"/>
        </w:rPr>
        <w:t>gold‘ner</w:t>
      </w:r>
      <w:proofErr w:type="spellEnd"/>
      <w:r w:rsidRPr="00722FA9">
        <w:rPr>
          <w:rFonts w:ascii="Aptos" w:eastAsia="Aptos" w:hAnsi="Aptos"/>
          <w:kern w:val="2"/>
          <w:sz w:val="22"/>
          <w14:ligatures w14:val="standardContextual"/>
        </w:rPr>
        <w:t xml:space="preserve"> Sterne Pracht!</w:t>
      </w:r>
    </w:p>
    <w:p w14:paraId="40F885DB" w14:textId="77777777" w:rsidR="00915152" w:rsidRPr="00722FA9" w:rsidRDefault="00915152" w:rsidP="00915152">
      <w:pPr>
        <w:rPr>
          <w:rFonts w:ascii="Aptos" w:eastAsia="Aptos" w:hAnsi="Aptos"/>
          <w:kern w:val="2"/>
          <w:sz w:val="22"/>
          <w14:ligatures w14:val="standardContextual"/>
        </w:rPr>
      </w:pPr>
      <w:r w:rsidRPr="00722FA9">
        <w:rPr>
          <w:rFonts w:ascii="Aptos" w:eastAsia="Aptos" w:hAnsi="Aptos"/>
          <w:kern w:val="2"/>
          <w:sz w:val="22"/>
          <w14:ligatures w14:val="standardContextual"/>
        </w:rPr>
        <w:t>8. Komm, wirf den frommen Liebesstrahl</w:t>
      </w:r>
      <w:r w:rsidRPr="00722FA9">
        <w:rPr>
          <w:rFonts w:ascii="Aptos" w:eastAsia="Aptos" w:hAnsi="Aptos"/>
          <w:kern w:val="2"/>
          <w:sz w:val="22"/>
          <w14:ligatures w14:val="standardContextual"/>
        </w:rPr>
        <w:br/>
        <w:t>mir warm ins arme Herz,</w:t>
      </w:r>
      <w:r w:rsidRPr="00722FA9">
        <w:rPr>
          <w:rFonts w:ascii="Aptos" w:eastAsia="Aptos" w:hAnsi="Aptos"/>
          <w:kern w:val="2"/>
          <w:sz w:val="22"/>
          <w14:ligatures w14:val="standardContextual"/>
        </w:rPr>
        <w:br/>
        <w:t>und die Gedanken allzumal,</w:t>
      </w:r>
      <w:r w:rsidRPr="00722FA9">
        <w:rPr>
          <w:rFonts w:ascii="Aptos" w:eastAsia="Aptos" w:hAnsi="Aptos"/>
          <w:kern w:val="2"/>
          <w:sz w:val="22"/>
          <w14:ligatures w14:val="standardContextual"/>
        </w:rPr>
        <w:br/>
        <w:t>o zieh sie himmelwärts!</w:t>
      </w:r>
    </w:p>
    <w:p w14:paraId="1933F9C7" w14:textId="77777777" w:rsidR="00915152" w:rsidRPr="00722FA9" w:rsidRDefault="00915152" w:rsidP="00915152">
      <w:pPr>
        <w:rPr>
          <w:rFonts w:ascii="Aptos" w:eastAsia="Aptos" w:hAnsi="Aptos"/>
          <w:kern w:val="2"/>
          <w:sz w:val="22"/>
          <w14:ligatures w14:val="standardContextual"/>
        </w:rPr>
      </w:pPr>
      <w:r w:rsidRPr="00722FA9">
        <w:rPr>
          <w:rFonts w:ascii="Aptos" w:eastAsia="Aptos" w:hAnsi="Aptos"/>
          <w:kern w:val="2"/>
          <w:sz w:val="22"/>
          <w14:ligatures w14:val="standardContextual"/>
        </w:rPr>
        <w:lastRenderedPageBreak/>
        <w:t>9. Drum komm mit deinem Engelheer,</w:t>
      </w:r>
      <w:r w:rsidRPr="00722FA9">
        <w:rPr>
          <w:rFonts w:ascii="Aptos" w:eastAsia="Aptos" w:hAnsi="Aptos"/>
          <w:kern w:val="2"/>
          <w:sz w:val="22"/>
          <w14:ligatures w14:val="standardContextual"/>
        </w:rPr>
        <w:br/>
        <w:t>du Vater, lieb und gut!</w:t>
      </w:r>
      <w:r w:rsidRPr="00722FA9">
        <w:rPr>
          <w:rFonts w:ascii="Aptos" w:eastAsia="Aptos" w:hAnsi="Aptos"/>
          <w:kern w:val="2"/>
          <w:sz w:val="22"/>
          <w14:ligatures w14:val="standardContextual"/>
        </w:rPr>
        <w:br/>
        <w:t>Du bist die einzig feste Wehr,</w:t>
      </w:r>
      <w:r w:rsidRPr="00722FA9">
        <w:rPr>
          <w:rFonts w:ascii="Aptos" w:eastAsia="Aptos" w:hAnsi="Aptos"/>
          <w:kern w:val="2"/>
          <w:sz w:val="22"/>
          <w14:ligatures w14:val="standardContextual"/>
        </w:rPr>
        <w:br/>
        <w:t xml:space="preserve">die einzig </w:t>
      </w:r>
      <w:proofErr w:type="spellStart"/>
      <w:r w:rsidRPr="00722FA9">
        <w:rPr>
          <w:rFonts w:ascii="Aptos" w:eastAsia="Aptos" w:hAnsi="Aptos"/>
          <w:kern w:val="2"/>
          <w:sz w:val="22"/>
          <w14:ligatures w14:val="standardContextual"/>
        </w:rPr>
        <w:t>sich’re</w:t>
      </w:r>
      <w:proofErr w:type="spellEnd"/>
      <w:r w:rsidRPr="00722FA9">
        <w:rPr>
          <w:rFonts w:ascii="Aptos" w:eastAsia="Aptos" w:hAnsi="Aptos"/>
          <w:kern w:val="2"/>
          <w:sz w:val="22"/>
          <w14:ligatures w14:val="standardContextual"/>
        </w:rPr>
        <w:t xml:space="preserve"> Hut.</w:t>
      </w:r>
    </w:p>
    <w:p w14:paraId="7A020B40" w14:textId="77777777" w:rsidR="00915152" w:rsidRPr="00722FA9" w:rsidRDefault="00915152" w:rsidP="00915152">
      <w:pPr>
        <w:rPr>
          <w:rFonts w:ascii="Aptos" w:eastAsia="Aptos" w:hAnsi="Aptos"/>
          <w:kern w:val="2"/>
          <w:sz w:val="22"/>
          <w14:ligatures w14:val="standardContextual"/>
        </w:rPr>
      </w:pPr>
      <w:r w:rsidRPr="00722FA9">
        <w:rPr>
          <w:rFonts w:ascii="Aptos" w:eastAsia="Aptos" w:hAnsi="Aptos"/>
          <w:kern w:val="2"/>
          <w:sz w:val="22"/>
          <w14:ligatures w14:val="standardContextual"/>
        </w:rPr>
        <w:t>10. Gar nichtig ist der Menschen Macht,</w:t>
      </w:r>
      <w:r w:rsidRPr="00722FA9">
        <w:rPr>
          <w:rFonts w:ascii="Aptos" w:eastAsia="Aptos" w:hAnsi="Aptos"/>
          <w:kern w:val="2"/>
          <w:sz w:val="22"/>
          <w14:ligatures w14:val="standardContextual"/>
        </w:rPr>
        <w:br/>
        <w:t>die eitle Eitelkeit.</w:t>
      </w:r>
      <w:r w:rsidRPr="00722FA9">
        <w:rPr>
          <w:rFonts w:ascii="Aptos" w:eastAsia="Aptos" w:hAnsi="Aptos"/>
          <w:kern w:val="2"/>
          <w:sz w:val="22"/>
          <w14:ligatures w14:val="standardContextual"/>
        </w:rPr>
        <w:br/>
        <w:t>Was Gott bewacht, ist wohlbewacht</w:t>
      </w:r>
      <w:r w:rsidRPr="00722FA9">
        <w:rPr>
          <w:rFonts w:ascii="Aptos" w:eastAsia="Aptos" w:hAnsi="Aptos"/>
          <w:kern w:val="2"/>
          <w:sz w:val="22"/>
          <w14:ligatures w14:val="standardContextual"/>
        </w:rPr>
        <w:br/>
        <w:t>hier und in Ewigkeit.</w:t>
      </w:r>
    </w:p>
    <w:p w14:paraId="454ECA44" w14:textId="77777777" w:rsidR="00915152" w:rsidRPr="00722FA9" w:rsidRDefault="00915152" w:rsidP="00915152">
      <w:pPr>
        <w:spacing w:before="100" w:beforeAutospacing="1" w:after="100" w:afterAutospacing="1" w:line="240" w:lineRule="auto"/>
        <w:outlineLvl w:val="0"/>
        <w:rPr>
          <w:rFonts w:eastAsia="Times New Roman"/>
          <w:b/>
          <w:bCs/>
          <w:kern w:val="36"/>
          <w:sz w:val="40"/>
          <w:szCs w:val="48"/>
          <w:lang w:eastAsia="de-DE"/>
        </w:rPr>
      </w:pPr>
      <w:r w:rsidRPr="00722FA9">
        <w:rPr>
          <w:rFonts w:eastAsia="Times New Roman"/>
          <w:b/>
          <w:bCs/>
          <w:kern w:val="36"/>
          <w:sz w:val="40"/>
          <w:szCs w:val="48"/>
          <w:lang w:eastAsia="de-DE"/>
        </w:rPr>
        <w:t>Geht nun hin und grabt mein Grab!</w:t>
      </w:r>
    </w:p>
    <w:p w14:paraId="7AB27468" w14:textId="77777777" w:rsidR="00915152" w:rsidRPr="00722FA9" w:rsidRDefault="00915152" w:rsidP="00915152">
      <w:pPr>
        <w:rPr>
          <w:rFonts w:ascii="Aptos" w:eastAsia="Aptos" w:hAnsi="Aptos"/>
          <w:kern w:val="2"/>
          <w:sz w:val="22"/>
          <w14:ligatures w14:val="standardContextual"/>
        </w:rPr>
      </w:pPr>
      <w:r w:rsidRPr="00722FA9">
        <w:rPr>
          <w:rFonts w:ascii="Aptos" w:eastAsia="Aptos" w:hAnsi="Aptos"/>
          <w:kern w:val="2"/>
          <w:sz w:val="22"/>
          <w14:ligatures w14:val="standardContextual"/>
        </w:rPr>
        <w:t>Geht nun hin und grabt mein Grab!</w:t>
      </w:r>
      <w:r w:rsidRPr="00722FA9">
        <w:rPr>
          <w:rFonts w:ascii="Aptos" w:eastAsia="Aptos" w:hAnsi="Aptos"/>
          <w:kern w:val="2"/>
          <w:sz w:val="22"/>
          <w14:ligatures w14:val="standardContextual"/>
        </w:rPr>
        <w:br/>
        <w:t>Denn ich bin des Wanderns müde.</w:t>
      </w:r>
      <w:r w:rsidRPr="00722FA9">
        <w:rPr>
          <w:rFonts w:ascii="Aptos" w:eastAsia="Aptos" w:hAnsi="Aptos"/>
          <w:kern w:val="2"/>
          <w:sz w:val="22"/>
          <w14:ligatures w14:val="standardContextual"/>
        </w:rPr>
        <w:br/>
        <w:t xml:space="preserve">Von der Erde </w:t>
      </w:r>
      <w:proofErr w:type="spellStart"/>
      <w:r w:rsidRPr="00722FA9">
        <w:rPr>
          <w:rFonts w:ascii="Aptos" w:eastAsia="Aptos" w:hAnsi="Aptos"/>
          <w:kern w:val="2"/>
          <w:sz w:val="22"/>
          <w14:ligatures w14:val="standardContextual"/>
        </w:rPr>
        <w:t>scheid</w:t>
      </w:r>
      <w:proofErr w:type="spellEnd"/>
      <w:r w:rsidRPr="00722FA9">
        <w:rPr>
          <w:rFonts w:ascii="Aptos" w:eastAsia="Aptos" w:hAnsi="Aptos"/>
          <w:kern w:val="2"/>
          <w:sz w:val="22"/>
          <w14:ligatures w14:val="standardContextual"/>
        </w:rPr>
        <w:t>‘ ich ab;</w:t>
      </w:r>
      <w:r w:rsidRPr="00722FA9">
        <w:rPr>
          <w:rFonts w:ascii="Aptos" w:eastAsia="Aptos" w:hAnsi="Aptos"/>
          <w:kern w:val="2"/>
          <w:sz w:val="22"/>
          <w14:ligatures w14:val="standardContextual"/>
        </w:rPr>
        <w:br/>
        <w:t>Denn mir ruft des Himmels Friede,</w:t>
      </w:r>
      <w:r w:rsidRPr="00722FA9">
        <w:rPr>
          <w:rFonts w:ascii="Aptos" w:eastAsia="Aptos" w:hAnsi="Aptos"/>
          <w:kern w:val="2"/>
          <w:sz w:val="22"/>
          <w14:ligatures w14:val="standardContextual"/>
        </w:rPr>
        <w:br/>
        <w:t>Denn mir ruft die süße Ruh‘</w:t>
      </w:r>
      <w:r w:rsidRPr="00722FA9">
        <w:rPr>
          <w:rFonts w:ascii="Aptos" w:eastAsia="Aptos" w:hAnsi="Aptos"/>
          <w:kern w:val="2"/>
          <w:sz w:val="22"/>
          <w14:ligatures w14:val="standardContextual"/>
        </w:rPr>
        <w:br/>
        <w:t>Von den Engeln droben zu.</w:t>
      </w:r>
    </w:p>
    <w:p w14:paraId="2B28B497" w14:textId="77777777" w:rsidR="00915152" w:rsidRPr="00722FA9" w:rsidRDefault="00915152" w:rsidP="00915152">
      <w:pPr>
        <w:rPr>
          <w:rFonts w:ascii="Aptos" w:eastAsia="Aptos" w:hAnsi="Aptos"/>
          <w:kern w:val="2"/>
          <w:sz w:val="22"/>
          <w14:ligatures w14:val="standardContextual"/>
        </w:rPr>
      </w:pPr>
      <w:r w:rsidRPr="00722FA9">
        <w:rPr>
          <w:rFonts w:ascii="Aptos" w:eastAsia="Aptos" w:hAnsi="Aptos"/>
          <w:kern w:val="2"/>
          <w:sz w:val="22"/>
          <w14:ligatures w14:val="standardContextual"/>
        </w:rPr>
        <w:t>Geht nun hin und grabt mein Grab!</w:t>
      </w:r>
      <w:r w:rsidRPr="00722FA9">
        <w:rPr>
          <w:rFonts w:ascii="Aptos" w:eastAsia="Aptos" w:hAnsi="Aptos"/>
          <w:kern w:val="2"/>
          <w:sz w:val="22"/>
          <w14:ligatures w14:val="standardContextual"/>
        </w:rPr>
        <w:br/>
        <w:t>Meinen Lauf hab‘ ich vollendet,</w:t>
      </w:r>
      <w:r w:rsidRPr="00722FA9">
        <w:rPr>
          <w:rFonts w:ascii="Aptos" w:eastAsia="Aptos" w:hAnsi="Aptos"/>
          <w:kern w:val="2"/>
          <w:sz w:val="22"/>
          <w14:ligatures w14:val="standardContextual"/>
        </w:rPr>
        <w:br/>
        <w:t>Lebe nun den Wanderstab</w:t>
      </w:r>
      <w:r w:rsidRPr="00722FA9">
        <w:rPr>
          <w:rFonts w:ascii="Aptos" w:eastAsia="Aptos" w:hAnsi="Aptos"/>
          <w:kern w:val="2"/>
          <w:sz w:val="22"/>
          <w14:ligatures w14:val="standardContextual"/>
        </w:rPr>
        <w:br/>
        <w:t xml:space="preserve">Hin, wo alles </w:t>
      </w:r>
      <w:proofErr w:type="spellStart"/>
      <w:r w:rsidRPr="00722FA9">
        <w:rPr>
          <w:rFonts w:ascii="Aptos" w:eastAsia="Aptos" w:hAnsi="Aptos"/>
          <w:kern w:val="2"/>
          <w:sz w:val="22"/>
          <w14:ligatures w14:val="standardContextual"/>
        </w:rPr>
        <w:t>Ird’sche</w:t>
      </w:r>
      <w:proofErr w:type="spellEnd"/>
      <w:r w:rsidRPr="00722FA9">
        <w:rPr>
          <w:rFonts w:ascii="Aptos" w:eastAsia="Aptos" w:hAnsi="Aptos"/>
          <w:kern w:val="2"/>
          <w:sz w:val="22"/>
          <w14:ligatures w14:val="standardContextual"/>
        </w:rPr>
        <w:t xml:space="preserve"> endet,</w:t>
      </w:r>
      <w:r w:rsidRPr="00722FA9">
        <w:rPr>
          <w:rFonts w:ascii="Aptos" w:eastAsia="Aptos" w:hAnsi="Aptos"/>
          <w:kern w:val="2"/>
          <w:sz w:val="22"/>
          <w14:ligatures w14:val="standardContextual"/>
        </w:rPr>
        <w:br/>
        <w:t>Lege selbst mich nun hinein</w:t>
      </w:r>
      <w:r w:rsidRPr="00722FA9">
        <w:rPr>
          <w:rFonts w:ascii="Aptos" w:eastAsia="Aptos" w:hAnsi="Aptos"/>
          <w:kern w:val="2"/>
          <w:sz w:val="22"/>
          <w14:ligatures w14:val="standardContextual"/>
        </w:rPr>
        <w:br/>
        <w:t xml:space="preserve">In das Bette </w:t>
      </w:r>
      <w:proofErr w:type="spellStart"/>
      <w:r w:rsidRPr="00722FA9">
        <w:rPr>
          <w:rFonts w:ascii="Aptos" w:eastAsia="Aptos" w:hAnsi="Aptos"/>
          <w:kern w:val="2"/>
          <w:sz w:val="22"/>
          <w14:ligatures w14:val="standardContextual"/>
        </w:rPr>
        <w:t>sonder</w:t>
      </w:r>
      <w:proofErr w:type="spellEnd"/>
      <w:r w:rsidRPr="00722FA9">
        <w:rPr>
          <w:rFonts w:ascii="Aptos" w:eastAsia="Aptos" w:hAnsi="Aptos"/>
          <w:kern w:val="2"/>
          <w:sz w:val="22"/>
          <w14:ligatures w14:val="standardContextual"/>
        </w:rPr>
        <w:t xml:space="preserve"> Pein.</w:t>
      </w:r>
    </w:p>
    <w:p w14:paraId="53A4D39B" w14:textId="77777777" w:rsidR="00915152" w:rsidRPr="00722FA9" w:rsidRDefault="00915152" w:rsidP="00915152">
      <w:pPr>
        <w:rPr>
          <w:rFonts w:ascii="Aptos" w:eastAsia="Aptos" w:hAnsi="Aptos"/>
          <w:kern w:val="2"/>
          <w:sz w:val="22"/>
          <w14:ligatures w14:val="standardContextual"/>
        </w:rPr>
      </w:pPr>
      <w:r w:rsidRPr="00722FA9">
        <w:rPr>
          <w:rFonts w:ascii="Aptos" w:eastAsia="Aptos" w:hAnsi="Aptos"/>
          <w:kern w:val="2"/>
          <w:sz w:val="22"/>
          <w14:ligatures w14:val="standardContextual"/>
        </w:rPr>
        <w:t>Was soll ich hienieden noch</w:t>
      </w:r>
      <w:r w:rsidRPr="00722FA9">
        <w:rPr>
          <w:rFonts w:ascii="Aptos" w:eastAsia="Aptos" w:hAnsi="Aptos"/>
          <w:kern w:val="2"/>
          <w:sz w:val="22"/>
          <w14:ligatures w14:val="standardContextual"/>
        </w:rPr>
        <w:br/>
        <w:t>In dem dunkeln Thale machen?</w:t>
      </w:r>
      <w:r w:rsidRPr="00722FA9">
        <w:rPr>
          <w:rFonts w:ascii="Aptos" w:eastAsia="Aptos" w:hAnsi="Aptos"/>
          <w:kern w:val="2"/>
          <w:sz w:val="22"/>
          <w14:ligatures w14:val="standardContextual"/>
        </w:rPr>
        <w:br/>
        <w:t>Denn wie mächtig, stolz und hoch</w:t>
      </w:r>
      <w:r w:rsidRPr="00722FA9">
        <w:rPr>
          <w:rFonts w:ascii="Aptos" w:eastAsia="Aptos" w:hAnsi="Aptos"/>
          <w:kern w:val="2"/>
          <w:sz w:val="22"/>
          <w14:ligatures w14:val="standardContextual"/>
        </w:rPr>
        <w:br/>
        <w:t>Wir auch stellen unsre Sachen,</w:t>
      </w:r>
      <w:r w:rsidRPr="00722FA9">
        <w:rPr>
          <w:rFonts w:ascii="Aptos" w:eastAsia="Aptos" w:hAnsi="Aptos"/>
          <w:kern w:val="2"/>
          <w:sz w:val="22"/>
          <w14:ligatures w14:val="standardContextual"/>
        </w:rPr>
        <w:br/>
      </w:r>
      <w:proofErr w:type="spellStart"/>
      <w:r w:rsidRPr="00722FA9">
        <w:rPr>
          <w:rFonts w:ascii="Aptos" w:eastAsia="Aptos" w:hAnsi="Aptos"/>
          <w:kern w:val="2"/>
          <w:sz w:val="22"/>
          <w14:ligatures w14:val="standardContextual"/>
        </w:rPr>
        <w:t>Muss</w:t>
      </w:r>
      <w:proofErr w:type="spellEnd"/>
      <w:r w:rsidRPr="00722FA9">
        <w:rPr>
          <w:rFonts w:ascii="Aptos" w:eastAsia="Aptos" w:hAnsi="Aptos"/>
          <w:kern w:val="2"/>
          <w:sz w:val="22"/>
          <w14:ligatures w14:val="standardContextual"/>
        </w:rPr>
        <w:t xml:space="preserve"> es doch wie Sand </w:t>
      </w:r>
      <w:proofErr w:type="spellStart"/>
      <w:r w:rsidRPr="00722FA9">
        <w:rPr>
          <w:rFonts w:ascii="Aptos" w:eastAsia="Aptos" w:hAnsi="Aptos"/>
          <w:kern w:val="2"/>
          <w:sz w:val="22"/>
          <w14:ligatures w14:val="standardContextual"/>
        </w:rPr>
        <w:t>vergeh‘n</w:t>
      </w:r>
      <w:proofErr w:type="spellEnd"/>
      <w:r w:rsidRPr="00722FA9">
        <w:rPr>
          <w:rFonts w:ascii="Aptos" w:eastAsia="Aptos" w:hAnsi="Aptos"/>
          <w:kern w:val="2"/>
          <w:sz w:val="22"/>
          <w14:ligatures w14:val="standardContextual"/>
        </w:rPr>
        <w:t>,</w:t>
      </w:r>
      <w:r w:rsidRPr="00722FA9">
        <w:rPr>
          <w:rFonts w:ascii="Aptos" w:eastAsia="Aptos" w:hAnsi="Aptos"/>
          <w:kern w:val="2"/>
          <w:sz w:val="22"/>
          <w14:ligatures w14:val="standardContextual"/>
        </w:rPr>
        <w:br/>
        <w:t xml:space="preserve">Wenn die Winde drüber </w:t>
      </w:r>
      <w:proofErr w:type="spellStart"/>
      <w:r w:rsidRPr="00722FA9">
        <w:rPr>
          <w:rFonts w:ascii="Aptos" w:eastAsia="Aptos" w:hAnsi="Aptos"/>
          <w:kern w:val="2"/>
          <w:sz w:val="22"/>
          <w14:ligatures w14:val="standardContextual"/>
        </w:rPr>
        <w:t>weh‘n</w:t>
      </w:r>
      <w:proofErr w:type="spellEnd"/>
      <w:r w:rsidRPr="00722FA9">
        <w:rPr>
          <w:rFonts w:ascii="Aptos" w:eastAsia="Aptos" w:hAnsi="Aptos"/>
          <w:kern w:val="2"/>
          <w:sz w:val="22"/>
          <w14:ligatures w14:val="standardContextual"/>
        </w:rPr>
        <w:t>.</w:t>
      </w:r>
    </w:p>
    <w:p w14:paraId="7556B779" w14:textId="77777777" w:rsidR="00915152" w:rsidRPr="00722FA9" w:rsidRDefault="00915152" w:rsidP="00915152">
      <w:pPr>
        <w:rPr>
          <w:rFonts w:ascii="Aptos" w:eastAsia="Aptos" w:hAnsi="Aptos"/>
          <w:kern w:val="2"/>
          <w:sz w:val="22"/>
          <w14:ligatures w14:val="standardContextual"/>
        </w:rPr>
      </w:pPr>
      <w:r w:rsidRPr="00722FA9">
        <w:rPr>
          <w:rFonts w:ascii="Aptos" w:eastAsia="Aptos" w:hAnsi="Aptos"/>
          <w:kern w:val="2"/>
          <w:sz w:val="22"/>
          <w14:ligatures w14:val="standardContextual"/>
        </w:rPr>
        <w:t>Darum, Erde, fahre wohl,</w:t>
      </w:r>
      <w:r w:rsidRPr="00722FA9">
        <w:rPr>
          <w:rFonts w:ascii="Aptos" w:eastAsia="Aptos" w:hAnsi="Aptos"/>
          <w:kern w:val="2"/>
          <w:sz w:val="22"/>
          <w14:ligatures w14:val="standardContextual"/>
        </w:rPr>
        <w:br/>
        <w:t>Lass mich nun in Frieden scheiden!</w:t>
      </w:r>
      <w:r w:rsidRPr="00722FA9">
        <w:rPr>
          <w:rFonts w:ascii="Aptos" w:eastAsia="Aptos" w:hAnsi="Aptos"/>
          <w:kern w:val="2"/>
          <w:sz w:val="22"/>
          <w14:ligatures w14:val="standardContextual"/>
        </w:rPr>
        <w:br/>
        <w:t>Deine Hoffnung, ach, ist hohl,</w:t>
      </w:r>
      <w:r w:rsidRPr="00722FA9">
        <w:rPr>
          <w:rFonts w:ascii="Aptos" w:eastAsia="Aptos" w:hAnsi="Aptos"/>
          <w:kern w:val="2"/>
          <w:sz w:val="22"/>
          <w14:ligatures w14:val="standardContextual"/>
        </w:rPr>
        <w:br/>
        <w:t>Deine Freuden selber Leiden,</w:t>
      </w:r>
      <w:r w:rsidRPr="00722FA9">
        <w:rPr>
          <w:rFonts w:ascii="Aptos" w:eastAsia="Aptos" w:hAnsi="Aptos"/>
          <w:kern w:val="2"/>
          <w:sz w:val="22"/>
          <w14:ligatures w14:val="standardContextual"/>
        </w:rPr>
        <w:br/>
        <w:t>Deine Schönheit Unbestand,</w:t>
      </w:r>
      <w:r w:rsidRPr="00722FA9">
        <w:rPr>
          <w:rFonts w:ascii="Aptos" w:eastAsia="Aptos" w:hAnsi="Aptos"/>
          <w:kern w:val="2"/>
          <w:sz w:val="22"/>
          <w14:ligatures w14:val="standardContextual"/>
        </w:rPr>
        <w:br/>
        <w:t>Eitel Wahn und Trug und Tand.</w:t>
      </w:r>
    </w:p>
    <w:p w14:paraId="1AC998D1" w14:textId="77777777" w:rsidR="00915152" w:rsidRPr="00722FA9" w:rsidRDefault="00915152" w:rsidP="00915152">
      <w:pPr>
        <w:rPr>
          <w:rFonts w:ascii="Aptos" w:eastAsia="Aptos" w:hAnsi="Aptos"/>
          <w:kern w:val="2"/>
          <w:sz w:val="22"/>
          <w14:ligatures w14:val="standardContextual"/>
        </w:rPr>
      </w:pPr>
      <w:r w:rsidRPr="00722FA9">
        <w:rPr>
          <w:rFonts w:ascii="Aptos" w:eastAsia="Aptos" w:hAnsi="Aptos"/>
          <w:kern w:val="2"/>
          <w:sz w:val="22"/>
          <w14:ligatures w14:val="standardContextual"/>
        </w:rPr>
        <w:t>Darum, letzte gute Nacht,</w:t>
      </w:r>
      <w:r w:rsidRPr="00722FA9">
        <w:rPr>
          <w:rFonts w:ascii="Aptos" w:eastAsia="Aptos" w:hAnsi="Aptos"/>
          <w:kern w:val="2"/>
          <w:sz w:val="22"/>
          <w14:ligatures w14:val="standardContextual"/>
        </w:rPr>
        <w:br/>
        <w:t>Sonn‘ und Mond und liebe Sterne!</w:t>
      </w:r>
      <w:r w:rsidRPr="00722FA9">
        <w:rPr>
          <w:rFonts w:ascii="Aptos" w:eastAsia="Aptos" w:hAnsi="Aptos"/>
          <w:kern w:val="2"/>
          <w:sz w:val="22"/>
          <w14:ligatures w14:val="standardContextual"/>
        </w:rPr>
        <w:br/>
        <w:t>Fahret wohl mit Eurer Pracht;</w:t>
      </w:r>
      <w:r w:rsidRPr="00722FA9">
        <w:rPr>
          <w:rFonts w:ascii="Aptos" w:eastAsia="Aptos" w:hAnsi="Aptos"/>
          <w:kern w:val="2"/>
          <w:sz w:val="22"/>
          <w14:ligatures w14:val="standardContextual"/>
        </w:rPr>
        <w:br/>
        <w:t xml:space="preserve">Denn ich </w:t>
      </w:r>
      <w:proofErr w:type="spellStart"/>
      <w:r w:rsidRPr="00722FA9">
        <w:rPr>
          <w:rFonts w:ascii="Aptos" w:eastAsia="Aptos" w:hAnsi="Aptos"/>
          <w:kern w:val="2"/>
          <w:sz w:val="22"/>
          <w14:ligatures w14:val="standardContextual"/>
        </w:rPr>
        <w:t>reis‘</w:t>
      </w:r>
      <w:proofErr w:type="spellEnd"/>
      <w:r w:rsidRPr="00722FA9">
        <w:rPr>
          <w:rFonts w:ascii="Aptos" w:eastAsia="Aptos" w:hAnsi="Aptos"/>
          <w:kern w:val="2"/>
          <w:sz w:val="22"/>
          <w14:ligatures w14:val="standardContextual"/>
        </w:rPr>
        <w:t xml:space="preserve"> in weite Ferne,</w:t>
      </w:r>
      <w:r w:rsidRPr="00722FA9">
        <w:rPr>
          <w:rFonts w:ascii="Aptos" w:eastAsia="Aptos" w:hAnsi="Aptos"/>
          <w:kern w:val="2"/>
          <w:sz w:val="22"/>
          <w14:ligatures w14:val="standardContextual"/>
        </w:rPr>
        <w:br/>
        <w:t>Reise hin zu jenem Glanz,</w:t>
      </w:r>
      <w:r w:rsidRPr="00722FA9">
        <w:rPr>
          <w:rFonts w:ascii="Aptos" w:eastAsia="Aptos" w:hAnsi="Aptos"/>
          <w:kern w:val="2"/>
          <w:sz w:val="22"/>
          <w14:ligatures w14:val="standardContextual"/>
        </w:rPr>
        <w:br/>
        <w:t>Drinnen ihr verschwindet ganz.</w:t>
      </w:r>
    </w:p>
    <w:p w14:paraId="42F84724" w14:textId="77777777" w:rsidR="00915152" w:rsidRPr="00722FA9" w:rsidRDefault="00915152" w:rsidP="00915152">
      <w:pPr>
        <w:rPr>
          <w:rFonts w:ascii="Aptos" w:eastAsia="Aptos" w:hAnsi="Aptos"/>
          <w:kern w:val="2"/>
          <w:sz w:val="22"/>
          <w14:ligatures w14:val="standardContextual"/>
        </w:rPr>
      </w:pPr>
      <w:r w:rsidRPr="00722FA9">
        <w:rPr>
          <w:rFonts w:ascii="Aptos" w:eastAsia="Aptos" w:hAnsi="Aptos"/>
          <w:kern w:val="2"/>
          <w:sz w:val="22"/>
          <w14:ligatures w14:val="standardContextual"/>
        </w:rPr>
        <w:t>Die ihr nun in Trauer geht,</w:t>
      </w:r>
      <w:r w:rsidRPr="00722FA9">
        <w:rPr>
          <w:rFonts w:ascii="Aptos" w:eastAsia="Aptos" w:hAnsi="Aptos"/>
          <w:kern w:val="2"/>
          <w:sz w:val="22"/>
          <w14:ligatures w14:val="standardContextual"/>
        </w:rPr>
        <w:br/>
        <w:t>Fahret wohl, ihr lieben Freunde!</w:t>
      </w:r>
      <w:r w:rsidRPr="00722FA9">
        <w:rPr>
          <w:rFonts w:ascii="Aptos" w:eastAsia="Aptos" w:hAnsi="Aptos"/>
          <w:kern w:val="2"/>
          <w:sz w:val="22"/>
          <w14:ligatures w14:val="standardContextual"/>
        </w:rPr>
        <w:br/>
        <w:t>Was von oben niederweht,</w:t>
      </w:r>
      <w:r w:rsidRPr="00722FA9">
        <w:rPr>
          <w:rFonts w:ascii="Aptos" w:eastAsia="Aptos" w:hAnsi="Aptos"/>
          <w:kern w:val="2"/>
          <w:sz w:val="22"/>
          <w14:ligatures w14:val="standardContextual"/>
        </w:rPr>
        <w:br/>
        <w:t>Tröstet ja des Herrn Gemeinde.</w:t>
      </w:r>
      <w:r w:rsidRPr="00722FA9">
        <w:rPr>
          <w:rFonts w:ascii="Aptos" w:eastAsia="Aptos" w:hAnsi="Aptos"/>
          <w:kern w:val="2"/>
          <w:sz w:val="22"/>
          <w14:ligatures w14:val="standardContextual"/>
        </w:rPr>
        <w:br/>
      </w:r>
      <w:r w:rsidRPr="00722FA9">
        <w:rPr>
          <w:rFonts w:ascii="Aptos" w:eastAsia="Aptos" w:hAnsi="Aptos"/>
          <w:kern w:val="2"/>
          <w:sz w:val="22"/>
          <w14:ligatures w14:val="standardContextual"/>
        </w:rPr>
        <w:lastRenderedPageBreak/>
        <w:t xml:space="preserve">Weint nicht ob dem </w:t>
      </w:r>
      <w:proofErr w:type="spellStart"/>
      <w:r w:rsidRPr="00722FA9">
        <w:rPr>
          <w:rFonts w:ascii="Aptos" w:eastAsia="Aptos" w:hAnsi="Aptos"/>
          <w:kern w:val="2"/>
          <w:sz w:val="22"/>
          <w14:ligatures w14:val="standardContextual"/>
        </w:rPr>
        <w:t>eiteln</w:t>
      </w:r>
      <w:proofErr w:type="spellEnd"/>
      <w:r w:rsidRPr="00722FA9">
        <w:rPr>
          <w:rFonts w:ascii="Aptos" w:eastAsia="Aptos" w:hAnsi="Aptos"/>
          <w:kern w:val="2"/>
          <w:sz w:val="22"/>
          <w14:ligatures w14:val="standardContextual"/>
        </w:rPr>
        <w:t xml:space="preserve"> Schein!</w:t>
      </w:r>
      <w:r w:rsidRPr="00722FA9">
        <w:rPr>
          <w:rFonts w:ascii="Aptos" w:eastAsia="Aptos" w:hAnsi="Aptos"/>
          <w:kern w:val="2"/>
          <w:sz w:val="22"/>
          <w14:ligatures w14:val="standardContextual"/>
        </w:rPr>
        <w:br/>
      </w:r>
      <w:proofErr w:type="spellStart"/>
      <w:r w:rsidRPr="00722FA9">
        <w:rPr>
          <w:rFonts w:ascii="Aptos" w:eastAsia="Aptos" w:hAnsi="Aptos"/>
          <w:kern w:val="2"/>
          <w:sz w:val="22"/>
          <w14:ligatures w14:val="standardContextual"/>
        </w:rPr>
        <w:t>Ew’ges</w:t>
      </w:r>
      <w:proofErr w:type="spellEnd"/>
      <w:r w:rsidRPr="00722FA9">
        <w:rPr>
          <w:rFonts w:ascii="Aptos" w:eastAsia="Aptos" w:hAnsi="Aptos"/>
          <w:kern w:val="2"/>
          <w:sz w:val="22"/>
          <w14:ligatures w14:val="standardContextual"/>
        </w:rPr>
        <w:t xml:space="preserve"> kann nur droben sein.</w:t>
      </w:r>
    </w:p>
    <w:p w14:paraId="49CE1947" w14:textId="77777777" w:rsidR="00915152" w:rsidRPr="00722FA9" w:rsidRDefault="00915152" w:rsidP="00915152">
      <w:pPr>
        <w:rPr>
          <w:rFonts w:ascii="Aptos" w:eastAsia="Aptos" w:hAnsi="Aptos"/>
          <w:kern w:val="2"/>
          <w:sz w:val="22"/>
          <w14:ligatures w14:val="standardContextual"/>
        </w:rPr>
      </w:pPr>
      <w:r w:rsidRPr="00722FA9">
        <w:rPr>
          <w:rFonts w:ascii="Aptos" w:eastAsia="Aptos" w:hAnsi="Aptos"/>
          <w:kern w:val="2"/>
          <w:sz w:val="22"/>
          <w14:ligatures w14:val="standardContextual"/>
        </w:rPr>
        <w:t>Weinet nicht, dass ich nun will</w:t>
      </w:r>
      <w:r w:rsidRPr="00722FA9">
        <w:rPr>
          <w:rFonts w:ascii="Aptos" w:eastAsia="Aptos" w:hAnsi="Aptos"/>
          <w:kern w:val="2"/>
          <w:sz w:val="22"/>
          <w14:ligatures w14:val="standardContextual"/>
        </w:rPr>
        <w:br/>
        <w:t>Von der Welt den Abschied nehmen,</w:t>
      </w:r>
      <w:r w:rsidRPr="00722FA9">
        <w:rPr>
          <w:rFonts w:ascii="Aptos" w:eastAsia="Aptos" w:hAnsi="Aptos"/>
          <w:kern w:val="2"/>
          <w:sz w:val="22"/>
          <w14:ligatures w14:val="standardContextual"/>
        </w:rPr>
        <w:br/>
        <w:t>Dass ich aus dem Irrtum will</w:t>
      </w:r>
      <w:r w:rsidRPr="00722FA9">
        <w:rPr>
          <w:rFonts w:ascii="Aptos" w:eastAsia="Aptos" w:hAnsi="Aptos"/>
          <w:kern w:val="2"/>
          <w:sz w:val="22"/>
          <w14:ligatures w14:val="standardContextual"/>
        </w:rPr>
        <w:br/>
        <w:t>Aus den Schatten, aus den Schemen,</w:t>
      </w:r>
      <w:r w:rsidRPr="00722FA9">
        <w:rPr>
          <w:rFonts w:ascii="Aptos" w:eastAsia="Aptos" w:hAnsi="Aptos"/>
          <w:kern w:val="2"/>
          <w:sz w:val="22"/>
          <w14:ligatures w14:val="standardContextual"/>
        </w:rPr>
        <w:br/>
        <w:t xml:space="preserve">Aus dem </w:t>
      </w:r>
      <w:proofErr w:type="spellStart"/>
      <w:r w:rsidRPr="00722FA9">
        <w:rPr>
          <w:rFonts w:ascii="Aptos" w:eastAsia="Aptos" w:hAnsi="Aptos"/>
          <w:kern w:val="2"/>
          <w:sz w:val="22"/>
          <w14:ligatures w14:val="standardContextual"/>
        </w:rPr>
        <w:t>Eiteln</w:t>
      </w:r>
      <w:proofErr w:type="spellEnd"/>
      <w:r w:rsidRPr="00722FA9">
        <w:rPr>
          <w:rFonts w:ascii="Aptos" w:eastAsia="Aptos" w:hAnsi="Aptos"/>
          <w:kern w:val="2"/>
          <w:sz w:val="22"/>
          <w14:ligatures w14:val="standardContextual"/>
        </w:rPr>
        <w:t>, aus dem Nichts</w:t>
      </w:r>
      <w:r w:rsidRPr="00722FA9">
        <w:rPr>
          <w:rFonts w:ascii="Aptos" w:eastAsia="Aptos" w:hAnsi="Aptos"/>
          <w:kern w:val="2"/>
          <w:sz w:val="22"/>
          <w14:ligatures w14:val="standardContextual"/>
        </w:rPr>
        <w:br/>
        <w:t xml:space="preserve">Hin ins Land des </w:t>
      </w:r>
      <w:proofErr w:type="spellStart"/>
      <w:r w:rsidRPr="00722FA9">
        <w:rPr>
          <w:rFonts w:ascii="Aptos" w:eastAsia="Aptos" w:hAnsi="Aptos"/>
          <w:kern w:val="2"/>
          <w:sz w:val="22"/>
          <w14:ligatures w14:val="standardContextual"/>
        </w:rPr>
        <w:t>ew’gen</w:t>
      </w:r>
      <w:proofErr w:type="spellEnd"/>
      <w:r w:rsidRPr="00722FA9">
        <w:rPr>
          <w:rFonts w:ascii="Aptos" w:eastAsia="Aptos" w:hAnsi="Aptos"/>
          <w:kern w:val="2"/>
          <w:sz w:val="22"/>
          <w14:ligatures w14:val="standardContextual"/>
        </w:rPr>
        <w:t xml:space="preserve"> Lichts!</w:t>
      </w:r>
    </w:p>
    <w:p w14:paraId="02AC9389" w14:textId="77777777" w:rsidR="00915152" w:rsidRPr="00722FA9" w:rsidRDefault="00915152" w:rsidP="00915152">
      <w:pPr>
        <w:rPr>
          <w:rFonts w:ascii="Aptos" w:eastAsia="Aptos" w:hAnsi="Aptos"/>
          <w:kern w:val="2"/>
          <w:sz w:val="22"/>
          <w14:ligatures w14:val="standardContextual"/>
        </w:rPr>
      </w:pPr>
      <w:r w:rsidRPr="00722FA9">
        <w:rPr>
          <w:rFonts w:ascii="Aptos" w:eastAsia="Aptos" w:hAnsi="Aptos"/>
          <w:kern w:val="2"/>
          <w:sz w:val="22"/>
          <w14:ligatures w14:val="standardContextual"/>
        </w:rPr>
        <w:t>Weinet nicht! mein süßes Heil,</w:t>
      </w:r>
      <w:r w:rsidRPr="00722FA9">
        <w:rPr>
          <w:rFonts w:ascii="Aptos" w:eastAsia="Aptos" w:hAnsi="Aptos"/>
          <w:kern w:val="2"/>
          <w:sz w:val="22"/>
          <w14:ligatures w14:val="standardContextual"/>
        </w:rPr>
        <w:br/>
        <w:t xml:space="preserve">Meinen Heiland hab‘ ich </w:t>
      </w:r>
      <w:proofErr w:type="spellStart"/>
      <w:r w:rsidRPr="00722FA9">
        <w:rPr>
          <w:rFonts w:ascii="Aptos" w:eastAsia="Aptos" w:hAnsi="Aptos"/>
          <w:kern w:val="2"/>
          <w:sz w:val="22"/>
          <w14:ligatures w14:val="standardContextual"/>
        </w:rPr>
        <w:t>funden</w:t>
      </w:r>
      <w:proofErr w:type="spellEnd"/>
      <w:r w:rsidRPr="00722FA9">
        <w:rPr>
          <w:rFonts w:ascii="Aptos" w:eastAsia="Aptos" w:hAnsi="Aptos"/>
          <w:kern w:val="2"/>
          <w:sz w:val="22"/>
          <w14:ligatures w14:val="standardContextual"/>
        </w:rPr>
        <w:t>,</w:t>
      </w:r>
      <w:r w:rsidRPr="00722FA9">
        <w:rPr>
          <w:rFonts w:ascii="Aptos" w:eastAsia="Aptos" w:hAnsi="Aptos"/>
          <w:kern w:val="2"/>
          <w:sz w:val="22"/>
          <w14:ligatures w14:val="standardContextual"/>
        </w:rPr>
        <w:br/>
        <w:t>Und ich habe auch mein Teil</w:t>
      </w:r>
      <w:r w:rsidRPr="00722FA9">
        <w:rPr>
          <w:rFonts w:ascii="Aptos" w:eastAsia="Aptos" w:hAnsi="Aptos"/>
          <w:kern w:val="2"/>
          <w:sz w:val="22"/>
          <w14:ligatures w14:val="standardContextual"/>
        </w:rPr>
        <w:br/>
        <w:t xml:space="preserve">In den </w:t>
      </w:r>
      <w:proofErr w:type="spellStart"/>
      <w:r w:rsidRPr="00722FA9">
        <w:rPr>
          <w:rFonts w:ascii="Aptos" w:eastAsia="Aptos" w:hAnsi="Aptos"/>
          <w:kern w:val="2"/>
          <w:sz w:val="22"/>
          <w14:ligatures w14:val="standardContextual"/>
        </w:rPr>
        <w:t>heil’gen</w:t>
      </w:r>
      <w:proofErr w:type="spellEnd"/>
      <w:r w:rsidRPr="00722FA9">
        <w:rPr>
          <w:rFonts w:ascii="Aptos" w:eastAsia="Aptos" w:hAnsi="Aptos"/>
          <w:kern w:val="2"/>
          <w:sz w:val="22"/>
          <w14:ligatures w14:val="standardContextual"/>
        </w:rPr>
        <w:t xml:space="preserve"> Todeswunden,</w:t>
      </w:r>
      <w:r w:rsidRPr="00722FA9">
        <w:rPr>
          <w:rFonts w:ascii="Aptos" w:eastAsia="Aptos" w:hAnsi="Aptos"/>
          <w:kern w:val="2"/>
          <w:sz w:val="22"/>
          <w14:ligatures w14:val="standardContextual"/>
        </w:rPr>
        <w:br/>
        <w:t>Woraus einst sein teures Blut</w:t>
      </w:r>
      <w:r w:rsidRPr="00722FA9">
        <w:rPr>
          <w:rFonts w:ascii="Aptos" w:eastAsia="Aptos" w:hAnsi="Aptos"/>
          <w:kern w:val="2"/>
          <w:sz w:val="22"/>
          <w14:ligatures w14:val="standardContextual"/>
        </w:rPr>
        <w:br/>
        <w:t>Floß der ganzen Welt zu gut.</w:t>
      </w:r>
    </w:p>
    <w:p w14:paraId="31A4A0F9" w14:textId="77777777" w:rsidR="00915152" w:rsidRPr="00722FA9" w:rsidRDefault="00915152" w:rsidP="00915152">
      <w:pPr>
        <w:rPr>
          <w:rFonts w:ascii="Aptos" w:eastAsia="Aptos" w:hAnsi="Aptos"/>
          <w:kern w:val="2"/>
          <w:sz w:val="22"/>
          <w14:ligatures w14:val="standardContextual"/>
        </w:rPr>
      </w:pPr>
      <w:r w:rsidRPr="00722FA9">
        <w:rPr>
          <w:rFonts w:ascii="Aptos" w:eastAsia="Aptos" w:hAnsi="Aptos"/>
          <w:kern w:val="2"/>
          <w:sz w:val="22"/>
          <w14:ligatures w14:val="standardContextual"/>
        </w:rPr>
        <w:t>Weint nicht! mein Erlöser lebt;</w:t>
      </w:r>
      <w:r w:rsidRPr="00722FA9">
        <w:rPr>
          <w:rFonts w:ascii="Aptos" w:eastAsia="Aptos" w:hAnsi="Aptos"/>
          <w:kern w:val="2"/>
          <w:sz w:val="22"/>
          <w14:ligatures w14:val="standardContextual"/>
        </w:rPr>
        <w:br/>
        <w:t>Hoch vom finstern Erdenstaube</w:t>
      </w:r>
      <w:r w:rsidRPr="00722FA9">
        <w:rPr>
          <w:rFonts w:ascii="Aptos" w:eastAsia="Aptos" w:hAnsi="Aptos"/>
          <w:kern w:val="2"/>
          <w:sz w:val="22"/>
          <w14:ligatures w14:val="standardContextual"/>
        </w:rPr>
        <w:br/>
        <w:t>Hell empor die Hoffnung schwebt,</w:t>
      </w:r>
      <w:r w:rsidRPr="00722FA9">
        <w:rPr>
          <w:rFonts w:ascii="Aptos" w:eastAsia="Aptos" w:hAnsi="Aptos"/>
          <w:kern w:val="2"/>
          <w:sz w:val="22"/>
          <w14:ligatures w14:val="standardContextual"/>
        </w:rPr>
        <w:br/>
        <w:t>Und der Himmelsheld, der Glaube;</w:t>
      </w:r>
      <w:r w:rsidRPr="00722FA9">
        <w:rPr>
          <w:rFonts w:ascii="Aptos" w:eastAsia="Aptos" w:hAnsi="Aptos"/>
          <w:kern w:val="2"/>
          <w:sz w:val="22"/>
          <w14:ligatures w14:val="standardContextual"/>
        </w:rPr>
        <w:br/>
        <w:t xml:space="preserve">Und die </w:t>
      </w:r>
      <w:proofErr w:type="spellStart"/>
      <w:r w:rsidRPr="00722FA9">
        <w:rPr>
          <w:rFonts w:ascii="Aptos" w:eastAsia="Aptos" w:hAnsi="Aptos"/>
          <w:kern w:val="2"/>
          <w:sz w:val="22"/>
          <w14:ligatures w14:val="standardContextual"/>
        </w:rPr>
        <w:t>ew’ge</w:t>
      </w:r>
      <w:proofErr w:type="spellEnd"/>
      <w:r w:rsidRPr="00722FA9">
        <w:rPr>
          <w:rFonts w:ascii="Aptos" w:eastAsia="Aptos" w:hAnsi="Aptos"/>
          <w:kern w:val="2"/>
          <w:sz w:val="22"/>
          <w14:ligatures w14:val="standardContextual"/>
        </w:rPr>
        <w:t xml:space="preserve"> Liebe spricht:</w:t>
      </w:r>
      <w:r w:rsidRPr="00722FA9">
        <w:rPr>
          <w:rFonts w:ascii="Aptos" w:eastAsia="Aptos" w:hAnsi="Aptos"/>
          <w:kern w:val="2"/>
          <w:sz w:val="22"/>
          <w14:ligatures w14:val="standardContextual"/>
        </w:rPr>
        <w:br/>
        <w:t>Kind des Vaters, zittre nicht!</w:t>
      </w:r>
    </w:p>
    <w:p w14:paraId="603DDC75" w14:textId="77777777" w:rsidR="00915152" w:rsidRPr="00722FA9" w:rsidRDefault="00915152" w:rsidP="00915152">
      <w:pPr>
        <w:pStyle w:val="berschrift1"/>
        <w:rPr>
          <w:sz w:val="40"/>
        </w:rPr>
      </w:pPr>
      <w:r w:rsidRPr="00722FA9">
        <w:rPr>
          <w:rFonts w:eastAsia="Aptos"/>
        </w:rPr>
        <w:t>Gib Frieden, Herr, gib Frieden</w:t>
      </w:r>
    </w:p>
    <w:p w14:paraId="403F6B1E" w14:textId="77777777" w:rsidR="00915152" w:rsidRPr="00722FA9" w:rsidRDefault="00915152" w:rsidP="00915152">
      <w:pPr>
        <w:rPr>
          <w:rFonts w:ascii="Aptos" w:eastAsia="Aptos" w:hAnsi="Aptos"/>
          <w:kern w:val="2"/>
          <w:sz w:val="22"/>
          <w14:ligatures w14:val="standardContextual"/>
        </w:rPr>
      </w:pPr>
      <w:r w:rsidRPr="00722FA9">
        <w:rPr>
          <w:rFonts w:ascii="Aptos" w:eastAsia="Aptos" w:hAnsi="Aptos"/>
          <w:kern w:val="2"/>
          <w:sz w:val="22"/>
          <w14:ligatures w14:val="standardContextual"/>
        </w:rPr>
        <w:t>Gib Frieden, Herr, gib Frieden,</w:t>
      </w:r>
      <w:r w:rsidRPr="00722FA9">
        <w:rPr>
          <w:rFonts w:ascii="Aptos" w:eastAsia="Aptos" w:hAnsi="Aptos"/>
          <w:kern w:val="2"/>
          <w:sz w:val="22"/>
          <w14:ligatures w14:val="standardContextual"/>
        </w:rPr>
        <w:br/>
        <w:t>Du milder Liebeshort!</w:t>
      </w:r>
      <w:r w:rsidRPr="00722FA9">
        <w:rPr>
          <w:rFonts w:ascii="Aptos" w:eastAsia="Aptos" w:hAnsi="Aptos"/>
          <w:kern w:val="2"/>
          <w:sz w:val="22"/>
          <w14:ligatures w14:val="standardContextual"/>
        </w:rPr>
        <w:br/>
        <w:t>Einst bist du abgeschieden</w:t>
      </w:r>
      <w:r w:rsidRPr="00722FA9">
        <w:rPr>
          <w:rFonts w:ascii="Aptos" w:eastAsia="Aptos" w:hAnsi="Aptos"/>
          <w:kern w:val="2"/>
          <w:sz w:val="22"/>
          <w14:ligatures w14:val="standardContextual"/>
        </w:rPr>
        <w:br/>
      </w:r>
      <w:proofErr w:type="spellStart"/>
      <w:r w:rsidRPr="00722FA9">
        <w:rPr>
          <w:rFonts w:ascii="Aptos" w:eastAsia="Aptos" w:hAnsi="Aptos"/>
          <w:kern w:val="2"/>
          <w:sz w:val="22"/>
          <w14:ligatures w14:val="standardContextual"/>
        </w:rPr>
        <w:t>Mit</w:t>
      </w:r>
      <w:proofErr w:type="spellEnd"/>
      <w:r w:rsidRPr="00722FA9">
        <w:rPr>
          <w:rFonts w:ascii="Aptos" w:eastAsia="Aptos" w:hAnsi="Aptos"/>
          <w:kern w:val="2"/>
          <w:sz w:val="22"/>
          <w14:ligatures w14:val="standardContextual"/>
        </w:rPr>
        <w:t xml:space="preserve"> süßem Freudenwort:</w:t>
      </w:r>
      <w:r w:rsidRPr="00722FA9">
        <w:rPr>
          <w:rFonts w:ascii="Aptos" w:eastAsia="Aptos" w:hAnsi="Aptos"/>
          <w:kern w:val="2"/>
          <w:sz w:val="22"/>
          <w14:ligatures w14:val="standardContextual"/>
        </w:rPr>
        <w:br/>
        <w:t xml:space="preserve">Euch </w:t>
      </w:r>
      <w:proofErr w:type="spellStart"/>
      <w:r w:rsidRPr="00722FA9">
        <w:rPr>
          <w:rFonts w:ascii="Aptos" w:eastAsia="Aptos" w:hAnsi="Aptos"/>
          <w:kern w:val="2"/>
          <w:sz w:val="22"/>
          <w14:ligatures w14:val="standardContextual"/>
        </w:rPr>
        <w:t>geb</w:t>
      </w:r>
      <w:proofErr w:type="spellEnd"/>
      <w:r w:rsidRPr="00722FA9">
        <w:rPr>
          <w:rFonts w:ascii="Aptos" w:eastAsia="Aptos" w:hAnsi="Aptos"/>
          <w:kern w:val="2"/>
          <w:sz w:val="22"/>
          <w14:ligatures w14:val="standardContextual"/>
        </w:rPr>
        <w:t>‘ ich meinen Frieden,</w:t>
      </w:r>
      <w:r w:rsidRPr="00722FA9">
        <w:rPr>
          <w:rFonts w:ascii="Aptos" w:eastAsia="Aptos" w:hAnsi="Aptos"/>
          <w:kern w:val="2"/>
          <w:sz w:val="22"/>
          <w14:ligatures w14:val="standardContextual"/>
        </w:rPr>
        <w:br/>
      </w:r>
      <w:proofErr w:type="spellStart"/>
      <w:r w:rsidRPr="00722FA9">
        <w:rPr>
          <w:rFonts w:ascii="Aptos" w:eastAsia="Aptos" w:hAnsi="Aptos"/>
          <w:kern w:val="2"/>
          <w:sz w:val="22"/>
          <w14:ligatures w14:val="standardContextual"/>
        </w:rPr>
        <w:t>Wie</w:t>
      </w:r>
      <w:proofErr w:type="spellEnd"/>
      <w:r w:rsidRPr="00722FA9">
        <w:rPr>
          <w:rFonts w:ascii="Aptos" w:eastAsia="Aptos" w:hAnsi="Aptos"/>
          <w:kern w:val="2"/>
          <w:sz w:val="22"/>
          <w14:ligatures w14:val="standardContextual"/>
        </w:rPr>
        <w:t xml:space="preserve"> ihn die Welt nicht gibt,</w:t>
      </w:r>
      <w:r w:rsidRPr="00722FA9">
        <w:rPr>
          <w:rFonts w:ascii="Aptos" w:eastAsia="Aptos" w:hAnsi="Aptos"/>
          <w:kern w:val="2"/>
          <w:sz w:val="22"/>
          <w14:ligatures w14:val="standardContextual"/>
        </w:rPr>
        <w:br/>
        <w:t>Verheißen und beschieden</w:t>
      </w:r>
      <w:r w:rsidRPr="00722FA9">
        <w:rPr>
          <w:rFonts w:ascii="Aptos" w:eastAsia="Aptos" w:hAnsi="Aptos"/>
          <w:kern w:val="2"/>
          <w:sz w:val="22"/>
          <w14:ligatures w14:val="standardContextual"/>
        </w:rPr>
        <w:br/>
        <w:t>Dem, der mich glaubt und liebt.</w:t>
      </w:r>
    </w:p>
    <w:p w14:paraId="5BFD25FA" w14:textId="77777777" w:rsidR="00915152" w:rsidRPr="00722FA9" w:rsidRDefault="00915152" w:rsidP="00915152">
      <w:pPr>
        <w:rPr>
          <w:rFonts w:ascii="Aptos" w:eastAsia="Aptos" w:hAnsi="Aptos"/>
          <w:kern w:val="2"/>
          <w:sz w:val="22"/>
          <w14:ligatures w14:val="standardContextual"/>
        </w:rPr>
      </w:pPr>
      <w:r w:rsidRPr="00722FA9">
        <w:rPr>
          <w:rFonts w:ascii="Aptos" w:eastAsia="Aptos" w:hAnsi="Aptos"/>
          <w:kern w:val="2"/>
          <w:sz w:val="22"/>
          <w14:ligatures w14:val="standardContextual"/>
        </w:rPr>
        <w:t>Gib Frieden, Herr, gib Frieden!</w:t>
      </w:r>
      <w:r w:rsidRPr="00722FA9">
        <w:rPr>
          <w:rFonts w:ascii="Aptos" w:eastAsia="Aptos" w:hAnsi="Aptos"/>
          <w:kern w:val="2"/>
          <w:sz w:val="22"/>
          <w14:ligatures w14:val="standardContextual"/>
        </w:rPr>
        <w:br/>
        <w:t>Die Welt will Streit und Krieg,</w:t>
      </w:r>
      <w:r w:rsidRPr="00722FA9">
        <w:rPr>
          <w:rFonts w:ascii="Aptos" w:eastAsia="Aptos" w:hAnsi="Aptos"/>
          <w:kern w:val="2"/>
          <w:sz w:val="22"/>
          <w14:ligatures w14:val="standardContextual"/>
        </w:rPr>
        <w:br/>
        <w:t>Der Stille wird gemieden,</w:t>
      </w:r>
      <w:r w:rsidRPr="00722FA9">
        <w:rPr>
          <w:rFonts w:ascii="Aptos" w:eastAsia="Aptos" w:hAnsi="Aptos"/>
          <w:kern w:val="2"/>
          <w:sz w:val="22"/>
          <w14:ligatures w14:val="standardContextual"/>
        </w:rPr>
        <w:br/>
        <w:t>Der Wilde hat den Sieg,</w:t>
      </w:r>
      <w:r w:rsidRPr="00722FA9">
        <w:rPr>
          <w:rFonts w:ascii="Aptos" w:eastAsia="Aptos" w:hAnsi="Aptos"/>
          <w:kern w:val="2"/>
          <w:sz w:val="22"/>
          <w14:ligatures w14:val="standardContextual"/>
        </w:rPr>
        <w:br/>
        <w:t>Und Unruh herrscht auf Erden</w:t>
      </w:r>
      <w:r w:rsidRPr="00722FA9">
        <w:rPr>
          <w:rFonts w:ascii="Aptos" w:eastAsia="Aptos" w:hAnsi="Aptos"/>
          <w:kern w:val="2"/>
          <w:sz w:val="22"/>
          <w14:ligatures w14:val="standardContextual"/>
        </w:rPr>
        <w:br/>
        <w:t>Und Lug und Trug und List.</w:t>
      </w:r>
      <w:r w:rsidRPr="00722FA9">
        <w:rPr>
          <w:rFonts w:ascii="Aptos" w:eastAsia="Aptos" w:hAnsi="Aptos"/>
          <w:kern w:val="2"/>
          <w:sz w:val="22"/>
          <w14:ligatures w14:val="standardContextual"/>
        </w:rPr>
        <w:br/>
        <w:t>Ach! lass es stille werden,</w:t>
      </w:r>
      <w:r w:rsidRPr="00722FA9">
        <w:rPr>
          <w:rFonts w:ascii="Aptos" w:eastAsia="Aptos" w:hAnsi="Aptos"/>
          <w:kern w:val="2"/>
          <w:sz w:val="22"/>
          <w14:ligatures w14:val="standardContextual"/>
        </w:rPr>
        <w:br/>
        <w:t>Du stiller Jesu Christ!</w:t>
      </w:r>
    </w:p>
    <w:p w14:paraId="19A6DDFC" w14:textId="77777777" w:rsidR="00915152" w:rsidRPr="00722FA9" w:rsidRDefault="00915152" w:rsidP="00915152">
      <w:pPr>
        <w:rPr>
          <w:rFonts w:ascii="Aptos" w:eastAsia="Aptos" w:hAnsi="Aptos"/>
          <w:kern w:val="2"/>
          <w:sz w:val="22"/>
          <w14:ligatures w14:val="standardContextual"/>
        </w:rPr>
      </w:pPr>
      <w:r w:rsidRPr="00722FA9">
        <w:rPr>
          <w:rFonts w:ascii="Aptos" w:eastAsia="Aptos" w:hAnsi="Aptos"/>
          <w:kern w:val="2"/>
          <w:sz w:val="22"/>
          <w14:ligatures w14:val="standardContextual"/>
        </w:rPr>
        <w:t>Gib Frieden, Herr, gib Frieden,</w:t>
      </w:r>
      <w:r w:rsidRPr="00722FA9">
        <w:rPr>
          <w:rFonts w:ascii="Aptos" w:eastAsia="Aptos" w:hAnsi="Aptos"/>
          <w:kern w:val="2"/>
          <w:sz w:val="22"/>
          <w14:ligatures w14:val="standardContextual"/>
        </w:rPr>
        <w:br/>
        <w:t>Du milder Liebeshort!</w:t>
      </w:r>
      <w:r w:rsidRPr="00722FA9">
        <w:rPr>
          <w:rFonts w:ascii="Aptos" w:eastAsia="Aptos" w:hAnsi="Aptos"/>
          <w:kern w:val="2"/>
          <w:sz w:val="22"/>
          <w14:ligatures w14:val="standardContextual"/>
        </w:rPr>
        <w:br/>
        <w:t>Dann wird es schon hienieden</w:t>
      </w:r>
      <w:r w:rsidRPr="00722FA9">
        <w:rPr>
          <w:rFonts w:ascii="Aptos" w:eastAsia="Aptos" w:hAnsi="Aptos"/>
          <w:kern w:val="2"/>
          <w:sz w:val="22"/>
          <w14:ligatures w14:val="standardContextual"/>
        </w:rPr>
        <w:br/>
        <w:t xml:space="preserve">Ein </w:t>
      </w:r>
      <w:proofErr w:type="spellStart"/>
      <w:r w:rsidRPr="00722FA9">
        <w:rPr>
          <w:rFonts w:ascii="Aptos" w:eastAsia="Aptos" w:hAnsi="Aptos"/>
          <w:kern w:val="2"/>
          <w:sz w:val="22"/>
          <w14:ligatures w14:val="standardContextual"/>
        </w:rPr>
        <w:t>Paradiesesort</w:t>
      </w:r>
      <w:proofErr w:type="spellEnd"/>
      <w:r w:rsidRPr="00722FA9">
        <w:rPr>
          <w:rFonts w:ascii="Aptos" w:eastAsia="Aptos" w:hAnsi="Aptos"/>
          <w:kern w:val="2"/>
          <w:sz w:val="22"/>
          <w14:ligatures w14:val="standardContextual"/>
        </w:rPr>
        <w:t>,</w:t>
      </w:r>
      <w:r w:rsidRPr="00722FA9">
        <w:rPr>
          <w:rFonts w:ascii="Aptos" w:eastAsia="Aptos" w:hAnsi="Aptos"/>
          <w:kern w:val="2"/>
          <w:sz w:val="22"/>
          <w14:ligatures w14:val="standardContextual"/>
        </w:rPr>
        <w:br/>
        <w:t xml:space="preserve">Und Sorgen </w:t>
      </w:r>
      <w:proofErr w:type="spellStart"/>
      <w:r w:rsidRPr="00722FA9">
        <w:rPr>
          <w:rFonts w:ascii="Aptos" w:eastAsia="Aptos" w:hAnsi="Aptos"/>
          <w:kern w:val="2"/>
          <w:sz w:val="22"/>
          <w14:ligatures w14:val="standardContextual"/>
        </w:rPr>
        <w:t>flieh‘n</w:t>
      </w:r>
      <w:proofErr w:type="spellEnd"/>
      <w:r w:rsidRPr="00722FA9">
        <w:rPr>
          <w:rFonts w:ascii="Aptos" w:eastAsia="Aptos" w:hAnsi="Aptos"/>
          <w:kern w:val="2"/>
          <w:sz w:val="22"/>
          <w14:ligatures w14:val="standardContextual"/>
        </w:rPr>
        <w:t xml:space="preserve"> und Schmerzen</w:t>
      </w:r>
      <w:r w:rsidRPr="00722FA9">
        <w:rPr>
          <w:rFonts w:ascii="Aptos" w:eastAsia="Aptos" w:hAnsi="Aptos"/>
          <w:kern w:val="2"/>
          <w:sz w:val="22"/>
          <w14:ligatures w14:val="standardContextual"/>
        </w:rPr>
        <w:br/>
        <w:t>Aus jeder schweren Brust,</w:t>
      </w:r>
      <w:r w:rsidRPr="00722FA9">
        <w:rPr>
          <w:rFonts w:ascii="Aptos" w:eastAsia="Aptos" w:hAnsi="Aptos"/>
          <w:kern w:val="2"/>
          <w:sz w:val="22"/>
          <w14:ligatures w14:val="standardContextual"/>
        </w:rPr>
        <w:br/>
        <w:t xml:space="preserve">In Freuden </w:t>
      </w:r>
      <w:proofErr w:type="spellStart"/>
      <w:r w:rsidRPr="00722FA9">
        <w:rPr>
          <w:rFonts w:ascii="Aptos" w:eastAsia="Aptos" w:hAnsi="Aptos"/>
          <w:kern w:val="2"/>
          <w:sz w:val="22"/>
          <w14:ligatures w14:val="standardContextual"/>
        </w:rPr>
        <w:t>blüh‘n</w:t>
      </w:r>
      <w:proofErr w:type="spellEnd"/>
      <w:r w:rsidRPr="00722FA9">
        <w:rPr>
          <w:rFonts w:ascii="Aptos" w:eastAsia="Aptos" w:hAnsi="Aptos"/>
          <w:kern w:val="2"/>
          <w:sz w:val="22"/>
          <w14:ligatures w14:val="standardContextual"/>
        </w:rPr>
        <w:t xml:space="preserve"> die Herzen,</w:t>
      </w:r>
      <w:r w:rsidRPr="00722FA9">
        <w:rPr>
          <w:rFonts w:ascii="Aptos" w:eastAsia="Aptos" w:hAnsi="Aptos"/>
          <w:kern w:val="2"/>
          <w:sz w:val="22"/>
          <w14:ligatures w14:val="standardContextual"/>
        </w:rPr>
        <w:br/>
        <w:t>In Lieb und Himmelslust.</w:t>
      </w:r>
    </w:p>
    <w:p w14:paraId="74F839CB" w14:textId="77777777" w:rsidR="008A0A35" w:rsidRPr="00722FA9" w:rsidRDefault="008A0A35" w:rsidP="008A0A35">
      <w:pPr>
        <w:pStyle w:val="berschrift1"/>
        <w:rPr>
          <w:sz w:val="40"/>
        </w:rPr>
      </w:pPr>
      <w:r w:rsidRPr="00722FA9">
        <w:rPr>
          <w:rFonts w:eastAsia="Aptos"/>
        </w:rPr>
        <w:lastRenderedPageBreak/>
        <w:t>Harre, harre, Christenseele,</w:t>
      </w:r>
    </w:p>
    <w:p w14:paraId="71CE04EC" w14:textId="77777777" w:rsidR="008A0A35" w:rsidRPr="00722FA9" w:rsidRDefault="008A0A35" w:rsidP="008A0A35">
      <w:pPr>
        <w:rPr>
          <w:rFonts w:ascii="Aptos" w:eastAsia="Aptos" w:hAnsi="Aptos"/>
          <w:kern w:val="2"/>
          <w:sz w:val="22"/>
          <w14:ligatures w14:val="standardContextual"/>
        </w:rPr>
      </w:pPr>
      <w:r w:rsidRPr="00722FA9">
        <w:rPr>
          <w:rFonts w:ascii="Aptos" w:eastAsia="Aptos" w:hAnsi="Aptos"/>
          <w:kern w:val="2"/>
          <w:sz w:val="22"/>
          <w14:ligatures w14:val="standardContextual"/>
        </w:rPr>
        <w:t>Harre, harre, Christenseele,</w:t>
      </w:r>
      <w:r w:rsidRPr="00722FA9">
        <w:rPr>
          <w:rFonts w:ascii="Aptos" w:eastAsia="Aptos" w:hAnsi="Aptos"/>
          <w:kern w:val="2"/>
          <w:sz w:val="22"/>
          <w14:ligatures w14:val="standardContextual"/>
        </w:rPr>
        <w:br/>
        <w:t>Harre todesmutig aus,</w:t>
      </w:r>
      <w:r w:rsidRPr="00722FA9">
        <w:rPr>
          <w:rFonts w:ascii="Aptos" w:eastAsia="Aptos" w:hAnsi="Aptos"/>
          <w:kern w:val="2"/>
          <w:sz w:val="22"/>
          <w14:ligatures w14:val="standardContextual"/>
        </w:rPr>
        <w:br/>
        <w:t>Meilen nicht und Mühen zähle</w:t>
      </w:r>
      <w:r w:rsidRPr="00722FA9">
        <w:rPr>
          <w:rFonts w:ascii="Aptos" w:eastAsia="Aptos" w:hAnsi="Aptos"/>
          <w:kern w:val="2"/>
          <w:sz w:val="22"/>
          <w14:ligatures w14:val="standardContextual"/>
        </w:rPr>
        <w:br/>
        <w:t>Froher kommst du so nach Haus;</w:t>
      </w:r>
      <w:r w:rsidRPr="00722FA9">
        <w:rPr>
          <w:rFonts w:ascii="Aptos" w:eastAsia="Aptos" w:hAnsi="Aptos"/>
          <w:kern w:val="2"/>
          <w:sz w:val="22"/>
          <w14:ligatures w14:val="standardContextual"/>
        </w:rPr>
        <w:br/>
        <w:t>Frisch geschritten! frisch gestritten!</w:t>
      </w:r>
      <w:r w:rsidRPr="00722FA9">
        <w:rPr>
          <w:rFonts w:ascii="Aptos" w:eastAsia="Aptos" w:hAnsi="Aptos"/>
          <w:kern w:val="2"/>
          <w:sz w:val="22"/>
          <w14:ligatures w14:val="standardContextual"/>
        </w:rPr>
        <w:br/>
        <w:t>Bald erscheinet dir sein Schein.</w:t>
      </w:r>
      <w:r w:rsidRPr="00722FA9">
        <w:rPr>
          <w:rFonts w:ascii="Aptos" w:eastAsia="Aptos" w:hAnsi="Aptos"/>
          <w:kern w:val="2"/>
          <w:sz w:val="22"/>
          <w14:ligatures w14:val="standardContextual"/>
        </w:rPr>
        <w:br/>
        <w:t>Wie nach Millionen Schritten,</w:t>
      </w:r>
      <w:r w:rsidRPr="00722FA9">
        <w:rPr>
          <w:rFonts w:ascii="Aptos" w:eastAsia="Aptos" w:hAnsi="Aptos"/>
          <w:kern w:val="2"/>
          <w:sz w:val="22"/>
          <w14:ligatures w14:val="standardContextual"/>
        </w:rPr>
        <w:br/>
        <w:t>Wie wird süß die Ruhe sein!</w:t>
      </w:r>
    </w:p>
    <w:p w14:paraId="079FCC65" w14:textId="77777777" w:rsidR="008A0A35" w:rsidRPr="00722FA9" w:rsidRDefault="008A0A35" w:rsidP="008A0A35">
      <w:pPr>
        <w:rPr>
          <w:rFonts w:ascii="Aptos" w:eastAsia="Aptos" w:hAnsi="Aptos"/>
          <w:kern w:val="2"/>
          <w:sz w:val="22"/>
          <w14:ligatures w14:val="standardContextual"/>
        </w:rPr>
      </w:pPr>
      <w:r w:rsidRPr="00722FA9">
        <w:rPr>
          <w:rFonts w:ascii="Aptos" w:eastAsia="Aptos" w:hAnsi="Aptos"/>
          <w:kern w:val="2"/>
          <w:sz w:val="22"/>
          <w14:ligatures w14:val="standardContextual"/>
        </w:rPr>
        <w:t>Ist doch Einer vorgeschritten,</w:t>
      </w:r>
      <w:r w:rsidRPr="00722FA9">
        <w:rPr>
          <w:rFonts w:ascii="Aptos" w:eastAsia="Aptos" w:hAnsi="Aptos"/>
          <w:kern w:val="2"/>
          <w:sz w:val="22"/>
          <w14:ligatures w14:val="standardContextual"/>
        </w:rPr>
        <w:br/>
        <w:t>Der die besten Wege weiß,</w:t>
      </w:r>
      <w:r w:rsidRPr="00722FA9">
        <w:rPr>
          <w:rFonts w:ascii="Aptos" w:eastAsia="Aptos" w:hAnsi="Aptos"/>
          <w:kern w:val="2"/>
          <w:sz w:val="22"/>
          <w14:ligatures w14:val="standardContextual"/>
        </w:rPr>
        <w:br/>
        <w:t>Der die Fahnen aus der Mitten</w:t>
      </w:r>
      <w:r w:rsidRPr="00722FA9">
        <w:rPr>
          <w:rFonts w:ascii="Aptos" w:eastAsia="Aptos" w:hAnsi="Aptos"/>
          <w:kern w:val="2"/>
          <w:sz w:val="22"/>
          <w14:ligatures w14:val="standardContextual"/>
        </w:rPr>
        <w:br/>
        <w:t>Hebt der Schlachten schwer und heiß,</w:t>
      </w:r>
      <w:r w:rsidRPr="00722FA9">
        <w:rPr>
          <w:rFonts w:ascii="Aptos" w:eastAsia="Aptos" w:hAnsi="Aptos"/>
          <w:kern w:val="2"/>
          <w:sz w:val="22"/>
          <w14:ligatures w14:val="standardContextual"/>
        </w:rPr>
        <w:br/>
        <w:t xml:space="preserve">Der dir zeigt nach </w:t>
      </w:r>
      <w:proofErr w:type="spellStart"/>
      <w:r w:rsidRPr="00722FA9">
        <w:rPr>
          <w:rFonts w:ascii="Aptos" w:eastAsia="Aptos" w:hAnsi="Aptos"/>
          <w:kern w:val="2"/>
          <w:sz w:val="22"/>
          <w14:ligatures w14:val="standardContextual"/>
        </w:rPr>
        <w:t>blut‘gem</w:t>
      </w:r>
      <w:proofErr w:type="spellEnd"/>
      <w:r w:rsidRPr="00722FA9">
        <w:rPr>
          <w:rFonts w:ascii="Aptos" w:eastAsia="Aptos" w:hAnsi="Aptos"/>
          <w:kern w:val="2"/>
          <w:sz w:val="22"/>
          <w14:ligatures w14:val="standardContextual"/>
        </w:rPr>
        <w:t xml:space="preserve"> Streite</w:t>
      </w:r>
      <w:r w:rsidRPr="00722FA9">
        <w:rPr>
          <w:rFonts w:ascii="Aptos" w:eastAsia="Aptos" w:hAnsi="Aptos"/>
          <w:kern w:val="2"/>
          <w:sz w:val="22"/>
          <w14:ligatures w14:val="standardContextual"/>
        </w:rPr>
        <w:br/>
        <w:t>Immergrünen Siegeskranz,</w:t>
      </w:r>
      <w:r w:rsidRPr="00722FA9">
        <w:rPr>
          <w:rFonts w:ascii="Aptos" w:eastAsia="Aptos" w:hAnsi="Aptos"/>
          <w:kern w:val="2"/>
          <w:sz w:val="22"/>
          <w14:ligatures w14:val="standardContextual"/>
        </w:rPr>
        <w:br/>
        <w:t>Dass du strebest in die Weite</w:t>
      </w:r>
      <w:r w:rsidRPr="00722FA9">
        <w:rPr>
          <w:rFonts w:ascii="Aptos" w:eastAsia="Aptos" w:hAnsi="Aptos"/>
          <w:kern w:val="2"/>
          <w:sz w:val="22"/>
          <w14:ligatures w14:val="standardContextual"/>
        </w:rPr>
        <w:br/>
        <w:t>Fröhlich fort, als ging’s zum Tanz.</w:t>
      </w:r>
    </w:p>
    <w:p w14:paraId="1870FF82" w14:textId="77777777" w:rsidR="008A0A35" w:rsidRPr="00722FA9" w:rsidRDefault="008A0A35" w:rsidP="008A0A35">
      <w:pPr>
        <w:rPr>
          <w:rFonts w:ascii="Aptos" w:eastAsia="Aptos" w:hAnsi="Aptos"/>
          <w:kern w:val="2"/>
          <w:sz w:val="22"/>
          <w14:ligatures w14:val="standardContextual"/>
        </w:rPr>
      </w:pPr>
      <w:r w:rsidRPr="00722FA9">
        <w:rPr>
          <w:rFonts w:ascii="Aptos" w:eastAsia="Aptos" w:hAnsi="Aptos"/>
          <w:kern w:val="2"/>
          <w:sz w:val="22"/>
          <w14:ligatures w14:val="standardContextual"/>
        </w:rPr>
        <w:t>Harre aus! dein Heiland lebet,</w:t>
      </w:r>
      <w:r w:rsidRPr="00722FA9">
        <w:rPr>
          <w:rFonts w:ascii="Aptos" w:eastAsia="Aptos" w:hAnsi="Aptos"/>
          <w:kern w:val="2"/>
          <w:sz w:val="22"/>
          <w14:ligatures w14:val="standardContextual"/>
        </w:rPr>
        <w:br/>
        <w:t>Deine Hoffnung blühet grün,</w:t>
      </w:r>
      <w:r w:rsidRPr="00722FA9">
        <w:rPr>
          <w:rFonts w:ascii="Aptos" w:eastAsia="Aptos" w:hAnsi="Aptos"/>
          <w:kern w:val="2"/>
          <w:sz w:val="22"/>
          <w14:ligatures w14:val="standardContextual"/>
        </w:rPr>
        <w:br/>
        <w:t>Und die Kreuzesfahne schwebet</w:t>
      </w:r>
      <w:r w:rsidRPr="00722FA9">
        <w:rPr>
          <w:rFonts w:ascii="Aptos" w:eastAsia="Aptos" w:hAnsi="Aptos"/>
          <w:kern w:val="2"/>
          <w:sz w:val="22"/>
          <w14:ligatures w14:val="standardContextual"/>
        </w:rPr>
        <w:br/>
        <w:t xml:space="preserve">Siegreich über </w:t>
      </w:r>
      <w:proofErr w:type="spellStart"/>
      <w:r w:rsidRPr="00722FA9">
        <w:rPr>
          <w:rFonts w:ascii="Aptos" w:eastAsia="Aptos" w:hAnsi="Aptos"/>
          <w:kern w:val="2"/>
          <w:sz w:val="22"/>
          <w14:ligatures w14:val="standardContextual"/>
        </w:rPr>
        <w:t>Erdenmüh’n</w:t>
      </w:r>
      <w:proofErr w:type="spellEnd"/>
      <w:r w:rsidRPr="00722FA9">
        <w:rPr>
          <w:rFonts w:ascii="Aptos" w:eastAsia="Aptos" w:hAnsi="Aptos"/>
          <w:kern w:val="2"/>
          <w:sz w:val="22"/>
          <w14:ligatures w14:val="standardContextual"/>
        </w:rPr>
        <w:t>.</w:t>
      </w:r>
      <w:r w:rsidRPr="00722FA9">
        <w:rPr>
          <w:rFonts w:ascii="Aptos" w:eastAsia="Aptos" w:hAnsi="Aptos"/>
          <w:kern w:val="2"/>
          <w:sz w:val="22"/>
          <w14:ligatures w14:val="standardContextual"/>
        </w:rPr>
        <w:br/>
        <w:t>Fröhlich drum und todesmutig</w:t>
      </w:r>
      <w:r w:rsidRPr="00722FA9">
        <w:rPr>
          <w:rFonts w:ascii="Aptos" w:eastAsia="Aptos" w:hAnsi="Aptos"/>
          <w:kern w:val="2"/>
          <w:sz w:val="22"/>
          <w14:ligatures w14:val="standardContextual"/>
        </w:rPr>
        <w:br/>
        <w:t>Harre, Christenseele, aus!</w:t>
      </w:r>
      <w:r w:rsidRPr="00722FA9">
        <w:rPr>
          <w:rFonts w:ascii="Aptos" w:eastAsia="Aptos" w:hAnsi="Aptos"/>
          <w:kern w:val="2"/>
          <w:sz w:val="22"/>
          <w14:ligatures w14:val="standardContextual"/>
        </w:rPr>
        <w:br/>
        <w:t>Sei dein Kampf auch schwer und blutig,</w:t>
      </w:r>
      <w:r w:rsidRPr="00722FA9">
        <w:rPr>
          <w:rFonts w:ascii="Aptos" w:eastAsia="Aptos" w:hAnsi="Aptos"/>
          <w:kern w:val="2"/>
          <w:sz w:val="22"/>
          <w14:ligatures w14:val="standardContextual"/>
        </w:rPr>
        <w:br/>
        <w:t>Hell und herrlich steht dein Haus.</w:t>
      </w:r>
    </w:p>
    <w:p w14:paraId="4206D646" w14:textId="77777777" w:rsidR="008A0A35" w:rsidRPr="00722FA9" w:rsidRDefault="008A0A35" w:rsidP="008A0A35">
      <w:pPr>
        <w:rPr>
          <w:rFonts w:ascii="Aptos" w:eastAsia="Aptos" w:hAnsi="Aptos"/>
          <w:kern w:val="2"/>
          <w:sz w:val="22"/>
          <w14:ligatures w14:val="standardContextual"/>
        </w:rPr>
      </w:pPr>
      <w:r w:rsidRPr="00722FA9">
        <w:rPr>
          <w:rFonts w:ascii="Aptos" w:eastAsia="Aptos" w:hAnsi="Aptos"/>
          <w:kern w:val="2"/>
          <w:sz w:val="22"/>
          <w14:ligatures w14:val="standardContextual"/>
        </w:rPr>
        <w:t>Haus der Christen hoch auf Sternen,</w:t>
      </w:r>
      <w:r w:rsidRPr="00722FA9">
        <w:rPr>
          <w:rFonts w:ascii="Aptos" w:eastAsia="Aptos" w:hAnsi="Aptos"/>
          <w:kern w:val="2"/>
          <w:sz w:val="22"/>
          <w14:ligatures w14:val="standardContextual"/>
        </w:rPr>
        <w:br/>
      </w:r>
      <w:proofErr w:type="spellStart"/>
      <w:r w:rsidRPr="00722FA9">
        <w:rPr>
          <w:rFonts w:ascii="Aptos" w:eastAsia="Aptos" w:hAnsi="Aptos"/>
          <w:kern w:val="2"/>
          <w:sz w:val="22"/>
          <w14:ligatures w14:val="standardContextual"/>
        </w:rPr>
        <w:t>Wo</w:t>
      </w:r>
      <w:proofErr w:type="spellEnd"/>
      <w:r w:rsidRPr="00722FA9">
        <w:rPr>
          <w:rFonts w:ascii="Aptos" w:eastAsia="Aptos" w:hAnsi="Aptos"/>
          <w:kern w:val="2"/>
          <w:sz w:val="22"/>
          <w14:ligatures w14:val="standardContextual"/>
        </w:rPr>
        <w:t xml:space="preserve"> die Geisterreigen </w:t>
      </w:r>
      <w:proofErr w:type="spellStart"/>
      <w:r w:rsidRPr="00722FA9">
        <w:rPr>
          <w:rFonts w:ascii="Aptos" w:eastAsia="Aptos" w:hAnsi="Aptos"/>
          <w:kern w:val="2"/>
          <w:sz w:val="22"/>
          <w14:ligatures w14:val="standardContextual"/>
        </w:rPr>
        <w:t>steh‘n</w:t>
      </w:r>
      <w:proofErr w:type="spellEnd"/>
      <w:r w:rsidRPr="00722FA9">
        <w:rPr>
          <w:rFonts w:ascii="Aptos" w:eastAsia="Aptos" w:hAnsi="Aptos"/>
          <w:kern w:val="2"/>
          <w:sz w:val="22"/>
          <w14:ligatures w14:val="standardContextual"/>
        </w:rPr>
        <w:t>,</w:t>
      </w:r>
      <w:r w:rsidRPr="00722FA9">
        <w:rPr>
          <w:rFonts w:ascii="Aptos" w:eastAsia="Aptos" w:hAnsi="Aptos"/>
          <w:kern w:val="2"/>
          <w:sz w:val="22"/>
          <w14:ligatures w14:val="standardContextual"/>
        </w:rPr>
        <w:br/>
      </w:r>
      <w:proofErr w:type="spellStart"/>
      <w:r w:rsidRPr="00722FA9">
        <w:rPr>
          <w:rFonts w:ascii="Aptos" w:eastAsia="Aptos" w:hAnsi="Aptos"/>
          <w:kern w:val="2"/>
          <w:sz w:val="22"/>
          <w14:ligatures w14:val="standardContextual"/>
        </w:rPr>
        <w:t>Wo</w:t>
      </w:r>
      <w:proofErr w:type="spellEnd"/>
      <w:r w:rsidRPr="00722FA9">
        <w:rPr>
          <w:rFonts w:ascii="Aptos" w:eastAsia="Aptos" w:hAnsi="Aptos"/>
          <w:kern w:val="2"/>
          <w:sz w:val="22"/>
          <w14:ligatures w14:val="standardContextual"/>
        </w:rPr>
        <w:t xml:space="preserve"> die Nähen all und Fernen,</w:t>
      </w:r>
      <w:r w:rsidRPr="00722FA9">
        <w:rPr>
          <w:rFonts w:ascii="Aptos" w:eastAsia="Aptos" w:hAnsi="Aptos"/>
          <w:kern w:val="2"/>
          <w:sz w:val="22"/>
          <w14:ligatures w14:val="standardContextual"/>
        </w:rPr>
        <w:br/>
      </w:r>
      <w:proofErr w:type="spellStart"/>
      <w:r w:rsidRPr="00722FA9">
        <w:rPr>
          <w:rFonts w:ascii="Aptos" w:eastAsia="Aptos" w:hAnsi="Aptos"/>
          <w:kern w:val="2"/>
          <w:sz w:val="22"/>
          <w14:ligatures w14:val="standardContextual"/>
        </w:rPr>
        <w:t>Wo</w:t>
      </w:r>
      <w:proofErr w:type="spellEnd"/>
      <w:r w:rsidRPr="00722FA9">
        <w:rPr>
          <w:rFonts w:ascii="Aptos" w:eastAsia="Aptos" w:hAnsi="Aptos"/>
          <w:kern w:val="2"/>
          <w:sz w:val="22"/>
          <w14:ligatures w14:val="standardContextual"/>
        </w:rPr>
        <w:t xml:space="preserve"> die Meilen gar </w:t>
      </w:r>
      <w:proofErr w:type="spellStart"/>
      <w:r w:rsidRPr="00722FA9">
        <w:rPr>
          <w:rFonts w:ascii="Aptos" w:eastAsia="Aptos" w:hAnsi="Aptos"/>
          <w:kern w:val="2"/>
          <w:sz w:val="22"/>
          <w14:ligatures w14:val="standardContextual"/>
        </w:rPr>
        <w:t>vergeh‘n</w:t>
      </w:r>
      <w:proofErr w:type="spellEnd"/>
      <w:r w:rsidRPr="00722FA9">
        <w:rPr>
          <w:rFonts w:ascii="Aptos" w:eastAsia="Aptos" w:hAnsi="Aptos"/>
          <w:kern w:val="2"/>
          <w:sz w:val="22"/>
          <w14:ligatures w14:val="standardContextual"/>
        </w:rPr>
        <w:t>,</w:t>
      </w:r>
      <w:r w:rsidRPr="00722FA9">
        <w:rPr>
          <w:rFonts w:ascii="Aptos" w:eastAsia="Aptos" w:hAnsi="Aptos"/>
          <w:kern w:val="2"/>
          <w:sz w:val="22"/>
          <w14:ligatures w14:val="standardContextual"/>
        </w:rPr>
        <w:br/>
      </w:r>
      <w:proofErr w:type="spellStart"/>
      <w:r w:rsidRPr="00722FA9">
        <w:rPr>
          <w:rFonts w:ascii="Aptos" w:eastAsia="Aptos" w:hAnsi="Aptos"/>
          <w:kern w:val="2"/>
          <w:sz w:val="22"/>
          <w14:ligatures w14:val="standardContextual"/>
        </w:rPr>
        <w:t>Wo</w:t>
      </w:r>
      <w:proofErr w:type="spellEnd"/>
      <w:r w:rsidRPr="00722FA9">
        <w:rPr>
          <w:rFonts w:ascii="Aptos" w:eastAsia="Aptos" w:hAnsi="Aptos"/>
          <w:kern w:val="2"/>
          <w:sz w:val="22"/>
          <w14:ligatures w14:val="standardContextual"/>
        </w:rPr>
        <w:t xml:space="preserve"> man alle Erdenstraßen,</w:t>
      </w:r>
      <w:r w:rsidRPr="00722FA9">
        <w:rPr>
          <w:rFonts w:ascii="Aptos" w:eastAsia="Aptos" w:hAnsi="Aptos"/>
          <w:kern w:val="2"/>
          <w:sz w:val="22"/>
          <w14:ligatures w14:val="standardContextual"/>
        </w:rPr>
        <w:br/>
        <w:t>Allen Erdenstreit vergisst</w:t>
      </w:r>
      <w:r w:rsidRPr="00722FA9">
        <w:rPr>
          <w:rFonts w:ascii="Aptos" w:eastAsia="Aptos" w:hAnsi="Aptos"/>
          <w:kern w:val="2"/>
          <w:sz w:val="22"/>
          <w14:ligatures w14:val="standardContextual"/>
        </w:rPr>
        <w:br/>
        <w:t>Und nicht mehr nach Sonnenmaßen</w:t>
      </w:r>
      <w:r w:rsidRPr="00722FA9">
        <w:rPr>
          <w:rFonts w:ascii="Aptos" w:eastAsia="Aptos" w:hAnsi="Aptos"/>
          <w:kern w:val="2"/>
          <w:sz w:val="22"/>
          <w14:ligatures w14:val="standardContextual"/>
        </w:rPr>
        <w:br/>
        <w:t>Die Unendlichkeit ermisst.</w:t>
      </w:r>
    </w:p>
    <w:p w14:paraId="1B57102D" w14:textId="77777777" w:rsidR="008A0A35" w:rsidRPr="00722FA9" w:rsidRDefault="008A0A35" w:rsidP="008A0A35">
      <w:pPr>
        <w:rPr>
          <w:rFonts w:ascii="Aptos" w:eastAsia="Aptos" w:hAnsi="Aptos"/>
          <w:kern w:val="2"/>
          <w:sz w:val="22"/>
          <w14:ligatures w14:val="standardContextual"/>
        </w:rPr>
      </w:pPr>
      <w:r w:rsidRPr="00722FA9">
        <w:rPr>
          <w:rFonts w:ascii="Aptos" w:eastAsia="Aptos" w:hAnsi="Aptos"/>
          <w:kern w:val="2"/>
          <w:sz w:val="22"/>
          <w14:ligatures w14:val="standardContextual"/>
        </w:rPr>
        <w:t>Haus der Christen, Haus der Sterne</w:t>
      </w:r>
      <w:r w:rsidRPr="00722FA9">
        <w:rPr>
          <w:rFonts w:ascii="Aptos" w:eastAsia="Aptos" w:hAnsi="Aptos"/>
          <w:kern w:val="2"/>
          <w:sz w:val="22"/>
          <w14:ligatures w14:val="standardContextual"/>
        </w:rPr>
        <w:br/>
        <w:t>Welche Wonne! welcher Glanz!</w:t>
      </w:r>
      <w:r w:rsidRPr="00722FA9">
        <w:rPr>
          <w:rFonts w:ascii="Aptos" w:eastAsia="Aptos" w:hAnsi="Aptos"/>
          <w:kern w:val="2"/>
          <w:sz w:val="22"/>
          <w14:ligatures w14:val="standardContextual"/>
        </w:rPr>
        <w:br/>
        <w:t>Harre, Seele, dulde gerne,</w:t>
      </w:r>
      <w:r w:rsidRPr="00722FA9">
        <w:rPr>
          <w:rFonts w:ascii="Aptos" w:eastAsia="Aptos" w:hAnsi="Aptos"/>
          <w:kern w:val="2"/>
          <w:sz w:val="22"/>
          <w14:ligatures w14:val="standardContextual"/>
        </w:rPr>
        <w:br/>
        <w:t>Fest im Aug den Siegeskranz.</w:t>
      </w:r>
      <w:r w:rsidRPr="00722FA9">
        <w:rPr>
          <w:rFonts w:ascii="Aptos" w:eastAsia="Aptos" w:hAnsi="Aptos"/>
          <w:kern w:val="2"/>
          <w:sz w:val="22"/>
          <w14:ligatures w14:val="standardContextual"/>
        </w:rPr>
        <w:br/>
        <w:t>Hoch den Blick zur höchsten Höhe!</w:t>
      </w:r>
      <w:r w:rsidRPr="00722FA9">
        <w:rPr>
          <w:rFonts w:ascii="Aptos" w:eastAsia="Aptos" w:hAnsi="Aptos"/>
          <w:kern w:val="2"/>
          <w:sz w:val="22"/>
          <w14:ligatures w14:val="standardContextual"/>
        </w:rPr>
        <w:br/>
        <w:t>Bad‘ ihn froh in Morgenrot!</w:t>
      </w:r>
      <w:r w:rsidRPr="00722FA9">
        <w:rPr>
          <w:rFonts w:ascii="Aptos" w:eastAsia="Aptos" w:hAnsi="Aptos"/>
          <w:kern w:val="2"/>
          <w:sz w:val="22"/>
          <w14:ligatures w14:val="standardContextual"/>
        </w:rPr>
        <w:br/>
        <w:t>Und zur Lust wird jedes Wehe</w:t>
      </w:r>
      <w:r w:rsidRPr="00722FA9">
        <w:rPr>
          <w:rFonts w:ascii="Aptos" w:eastAsia="Aptos" w:hAnsi="Aptos"/>
          <w:kern w:val="2"/>
          <w:sz w:val="22"/>
          <w14:ligatures w14:val="standardContextual"/>
        </w:rPr>
        <w:br/>
        <w:t>Und zum Leben wird der Tod.</w:t>
      </w:r>
    </w:p>
    <w:p w14:paraId="42419992" w14:textId="77777777" w:rsidR="008A0A35" w:rsidRPr="00722FA9" w:rsidRDefault="008A0A35" w:rsidP="008A0A35">
      <w:pPr>
        <w:pStyle w:val="berschrift1"/>
        <w:rPr>
          <w:sz w:val="40"/>
        </w:rPr>
      </w:pPr>
      <w:r w:rsidRPr="00722FA9">
        <w:rPr>
          <w:rFonts w:eastAsia="Aptos"/>
        </w:rPr>
        <w:t>Herr, du mein Licht, mein Heil, mein Leben!</w:t>
      </w:r>
    </w:p>
    <w:p w14:paraId="69AD4C0E" w14:textId="77777777" w:rsidR="008A0A35" w:rsidRPr="00722FA9" w:rsidRDefault="008A0A35" w:rsidP="008A0A35">
      <w:pPr>
        <w:rPr>
          <w:rFonts w:ascii="Aptos" w:eastAsia="Aptos" w:hAnsi="Aptos"/>
          <w:kern w:val="2"/>
          <w:sz w:val="22"/>
          <w14:ligatures w14:val="standardContextual"/>
        </w:rPr>
      </w:pPr>
      <w:r w:rsidRPr="00722FA9">
        <w:rPr>
          <w:rFonts w:ascii="Aptos" w:eastAsia="Aptos" w:hAnsi="Aptos"/>
          <w:kern w:val="2"/>
          <w:sz w:val="22"/>
          <w14:ligatures w14:val="standardContextual"/>
        </w:rPr>
        <w:t>Herr, du mein Licht, mein Heil, mein Leben!</w:t>
      </w:r>
      <w:r w:rsidRPr="00722FA9">
        <w:rPr>
          <w:rFonts w:ascii="Aptos" w:eastAsia="Aptos" w:hAnsi="Aptos"/>
          <w:kern w:val="2"/>
          <w:sz w:val="22"/>
          <w14:ligatures w14:val="standardContextual"/>
        </w:rPr>
        <w:br/>
        <w:t>Du süßer Heiland Jesus Christ!</w:t>
      </w:r>
      <w:r w:rsidRPr="00722FA9">
        <w:rPr>
          <w:rFonts w:ascii="Aptos" w:eastAsia="Aptos" w:hAnsi="Aptos"/>
          <w:kern w:val="2"/>
          <w:sz w:val="22"/>
          <w14:ligatures w14:val="standardContextual"/>
        </w:rPr>
        <w:br/>
      </w:r>
      <w:r w:rsidRPr="00722FA9">
        <w:rPr>
          <w:rFonts w:ascii="Aptos" w:eastAsia="Aptos" w:hAnsi="Aptos"/>
          <w:kern w:val="2"/>
          <w:sz w:val="22"/>
          <w14:ligatures w14:val="standardContextual"/>
        </w:rPr>
        <w:lastRenderedPageBreak/>
        <w:t>Hilf Herr! hilf! lass mich nicht entschweben</w:t>
      </w:r>
      <w:r w:rsidRPr="00722FA9">
        <w:rPr>
          <w:rFonts w:ascii="Aptos" w:eastAsia="Aptos" w:hAnsi="Aptos"/>
          <w:kern w:val="2"/>
          <w:sz w:val="22"/>
          <w14:ligatures w14:val="standardContextual"/>
        </w:rPr>
        <w:br/>
        <w:t>Von dir, wo Seelenfreude ist,</w:t>
      </w:r>
      <w:r w:rsidRPr="00722FA9">
        <w:rPr>
          <w:rFonts w:ascii="Aptos" w:eastAsia="Aptos" w:hAnsi="Aptos"/>
          <w:kern w:val="2"/>
          <w:sz w:val="22"/>
          <w14:ligatures w14:val="standardContextual"/>
        </w:rPr>
        <w:br/>
        <w:t>Wo Einfalt ist, wo Frieden ist,</w:t>
      </w:r>
      <w:r w:rsidRPr="00722FA9">
        <w:rPr>
          <w:rFonts w:ascii="Aptos" w:eastAsia="Aptos" w:hAnsi="Aptos"/>
          <w:kern w:val="2"/>
          <w:sz w:val="22"/>
          <w14:ligatures w14:val="standardContextual"/>
        </w:rPr>
        <w:br/>
        <w:t>Bei dir, bei dir, Herr Jesus Christ!</w:t>
      </w:r>
    </w:p>
    <w:p w14:paraId="384BA302" w14:textId="77777777" w:rsidR="008A0A35" w:rsidRPr="00722FA9" w:rsidRDefault="008A0A35" w:rsidP="008A0A35">
      <w:pPr>
        <w:rPr>
          <w:rFonts w:ascii="Aptos" w:eastAsia="Aptos" w:hAnsi="Aptos"/>
          <w:kern w:val="2"/>
          <w:sz w:val="22"/>
          <w14:ligatures w14:val="standardContextual"/>
        </w:rPr>
      </w:pPr>
      <w:r w:rsidRPr="00722FA9">
        <w:rPr>
          <w:rFonts w:ascii="Aptos" w:eastAsia="Aptos" w:hAnsi="Aptos"/>
          <w:kern w:val="2"/>
          <w:sz w:val="22"/>
          <w14:ligatures w14:val="standardContextual"/>
        </w:rPr>
        <w:t>Hilf! lass mich nicht im Schein verwildern</w:t>
      </w:r>
      <w:r w:rsidRPr="00722FA9">
        <w:rPr>
          <w:rFonts w:ascii="Aptos" w:eastAsia="Aptos" w:hAnsi="Aptos"/>
          <w:kern w:val="2"/>
          <w:sz w:val="22"/>
          <w14:ligatures w14:val="standardContextual"/>
        </w:rPr>
        <w:br/>
        <w:t>Der Welt, die tausendfarbig gleißt,</w:t>
      </w:r>
      <w:r w:rsidRPr="00722FA9">
        <w:rPr>
          <w:rFonts w:ascii="Aptos" w:eastAsia="Aptos" w:hAnsi="Aptos"/>
          <w:kern w:val="2"/>
          <w:sz w:val="22"/>
          <w14:ligatures w14:val="standardContextual"/>
        </w:rPr>
        <w:br/>
        <w:t xml:space="preserve">Die lockt die Wesen </w:t>
      </w:r>
      <w:proofErr w:type="spellStart"/>
      <w:r w:rsidRPr="00722FA9">
        <w:rPr>
          <w:rFonts w:ascii="Aptos" w:eastAsia="Aptos" w:hAnsi="Aptos"/>
          <w:kern w:val="2"/>
          <w:sz w:val="22"/>
          <w14:ligatures w14:val="standardContextual"/>
        </w:rPr>
        <w:t>durchzubildern</w:t>
      </w:r>
      <w:proofErr w:type="spellEnd"/>
      <w:r w:rsidRPr="00722FA9">
        <w:rPr>
          <w:rFonts w:ascii="Aptos" w:eastAsia="Aptos" w:hAnsi="Aptos"/>
          <w:kern w:val="2"/>
          <w:sz w:val="22"/>
          <w14:ligatures w14:val="standardContextual"/>
        </w:rPr>
        <w:t>,</w:t>
      </w:r>
      <w:r w:rsidRPr="00722FA9">
        <w:rPr>
          <w:rFonts w:ascii="Aptos" w:eastAsia="Aptos" w:hAnsi="Aptos"/>
          <w:kern w:val="2"/>
          <w:sz w:val="22"/>
          <w14:ligatures w14:val="standardContextual"/>
        </w:rPr>
        <w:br/>
        <w:t>So weit das All die Bahnen kreist –</w:t>
      </w:r>
      <w:r w:rsidRPr="00722FA9">
        <w:rPr>
          <w:rFonts w:ascii="Aptos" w:eastAsia="Aptos" w:hAnsi="Aptos"/>
          <w:kern w:val="2"/>
          <w:sz w:val="22"/>
          <w14:ligatures w14:val="standardContextual"/>
        </w:rPr>
        <w:br/>
        <w:t>O gib mir deinen stillen Geist,</w:t>
      </w:r>
      <w:r w:rsidRPr="00722FA9">
        <w:rPr>
          <w:rFonts w:ascii="Aptos" w:eastAsia="Aptos" w:hAnsi="Aptos"/>
          <w:kern w:val="2"/>
          <w:sz w:val="22"/>
          <w14:ligatures w14:val="standardContextual"/>
        </w:rPr>
        <w:br/>
        <w:t>Des Namen Lieb‘ und Demut heißt!</w:t>
      </w:r>
    </w:p>
    <w:p w14:paraId="48B9491C" w14:textId="77777777" w:rsidR="008A0A35" w:rsidRPr="00722FA9" w:rsidRDefault="008A0A35" w:rsidP="008A0A35">
      <w:pPr>
        <w:rPr>
          <w:rFonts w:ascii="Aptos" w:eastAsia="Aptos" w:hAnsi="Aptos"/>
          <w:kern w:val="2"/>
          <w:sz w:val="22"/>
          <w14:ligatures w14:val="standardContextual"/>
        </w:rPr>
      </w:pPr>
      <w:r w:rsidRPr="00722FA9">
        <w:rPr>
          <w:rFonts w:ascii="Aptos" w:eastAsia="Aptos" w:hAnsi="Aptos"/>
          <w:kern w:val="2"/>
          <w:sz w:val="22"/>
          <w14:ligatures w14:val="standardContextual"/>
        </w:rPr>
        <w:t xml:space="preserve">O könnt‘ ich </w:t>
      </w:r>
      <w:proofErr w:type="spellStart"/>
      <w:r w:rsidRPr="00722FA9">
        <w:rPr>
          <w:rFonts w:ascii="Aptos" w:eastAsia="Aptos" w:hAnsi="Aptos"/>
          <w:kern w:val="2"/>
          <w:sz w:val="22"/>
          <w14:ligatures w14:val="standardContextual"/>
        </w:rPr>
        <w:t>schau‘n</w:t>
      </w:r>
      <w:proofErr w:type="spellEnd"/>
      <w:r w:rsidRPr="00722FA9">
        <w:rPr>
          <w:rFonts w:ascii="Aptos" w:eastAsia="Aptos" w:hAnsi="Aptos"/>
          <w:kern w:val="2"/>
          <w:sz w:val="22"/>
          <w14:ligatures w14:val="standardContextual"/>
        </w:rPr>
        <w:t xml:space="preserve"> aus deinem Bilde</w:t>
      </w:r>
      <w:r w:rsidRPr="00722FA9">
        <w:rPr>
          <w:rFonts w:ascii="Aptos" w:eastAsia="Aptos" w:hAnsi="Aptos"/>
          <w:kern w:val="2"/>
          <w:sz w:val="22"/>
          <w14:ligatures w14:val="standardContextual"/>
        </w:rPr>
        <w:br/>
        <w:t>Der Welten Ziel, der Menschen Sein</w:t>
      </w:r>
      <w:r w:rsidRPr="00722FA9">
        <w:rPr>
          <w:rFonts w:ascii="Aptos" w:eastAsia="Aptos" w:hAnsi="Aptos"/>
          <w:kern w:val="2"/>
          <w:sz w:val="22"/>
          <w14:ligatures w14:val="standardContextual"/>
        </w:rPr>
        <w:br/>
        <w:t>Mit voller Klarheit, voller Milde,</w:t>
      </w:r>
      <w:r w:rsidRPr="00722FA9">
        <w:rPr>
          <w:rFonts w:ascii="Aptos" w:eastAsia="Aptos" w:hAnsi="Aptos"/>
          <w:kern w:val="2"/>
          <w:sz w:val="22"/>
          <w14:ligatures w14:val="standardContextual"/>
        </w:rPr>
        <w:br/>
        <w:t>Dann wäre schon der Himmel mein,</w:t>
      </w:r>
      <w:r w:rsidRPr="00722FA9">
        <w:rPr>
          <w:rFonts w:ascii="Aptos" w:eastAsia="Aptos" w:hAnsi="Aptos"/>
          <w:kern w:val="2"/>
          <w:sz w:val="22"/>
          <w14:ligatures w14:val="standardContextual"/>
        </w:rPr>
        <w:br/>
        <w:t>Dann täuschte mich kein Schein vom Schein,</w:t>
      </w:r>
      <w:r w:rsidRPr="00722FA9">
        <w:rPr>
          <w:rFonts w:ascii="Aptos" w:eastAsia="Aptos" w:hAnsi="Aptos"/>
          <w:kern w:val="2"/>
          <w:sz w:val="22"/>
          <w14:ligatures w14:val="standardContextual"/>
        </w:rPr>
        <w:br/>
        <w:t>Das Licht der Lichter wäre mein.</w:t>
      </w:r>
    </w:p>
    <w:p w14:paraId="073698A8" w14:textId="77777777" w:rsidR="008A0A35" w:rsidRPr="00722FA9" w:rsidRDefault="008A0A35" w:rsidP="008A0A35">
      <w:pPr>
        <w:rPr>
          <w:rFonts w:ascii="Aptos" w:eastAsia="Aptos" w:hAnsi="Aptos"/>
          <w:kern w:val="2"/>
          <w:sz w:val="22"/>
          <w14:ligatures w14:val="standardContextual"/>
        </w:rPr>
      </w:pPr>
      <w:r w:rsidRPr="00722FA9">
        <w:rPr>
          <w:rFonts w:ascii="Aptos" w:eastAsia="Aptos" w:hAnsi="Aptos"/>
          <w:kern w:val="2"/>
          <w:sz w:val="22"/>
          <w14:ligatures w14:val="standardContextual"/>
        </w:rPr>
        <w:t>O Licht der Lichter! Bild der Bilder!</w:t>
      </w:r>
      <w:r w:rsidRPr="00722FA9">
        <w:rPr>
          <w:rFonts w:ascii="Aptos" w:eastAsia="Aptos" w:hAnsi="Aptos"/>
          <w:kern w:val="2"/>
          <w:sz w:val="22"/>
          <w14:ligatures w14:val="standardContextual"/>
        </w:rPr>
        <w:br/>
        <w:t>Du Gottesglanz, du Liebesglanz!</w:t>
      </w:r>
      <w:r w:rsidRPr="00722FA9">
        <w:rPr>
          <w:rFonts w:ascii="Aptos" w:eastAsia="Aptos" w:hAnsi="Aptos"/>
          <w:kern w:val="2"/>
          <w:sz w:val="22"/>
          <w14:ligatures w14:val="standardContextual"/>
        </w:rPr>
        <w:br/>
        <w:t>Du Stiller Treuer Frommer Milder,</w:t>
      </w:r>
      <w:r w:rsidRPr="00722FA9">
        <w:rPr>
          <w:rFonts w:ascii="Aptos" w:eastAsia="Aptos" w:hAnsi="Aptos"/>
          <w:kern w:val="2"/>
          <w:sz w:val="22"/>
          <w14:ligatures w14:val="standardContextual"/>
        </w:rPr>
        <w:br/>
        <w:t>Erleuchte mir die Seele ganz!</w:t>
      </w:r>
      <w:r w:rsidRPr="00722FA9">
        <w:rPr>
          <w:rFonts w:ascii="Aptos" w:eastAsia="Aptos" w:hAnsi="Aptos"/>
          <w:kern w:val="2"/>
          <w:sz w:val="22"/>
          <w14:ligatures w14:val="standardContextual"/>
        </w:rPr>
        <w:br/>
        <w:t>Dein Bild dies bilde ganz mir ein!</w:t>
      </w:r>
      <w:r w:rsidRPr="00722FA9">
        <w:rPr>
          <w:rFonts w:ascii="Aptos" w:eastAsia="Aptos" w:hAnsi="Aptos"/>
          <w:kern w:val="2"/>
          <w:sz w:val="22"/>
          <w14:ligatures w14:val="standardContextual"/>
        </w:rPr>
        <w:br/>
        <w:t>Und werde, bleibe ewig mein!</w:t>
      </w:r>
    </w:p>
    <w:p w14:paraId="39C210C3" w14:textId="77777777" w:rsidR="008A0A35" w:rsidRDefault="008A0A35" w:rsidP="008A0A35">
      <w:pPr>
        <w:pStyle w:val="berschrift1"/>
        <w:rPr>
          <w:rFonts w:eastAsia="Aptos"/>
        </w:rPr>
      </w:pPr>
      <w:r w:rsidRPr="00722FA9">
        <w:rPr>
          <w:rFonts w:eastAsia="Aptos"/>
        </w:rPr>
        <w:t>Ich glaub‘ an dich, du höchster Geist,</w:t>
      </w:r>
    </w:p>
    <w:p w14:paraId="6509ED51" w14:textId="77777777" w:rsidR="008A0A35" w:rsidRPr="00722FA9" w:rsidRDefault="008A0A35" w:rsidP="008A0A35">
      <w:pPr>
        <w:rPr>
          <w:rFonts w:ascii="Aptos" w:eastAsia="Aptos" w:hAnsi="Aptos"/>
          <w:kern w:val="2"/>
          <w:sz w:val="22"/>
          <w14:ligatures w14:val="standardContextual"/>
        </w:rPr>
      </w:pPr>
      <w:r w:rsidRPr="00722FA9">
        <w:rPr>
          <w:rFonts w:ascii="Aptos" w:eastAsia="Aptos" w:hAnsi="Aptos"/>
          <w:kern w:val="2"/>
          <w:sz w:val="22"/>
          <w14:ligatures w14:val="standardContextual"/>
        </w:rPr>
        <w:t>Ich glaub‘ an dich, du höchster Geist,</w:t>
      </w:r>
      <w:r w:rsidRPr="00722FA9">
        <w:rPr>
          <w:rFonts w:ascii="Aptos" w:eastAsia="Aptos" w:hAnsi="Aptos"/>
          <w:kern w:val="2"/>
          <w:sz w:val="22"/>
          <w14:ligatures w14:val="standardContextual"/>
        </w:rPr>
        <w:br/>
        <w:t>Der Liebe ist und Liebe heißt,</w:t>
      </w:r>
      <w:r w:rsidRPr="00722FA9">
        <w:rPr>
          <w:rFonts w:ascii="Aptos" w:eastAsia="Aptos" w:hAnsi="Aptos"/>
          <w:kern w:val="2"/>
          <w:sz w:val="22"/>
          <w14:ligatures w14:val="standardContextual"/>
        </w:rPr>
        <w:br/>
        <w:t>Der ganz aus Gott geboren ist –</w:t>
      </w:r>
      <w:r w:rsidRPr="00722FA9">
        <w:rPr>
          <w:rFonts w:ascii="Aptos" w:eastAsia="Aptos" w:hAnsi="Aptos"/>
          <w:kern w:val="2"/>
          <w:sz w:val="22"/>
          <w14:ligatures w14:val="standardContextual"/>
        </w:rPr>
        <w:br/>
        <w:t>Ich glaub‘ an dich, Herr Jesus Christ.</w:t>
      </w:r>
    </w:p>
    <w:p w14:paraId="48E22C85" w14:textId="77777777" w:rsidR="008A0A35" w:rsidRPr="00722FA9" w:rsidRDefault="008A0A35" w:rsidP="008A0A35">
      <w:pPr>
        <w:rPr>
          <w:rFonts w:ascii="Aptos" w:eastAsia="Aptos" w:hAnsi="Aptos"/>
          <w:kern w:val="2"/>
          <w:sz w:val="22"/>
          <w14:ligatures w14:val="standardContextual"/>
        </w:rPr>
      </w:pPr>
      <w:r w:rsidRPr="00722FA9">
        <w:rPr>
          <w:rFonts w:ascii="Aptos" w:eastAsia="Aptos" w:hAnsi="Aptos"/>
          <w:kern w:val="2"/>
          <w:sz w:val="22"/>
          <w14:ligatures w14:val="standardContextual"/>
        </w:rPr>
        <w:t>Du Gottesglanz des hellsten Lichts,</w:t>
      </w:r>
      <w:r w:rsidRPr="00722FA9">
        <w:rPr>
          <w:rFonts w:ascii="Aptos" w:eastAsia="Aptos" w:hAnsi="Aptos"/>
          <w:kern w:val="2"/>
          <w:sz w:val="22"/>
          <w14:ligatures w14:val="standardContextual"/>
        </w:rPr>
        <w:br/>
        <w:t>O leuchte durch die Nacht des Nichts,</w:t>
      </w:r>
      <w:r w:rsidRPr="00722FA9">
        <w:rPr>
          <w:rFonts w:ascii="Aptos" w:eastAsia="Aptos" w:hAnsi="Aptos"/>
          <w:kern w:val="2"/>
          <w:sz w:val="22"/>
          <w14:ligatures w14:val="standardContextual"/>
        </w:rPr>
        <w:br/>
        <w:t>Durch Millionenlügenschein,</w:t>
      </w:r>
      <w:r w:rsidRPr="00722FA9">
        <w:rPr>
          <w:rFonts w:ascii="Aptos" w:eastAsia="Aptos" w:hAnsi="Aptos"/>
          <w:kern w:val="2"/>
          <w:sz w:val="22"/>
          <w14:ligatures w14:val="standardContextual"/>
        </w:rPr>
        <w:br/>
        <w:t xml:space="preserve">Mir himmelwärts und </w:t>
      </w:r>
      <w:proofErr w:type="spellStart"/>
      <w:r w:rsidRPr="00722FA9">
        <w:rPr>
          <w:rFonts w:ascii="Aptos" w:eastAsia="Aptos" w:hAnsi="Aptos"/>
          <w:kern w:val="2"/>
          <w:sz w:val="22"/>
          <w14:ligatures w14:val="standardContextual"/>
        </w:rPr>
        <w:t>himmelein</w:t>
      </w:r>
      <w:proofErr w:type="spellEnd"/>
      <w:r w:rsidRPr="00722FA9">
        <w:rPr>
          <w:rFonts w:ascii="Aptos" w:eastAsia="Aptos" w:hAnsi="Aptos"/>
          <w:kern w:val="2"/>
          <w:sz w:val="22"/>
          <w14:ligatures w14:val="standardContextual"/>
        </w:rPr>
        <w:t>.</w:t>
      </w:r>
    </w:p>
    <w:p w14:paraId="27D2B9F8" w14:textId="77777777" w:rsidR="008A0A35" w:rsidRPr="00722FA9" w:rsidRDefault="008A0A35" w:rsidP="008A0A35">
      <w:pPr>
        <w:rPr>
          <w:rFonts w:ascii="Aptos" w:eastAsia="Aptos" w:hAnsi="Aptos"/>
          <w:kern w:val="2"/>
          <w:sz w:val="22"/>
          <w14:ligatures w14:val="standardContextual"/>
        </w:rPr>
      </w:pPr>
      <w:r w:rsidRPr="00722FA9">
        <w:rPr>
          <w:rFonts w:ascii="Aptos" w:eastAsia="Aptos" w:hAnsi="Aptos"/>
          <w:kern w:val="2"/>
          <w:sz w:val="22"/>
          <w14:ligatures w14:val="standardContextual"/>
        </w:rPr>
        <w:t>Was ich gewesen, sein soll, bin,</w:t>
      </w:r>
      <w:r w:rsidRPr="00722FA9">
        <w:rPr>
          <w:rFonts w:ascii="Aptos" w:eastAsia="Aptos" w:hAnsi="Aptos"/>
          <w:kern w:val="2"/>
          <w:sz w:val="22"/>
          <w14:ligatures w14:val="standardContextual"/>
        </w:rPr>
        <w:br/>
        <w:t>Mein Wie und Wann Woher Wohin</w:t>
      </w:r>
      <w:r w:rsidRPr="00722FA9">
        <w:rPr>
          <w:rFonts w:ascii="Aptos" w:eastAsia="Aptos" w:hAnsi="Aptos"/>
          <w:kern w:val="2"/>
          <w:sz w:val="22"/>
          <w14:ligatures w14:val="standardContextual"/>
        </w:rPr>
        <w:br/>
        <w:t>Das leuchte mir mit süßem Schein</w:t>
      </w:r>
      <w:r w:rsidRPr="00722FA9">
        <w:rPr>
          <w:rFonts w:ascii="Aptos" w:eastAsia="Aptos" w:hAnsi="Aptos"/>
          <w:kern w:val="2"/>
          <w:sz w:val="22"/>
          <w14:ligatures w14:val="standardContextual"/>
        </w:rPr>
        <w:br/>
        <w:t>Mein Licht, in Herz und Sinn hinein.</w:t>
      </w:r>
    </w:p>
    <w:p w14:paraId="5A3515CA" w14:textId="77777777" w:rsidR="008A0A35" w:rsidRPr="00722FA9" w:rsidRDefault="008A0A35" w:rsidP="008A0A35">
      <w:pPr>
        <w:rPr>
          <w:rFonts w:ascii="Aptos" w:eastAsia="Aptos" w:hAnsi="Aptos"/>
          <w:kern w:val="2"/>
          <w:sz w:val="22"/>
          <w14:ligatures w14:val="standardContextual"/>
        </w:rPr>
      </w:pPr>
      <w:r w:rsidRPr="00722FA9">
        <w:rPr>
          <w:rFonts w:ascii="Aptos" w:eastAsia="Aptos" w:hAnsi="Aptos"/>
          <w:kern w:val="2"/>
          <w:sz w:val="22"/>
          <w14:ligatures w14:val="standardContextual"/>
        </w:rPr>
        <w:t>Dann bin ich bei dir und in dir,</w:t>
      </w:r>
      <w:r w:rsidRPr="00722FA9">
        <w:rPr>
          <w:rFonts w:ascii="Aptos" w:eastAsia="Aptos" w:hAnsi="Aptos"/>
          <w:kern w:val="2"/>
          <w:sz w:val="22"/>
          <w14:ligatures w14:val="standardContextual"/>
        </w:rPr>
        <w:br/>
        <w:t>Dann hab‘ ich schon den Himmel hier:</w:t>
      </w:r>
      <w:r w:rsidRPr="00722FA9">
        <w:rPr>
          <w:rFonts w:ascii="Aptos" w:eastAsia="Aptos" w:hAnsi="Aptos"/>
          <w:kern w:val="2"/>
          <w:sz w:val="22"/>
          <w14:ligatures w14:val="standardContextual"/>
        </w:rPr>
        <w:br/>
        <w:t>Denn Frieden hat und Lust und Licht,</w:t>
      </w:r>
      <w:r w:rsidRPr="00722FA9">
        <w:rPr>
          <w:rFonts w:ascii="Aptos" w:eastAsia="Aptos" w:hAnsi="Aptos"/>
          <w:kern w:val="2"/>
          <w:sz w:val="22"/>
          <w14:ligatures w14:val="standardContextual"/>
        </w:rPr>
        <w:br/>
        <w:t>Wer Jesus Christ im Glauben spricht.</w:t>
      </w:r>
    </w:p>
    <w:p w14:paraId="427812F5" w14:textId="77777777" w:rsidR="00915152" w:rsidRPr="00722FA9" w:rsidRDefault="00915152" w:rsidP="00915152">
      <w:pPr>
        <w:spacing w:before="100" w:beforeAutospacing="1" w:after="100" w:afterAutospacing="1" w:line="240" w:lineRule="auto"/>
        <w:outlineLvl w:val="0"/>
        <w:rPr>
          <w:rFonts w:eastAsia="Times New Roman"/>
          <w:b/>
          <w:bCs/>
          <w:kern w:val="36"/>
          <w:sz w:val="40"/>
          <w:szCs w:val="48"/>
          <w:lang w:eastAsia="de-DE"/>
        </w:rPr>
      </w:pPr>
      <w:r w:rsidRPr="00722FA9">
        <w:rPr>
          <w:rFonts w:eastAsia="Times New Roman"/>
          <w:b/>
          <w:bCs/>
          <w:kern w:val="36"/>
          <w:sz w:val="40"/>
          <w:szCs w:val="48"/>
          <w:lang w:eastAsia="de-DE"/>
        </w:rPr>
        <w:t>Ich weiß, woran ich glaube</w:t>
      </w:r>
    </w:p>
    <w:p w14:paraId="137C23EA" w14:textId="77777777" w:rsidR="00915152" w:rsidRPr="00722FA9" w:rsidRDefault="00915152" w:rsidP="00915152">
      <w:pPr>
        <w:rPr>
          <w:rFonts w:ascii="Aptos" w:eastAsia="Aptos" w:hAnsi="Aptos"/>
          <w:kern w:val="2"/>
          <w:sz w:val="22"/>
          <w14:ligatures w14:val="standardContextual"/>
        </w:rPr>
      </w:pPr>
      <w:r w:rsidRPr="00722FA9">
        <w:rPr>
          <w:rFonts w:ascii="Aptos" w:eastAsia="Aptos" w:hAnsi="Aptos"/>
          <w:kern w:val="2"/>
          <w:sz w:val="22"/>
          <w14:ligatures w14:val="standardContextual"/>
        </w:rPr>
        <w:lastRenderedPageBreak/>
        <w:t>Ich weiß, woran ich glaube,</w:t>
      </w:r>
      <w:r w:rsidRPr="00722FA9">
        <w:rPr>
          <w:rFonts w:ascii="Aptos" w:eastAsia="Aptos" w:hAnsi="Aptos"/>
          <w:kern w:val="2"/>
          <w:sz w:val="22"/>
          <w14:ligatures w14:val="standardContextual"/>
        </w:rPr>
        <w:br/>
        <w:t>Ich weiß, was fest besteht,</w:t>
      </w:r>
      <w:r w:rsidRPr="00722FA9">
        <w:rPr>
          <w:rFonts w:ascii="Aptos" w:eastAsia="Aptos" w:hAnsi="Aptos"/>
          <w:kern w:val="2"/>
          <w:sz w:val="22"/>
          <w14:ligatures w14:val="standardContextual"/>
        </w:rPr>
        <w:br/>
        <w:t>Wenn alles hier im Staube</w:t>
      </w:r>
      <w:r w:rsidRPr="00722FA9">
        <w:rPr>
          <w:rFonts w:ascii="Aptos" w:eastAsia="Aptos" w:hAnsi="Aptos"/>
          <w:kern w:val="2"/>
          <w:sz w:val="22"/>
          <w14:ligatures w14:val="standardContextual"/>
        </w:rPr>
        <w:br/>
        <w:t>Wie Sand und Staub verweht;</w:t>
      </w:r>
      <w:r w:rsidRPr="00722FA9">
        <w:rPr>
          <w:rFonts w:ascii="Aptos" w:eastAsia="Aptos" w:hAnsi="Aptos"/>
          <w:kern w:val="2"/>
          <w:sz w:val="22"/>
          <w14:ligatures w14:val="standardContextual"/>
        </w:rPr>
        <w:br/>
        <w:t>Ich weiß, was ewig bleibet,</w:t>
      </w:r>
      <w:r w:rsidRPr="00722FA9">
        <w:rPr>
          <w:rFonts w:ascii="Aptos" w:eastAsia="Aptos" w:hAnsi="Aptos"/>
          <w:kern w:val="2"/>
          <w:sz w:val="22"/>
          <w14:ligatures w14:val="standardContextual"/>
        </w:rPr>
        <w:br/>
      </w:r>
      <w:proofErr w:type="spellStart"/>
      <w:r w:rsidRPr="00722FA9">
        <w:rPr>
          <w:rFonts w:ascii="Aptos" w:eastAsia="Aptos" w:hAnsi="Aptos"/>
          <w:kern w:val="2"/>
          <w:sz w:val="22"/>
          <w14:ligatures w14:val="standardContextual"/>
        </w:rPr>
        <w:t>Wo</w:t>
      </w:r>
      <w:proofErr w:type="spellEnd"/>
      <w:r w:rsidRPr="00722FA9">
        <w:rPr>
          <w:rFonts w:ascii="Aptos" w:eastAsia="Aptos" w:hAnsi="Aptos"/>
          <w:kern w:val="2"/>
          <w:sz w:val="22"/>
          <w14:ligatures w14:val="standardContextual"/>
        </w:rPr>
        <w:t xml:space="preserve"> alles wankt und fällt,</w:t>
      </w:r>
      <w:r w:rsidRPr="00722FA9">
        <w:rPr>
          <w:rFonts w:ascii="Aptos" w:eastAsia="Aptos" w:hAnsi="Aptos"/>
          <w:kern w:val="2"/>
          <w:sz w:val="22"/>
          <w14:ligatures w14:val="standardContextual"/>
        </w:rPr>
        <w:br/>
        <w:t>Wo Wahn die Weisen treibet</w:t>
      </w:r>
      <w:r w:rsidRPr="00722FA9">
        <w:rPr>
          <w:rFonts w:ascii="Aptos" w:eastAsia="Aptos" w:hAnsi="Aptos"/>
          <w:kern w:val="2"/>
          <w:sz w:val="22"/>
          <w14:ligatures w14:val="standardContextual"/>
        </w:rPr>
        <w:br/>
        <w:t>Und Trug die Klugen prellt.</w:t>
      </w:r>
    </w:p>
    <w:p w14:paraId="1C7A727F" w14:textId="77777777" w:rsidR="00915152" w:rsidRPr="00722FA9" w:rsidRDefault="00915152" w:rsidP="00915152">
      <w:pPr>
        <w:rPr>
          <w:rFonts w:ascii="Aptos" w:eastAsia="Aptos" w:hAnsi="Aptos"/>
          <w:kern w:val="2"/>
          <w:sz w:val="22"/>
          <w14:ligatures w14:val="standardContextual"/>
        </w:rPr>
      </w:pPr>
      <w:r w:rsidRPr="00722FA9">
        <w:rPr>
          <w:rFonts w:ascii="Aptos" w:eastAsia="Aptos" w:hAnsi="Aptos"/>
          <w:kern w:val="2"/>
          <w:sz w:val="22"/>
          <w14:ligatures w14:val="standardContextual"/>
        </w:rPr>
        <w:t>Ich weiß, was ewig dauert,</w:t>
      </w:r>
      <w:r w:rsidRPr="00722FA9">
        <w:rPr>
          <w:rFonts w:ascii="Aptos" w:eastAsia="Aptos" w:hAnsi="Aptos"/>
          <w:kern w:val="2"/>
          <w:sz w:val="22"/>
          <w14:ligatures w14:val="standardContextual"/>
        </w:rPr>
        <w:br/>
        <w:t>Ich weiß, was nimmer lässt,</w:t>
      </w:r>
      <w:r w:rsidRPr="00722FA9">
        <w:rPr>
          <w:rFonts w:ascii="Aptos" w:eastAsia="Aptos" w:hAnsi="Aptos"/>
          <w:kern w:val="2"/>
          <w:sz w:val="22"/>
          <w14:ligatures w14:val="standardContextual"/>
        </w:rPr>
        <w:br/>
      </w:r>
      <w:proofErr w:type="spellStart"/>
      <w:r w:rsidRPr="00722FA9">
        <w:rPr>
          <w:rFonts w:ascii="Aptos" w:eastAsia="Aptos" w:hAnsi="Aptos"/>
          <w:kern w:val="2"/>
          <w:sz w:val="22"/>
          <w14:ligatures w14:val="standardContextual"/>
        </w:rPr>
        <w:t>Mit</w:t>
      </w:r>
      <w:proofErr w:type="spellEnd"/>
      <w:r w:rsidRPr="00722FA9">
        <w:rPr>
          <w:rFonts w:ascii="Aptos" w:eastAsia="Aptos" w:hAnsi="Aptos"/>
          <w:kern w:val="2"/>
          <w:sz w:val="22"/>
          <w14:ligatures w14:val="standardContextual"/>
        </w:rPr>
        <w:t xml:space="preserve"> Diamanten mauert</w:t>
      </w:r>
      <w:r w:rsidRPr="00722FA9">
        <w:rPr>
          <w:rFonts w:ascii="Aptos" w:eastAsia="Aptos" w:hAnsi="Aptos"/>
          <w:kern w:val="2"/>
          <w:sz w:val="22"/>
          <w14:ligatures w14:val="standardContextual"/>
        </w:rPr>
        <w:br/>
        <w:t>Mir‘s Gott im Herzen fest.</w:t>
      </w:r>
      <w:r w:rsidRPr="00722FA9">
        <w:rPr>
          <w:rFonts w:ascii="Aptos" w:eastAsia="Aptos" w:hAnsi="Aptos"/>
          <w:kern w:val="2"/>
          <w:sz w:val="22"/>
          <w14:ligatures w14:val="standardContextual"/>
        </w:rPr>
        <w:br/>
        <w:t>Ja, Recht mit Edelsteinen</w:t>
      </w:r>
      <w:r w:rsidRPr="00722FA9">
        <w:rPr>
          <w:rFonts w:ascii="Aptos" w:eastAsia="Aptos" w:hAnsi="Aptos"/>
          <w:kern w:val="2"/>
          <w:sz w:val="22"/>
          <w14:ligatures w14:val="standardContextual"/>
        </w:rPr>
        <w:br/>
        <w:t>Von allerbester Art</w:t>
      </w:r>
      <w:r w:rsidRPr="00722FA9">
        <w:rPr>
          <w:rFonts w:ascii="Aptos" w:eastAsia="Aptos" w:hAnsi="Aptos"/>
          <w:kern w:val="2"/>
          <w:sz w:val="22"/>
          <w14:ligatures w14:val="standardContextual"/>
        </w:rPr>
        <w:br/>
        <w:t>Hat Gott der Herr den Seinen</w:t>
      </w:r>
      <w:r w:rsidRPr="00722FA9">
        <w:rPr>
          <w:rFonts w:ascii="Aptos" w:eastAsia="Aptos" w:hAnsi="Aptos"/>
          <w:kern w:val="2"/>
          <w:sz w:val="22"/>
          <w14:ligatures w14:val="standardContextual"/>
        </w:rPr>
        <w:br/>
        <w:t>Des Herzens Burg verwahrt.</w:t>
      </w:r>
    </w:p>
    <w:p w14:paraId="2087253D" w14:textId="77777777" w:rsidR="00915152" w:rsidRPr="00722FA9" w:rsidRDefault="00915152" w:rsidP="00915152">
      <w:pPr>
        <w:rPr>
          <w:rFonts w:ascii="Aptos" w:eastAsia="Aptos" w:hAnsi="Aptos"/>
          <w:kern w:val="2"/>
          <w:sz w:val="22"/>
          <w14:ligatures w14:val="standardContextual"/>
        </w:rPr>
      </w:pPr>
      <w:r w:rsidRPr="00722FA9">
        <w:rPr>
          <w:rFonts w:ascii="Aptos" w:eastAsia="Aptos" w:hAnsi="Aptos"/>
          <w:kern w:val="2"/>
          <w:sz w:val="22"/>
          <w14:ligatures w14:val="standardContextual"/>
        </w:rPr>
        <w:t>Ich kenne wohl die Steine</w:t>
      </w:r>
      <w:r w:rsidRPr="00722FA9">
        <w:rPr>
          <w:rFonts w:ascii="Aptos" w:eastAsia="Aptos" w:hAnsi="Aptos"/>
          <w:kern w:val="2"/>
          <w:sz w:val="22"/>
          <w14:ligatures w14:val="standardContextual"/>
        </w:rPr>
        <w:br/>
        <w:t>Die stolze Herzenswehr,</w:t>
      </w:r>
      <w:r w:rsidRPr="00722FA9">
        <w:rPr>
          <w:rFonts w:ascii="Aptos" w:eastAsia="Aptos" w:hAnsi="Aptos"/>
          <w:kern w:val="2"/>
          <w:sz w:val="22"/>
          <w14:ligatures w14:val="standardContextual"/>
        </w:rPr>
        <w:br/>
        <w:t>Sie funkeln ja im Scheine</w:t>
      </w:r>
      <w:r w:rsidRPr="00722FA9">
        <w:rPr>
          <w:rFonts w:ascii="Aptos" w:eastAsia="Aptos" w:hAnsi="Aptos"/>
          <w:kern w:val="2"/>
          <w:sz w:val="22"/>
          <w14:ligatures w14:val="standardContextual"/>
        </w:rPr>
        <w:br/>
        <w:t xml:space="preserve">Wie Sterne schön und </w:t>
      </w:r>
      <w:proofErr w:type="spellStart"/>
      <w:r w:rsidRPr="00722FA9">
        <w:rPr>
          <w:rFonts w:ascii="Aptos" w:eastAsia="Aptos" w:hAnsi="Aptos"/>
          <w:kern w:val="2"/>
          <w:sz w:val="22"/>
          <w14:ligatures w14:val="standardContextual"/>
        </w:rPr>
        <w:t>hehr</w:t>
      </w:r>
      <w:proofErr w:type="spellEnd"/>
      <w:r w:rsidRPr="00722FA9">
        <w:rPr>
          <w:rFonts w:ascii="Aptos" w:eastAsia="Aptos" w:hAnsi="Aptos"/>
          <w:kern w:val="2"/>
          <w:sz w:val="22"/>
          <w14:ligatures w14:val="standardContextual"/>
        </w:rPr>
        <w:t>:</w:t>
      </w:r>
      <w:r w:rsidRPr="00722FA9">
        <w:rPr>
          <w:rFonts w:ascii="Aptos" w:eastAsia="Aptos" w:hAnsi="Aptos"/>
          <w:kern w:val="2"/>
          <w:sz w:val="22"/>
          <w14:ligatures w14:val="standardContextual"/>
        </w:rPr>
        <w:br/>
        <w:t>Die Steine sind die Worte,</w:t>
      </w:r>
      <w:r w:rsidRPr="00722FA9">
        <w:rPr>
          <w:rFonts w:ascii="Aptos" w:eastAsia="Aptos" w:hAnsi="Aptos"/>
          <w:kern w:val="2"/>
          <w:sz w:val="22"/>
          <w14:ligatures w14:val="standardContextual"/>
        </w:rPr>
        <w:br/>
        <w:t>Die Worte hell und rein,</w:t>
      </w:r>
      <w:r w:rsidRPr="00722FA9">
        <w:rPr>
          <w:rFonts w:ascii="Aptos" w:eastAsia="Aptos" w:hAnsi="Aptos"/>
          <w:kern w:val="2"/>
          <w:sz w:val="22"/>
          <w14:ligatures w14:val="standardContextual"/>
        </w:rPr>
        <w:br/>
        <w:t>Wodurch die schwächsten Orte</w:t>
      </w:r>
      <w:r w:rsidRPr="00722FA9">
        <w:rPr>
          <w:rFonts w:ascii="Aptos" w:eastAsia="Aptos" w:hAnsi="Aptos"/>
          <w:kern w:val="2"/>
          <w:sz w:val="22"/>
          <w14:ligatures w14:val="standardContextual"/>
        </w:rPr>
        <w:br/>
        <w:t>Gar feste können sein.</w:t>
      </w:r>
    </w:p>
    <w:p w14:paraId="7BAC6A5A" w14:textId="77777777" w:rsidR="00915152" w:rsidRPr="00722FA9" w:rsidRDefault="00915152" w:rsidP="00915152">
      <w:pPr>
        <w:rPr>
          <w:rFonts w:ascii="Aptos" w:eastAsia="Aptos" w:hAnsi="Aptos"/>
          <w:kern w:val="2"/>
          <w:sz w:val="22"/>
          <w14:ligatures w14:val="standardContextual"/>
        </w:rPr>
      </w:pPr>
      <w:r w:rsidRPr="00722FA9">
        <w:rPr>
          <w:rFonts w:ascii="Aptos" w:eastAsia="Aptos" w:hAnsi="Aptos"/>
          <w:kern w:val="2"/>
          <w:sz w:val="22"/>
          <w14:ligatures w14:val="standardContextual"/>
        </w:rPr>
        <w:t>Auch kenn´ ich wohl den Meister,</w:t>
      </w:r>
      <w:r w:rsidRPr="00722FA9">
        <w:rPr>
          <w:rFonts w:ascii="Aptos" w:eastAsia="Aptos" w:hAnsi="Aptos"/>
          <w:kern w:val="2"/>
          <w:sz w:val="22"/>
          <w14:ligatures w14:val="standardContextual"/>
        </w:rPr>
        <w:br/>
        <w:t>Der mir die Feste baut,</w:t>
      </w:r>
      <w:r w:rsidRPr="00722FA9">
        <w:rPr>
          <w:rFonts w:ascii="Aptos" w:eastAsia="Aptos" w:hAnsi="Aptos"/>
          <w:kern w:val="2"/>
          <w:sz w:val="22"/>
          <w14:ligatures w14:val="standardContextual"/>
        </w:rPr>
        <w:br/>
        <w:t>Er heißt der Fürst der Geister,</w:t>
      </w:r>
      <w:r w:rsidRPr="00722FA9">
        <w:rPr>
          <w:rFonts w:ascii="Aptos" w:eastAsia="Aptos" w:hAnsi="Aptos"/>
          <w:kern w:val="2"/>
          <w:sz w:val="22"/>
          <w14:ligatures w14:val="standardContextual"/>
        </w:rPr>
        <w:br/>
        <w:t>auf den der Himmel schaut,</w:t>
      </w:r>
      <w:r w:rsidRPr="00722FA9">
        <w:rPr>
          <w:rFonts w:ascii="Aptos" w:eastAsia="Aptos" w:hAnsi="Aptos"/>
          <w:kern w:val="2"/>
          <w:sz w:val="22"/>
          <w14:ligatures w14:val="standardContextual"/>
        </w:rPr>
        <w:br/>
        <w:t>Vor dem die Seraphinen</w:t>
      </w:r>
      <w:r w:rsidRPr="00722FA9">
        <w:rPr>
          <w:rFonts w:ascii="Aptos" w:eastAsia="Aptos" w:hAnsi="Aptos"/>
          <w:kern w:val="2"/>
          <w:sz w:val="22"/>
          <w14:ligatures w14:val="standardContextual"/>
        </w:rPr>
        <w:br/>
        <w:t>Anbetend niederknien,</w:t>
      </w:r>
      <w:r w:rsidRPr="00722FA9">
        <w:rPr>
          <w:rFonts w:ascii="Aptos" w:eastAsia="Aptos" w:hAnsi="Aptos"/>
          <w:kern w:val="2"/>
          <w:sz w:val="22"/>
          <w14:ligatures w14:val="standardContextual"/>
        </w:rPr>
        <w:br/>
        <w:t>Um den die Engel dienen:</w:t>
      </w:r>
      <w:r w:rsidRPr="00722FA9">
        <w:rPr>
          <w:rFonts w:ascii="Aptos" w:eastAsia="Aptos" w:hAnsi="Aptos"/>
          <w:kern w:val="2"/>
          <w:sz w:val="22"/>
          <w14:ligatures w14:val="standardContextual"/>
        </w:rPr>
        <w:br/>
        <w:t>Ich weiß und kenne ihn.</w:t>
      </w:r>
    </w:p>
    <w:p w14:paraId="2078ECB1" w14:textId="77777777" w:rsidR="00915152" w:rsidRPr="00722FA9" w:rsidRDefault="00915152" w:rsidP="00915152">
      <w:pPr>
        <w:rPr>
          <w:rFonts w:ascii="Aptos" w:eastAsia="Aptos" w:hAnsi="Aptos"/>
          <w:kern w:val="2"/>
          <w:sz w:val="22"/>
          <w14:ligatures w14:val="standardContextual"/>
        </w:rPr>
      </w:pPr>
      <w:r w:rsidRPr="00722FA9">
        <w:rPr>
          <w:rFonts w:ascii="Aptos" w:eastAsia="Aptos" w:hAnsi="Aptos"/>
          <w:kern w:val="2"/>
          <w:sz w:val="22"/>
          <w14:ligatures w14:val="standardContextual"/>
        </w:rPr>
        <w:t>Das ist das Licht der Höhe,</w:t>
      </w:r>
      <w:r w:rsidRPr="00722FA9">
        <w:rPr>
          <w:rFonts w:ascii="Aptos" w:eastAsia="Aptos" w:hAnsi="Aptos"/>
          <w:kern w:val="2"/>
          <w:sz w:val="22"/>
          <w14:ligatures w14:val="standardContextual"/>
        </w:rPr>
        <w:br/>
        <w:t>Das ist der Jesus Christ,</w:t>
      </w:r>
      <w:r w:rsidRPr="00722FA9">
        <w:rPr>
          <w:rFonts w:ascii="Aptos" w:eastAsia="Aptos" w:hAnsi="Aptos"/>
          <w:kern w:val="2"/>
          <w:sz w:val="22"/>
          <w14:ligatures w14:val="standardContextual"/>
        </w:rPr>
        <w:br/>
        <w:t>Der Fels, auf dem ich stehe,</w:t>
      </w:r>
      <w:r w:rsidRPr="00722FA9">
        <w:rPr>
          <w:rFonts w:ascii="Aptos" w:eastAsia="Aptos" w:hAnsi="Aptos"/>
          <w:kern w:val="2"/>
          <w:sz w:val="22"/>
          <w14:ligatures w14:val="standardContextual"/>
        </w:rPr>
        <w:br/>
        <w:t>Der diamanten ist,</w:t>
      </w:r>
      <w:r w:rsidRPr="00722FA9">
        <w:rPr>
          <w:rFonts w:ascii="Aptos" w:eastAsia="Aptos" w:hAnsi="Aptos"/>
          <w:kern w:val="2"/>
          <w:sz w:val="22"/>
          <w14:ligatures w14:val="standardContextual"/>
        </w:rPr>
        <w:br/>
        <w:t>Der nimmermehr kann wanken,</w:t>
      </w:r>
      <w:r w:rsidRPr="00722FA9">
        <w:rPr>
          <w:rFonts w:ascii="Aptos" w:eastAsia="Aptos" w:hAnsi="Aptos"/>
          <w:kern w:val="2"/>
          <w:sz w:val="22"/>
          <w14:ligatures w14:val="standardContextual"/>
        </w:rPr>
        <w:br/>
        <w:t>Der Heiland und der Hort,</w:t>
      </w:r>
      <w:r w:rsidRPr="00722FA9">
        <w:rPr>
          <w:rFonts w:ascii="Aptos" w:eastAsia="Aptos" w:hAnsi="Aptos"/>
          <w:kern w:val="2"/>
          <w:sz w:val="22"/>
          <w14:ligatures w14:val="standardContextual"/>
        </w:rPr>
        <w:br/>
        <w:t>Die Leuchte der Gedanken,</w:t>
      </w:r>
      <w:r w:rsidRPr="00722FA9">
        <w:rPr>
          <w:rFonts w:ascii="Aptos" w:eastAsia="Aptos" w:hAnsi="Aptos"/>
          <w:kern w:val="2"/>
          <w:sz w:val="22"/>
          <w14:ligatures w14:val="standardContextual"/>
        </w:rPr>
        <w:br/>
        <w:t>Die leuchten hier und dort.</w:t>
      </w:r>
    </w:p>
    <w:p w14:paraId="5A1D0EA7" w14:textId="77777777" w:rsidR="00915152" w:rsidRPr="00722FA9" w:rsidRDefault="00915152" w:rsidP="00915152">
      <w:pPr>
        <w:rPr>
          <w:rFonts w:ascii="Aptos" w:eastAsia="Aptos" w:hAnsi="Aptos"/>
          <w:kern w:val="2"/>
          <w:sz w:val="22"/>
          <w14:ligatures w14:val="standardContextual"/>
        </w:rPr>
      </w:pPr>
      <w:r w:rsidRPr="00722FA9">
        <w:rPr>
          <w:rFonts w:ascii="Aptos" w:eastAsia="Aptos" w:hAnsi="Aptos"/>
          <w:kern w:val="2"/>
          <w:sz w:val="22"/>
          <w14:ligatures w14:val="standardContextual"/>
        </w:rPr>
        <w:t>So weiß ich, was ich glaube,</w:t>
      </w:r>
      <w:r w:rsidRPr="00722FA9">
        <w:rPr>
          <w:rFonts w:ascii="Aptos" w:eastAsia="Aptos" w:hAnsi="Aptos"/>
          <w:kern w:val="2"/>
          <w:sz w:val="22"/>
          <w14:ligatures w14:val="standardContextual"/>
        </w:rPr>
        <w:br/>
        <w:t>Ich weiß, was fest besteht</w:t>
      </w:r>
      <w:r w:rsidRPr="00722FA9">
        <w:rPr>
          <w:rFonts w:ascii="Aptos" w:eastAsia="Aptos" w:hAnsi="Aptos"/>
          <w:kern w:val="2"/>
          <w:sz w:val="22"/>
          <w14:ligatures w14:val="standardContextual"/>
        </w:rPr>
        <w:br/>
        <w:t>Und in dem Erdenstaube</w:t>
      </w:r>
      <w:r w:rsidRPr="00722FA9">
        <w:rPr>
          <w:rFonts w:ascii="Aptos" w:eastAsia="Aptos" w:hAnsi="Aptos"/>
          <w:kern w:val="2"/>
          <w:sz w:val="22"/>
          <w14:ligatures w14:val="standardContextual"/>
        </w:rPr>
        <w:br/>
        <w:t>Nicht mit als Staub verweht;</w:t>
      </w:r>
      <w:r w:rsidRPr="00722FA9">
        <w:rPr>
          <w:rFonts w:ascii="Aptos" w:eastAsia="Aptos" w:hAnsi="Aptos"/>
          <w:kern w:val="2"/>
          <w:sz w:val="22"/>
          <w14:ligatures w14:val="standardContextual"/>
        </w:rPr>
        <w:br/>
        <w:t>Ich weiß, was in dem Grauen</w:t>
      </w:r>
      <w:r w:rsidRPr="00722FA9">
        <w:rPr>
          <w:rFonts w:ascii="Aptos" w:eastAsia="Aptos" w:hAnsi="Aptos"/>
          <w:kern w:val="2"/>
          <w:sz w:val="22"/>
          <w14:ligatures w14:val="standardContextual"/>
        </w:rPr>
        <w:br/>
        <w:t>Des Todes ewig bleibt</w:t>
      </w:r>
      <w:r w:rsidRPr="00722FA9">
        <w:rPr>
          <w:rFonts w:ascii="Aptos" w:eastAsia="Aptos" w:hAnsi="Aptos"/>
          <w:kern w:val="2"/>
          <w:sz w:val="22"/>
          <w14:ligatures w14:val="standardContextual"/>
        </w:rPr>
        <w:br/>
      </w:r>
      <w:r w:rsidRPr="00722FA9">
        <w:rPr>
          <w:rFonts w:ascii="Aptos" w:eastAsia="Aptos" w:hAnsi="Aptos"/>
          <w:kern w:val="2"/>
          <w:sz w:val="22"/>
          <w14:ligatures w14:val="standardContextual"/>
        </w:rPr>
        <w:lastRenderedPageBreak/>
        <w:t>Und selbst auf Erdenauen</w:t>
      </w:r>
      <w:r w:rsidRPr="00722FA9">
        <w:rPr>
          <w:rFonts w:ascii="Aptos" w:eastAsia="Aptos" w:hAnsi="Aptos"/>
          <w:kern w:val="2"/>
          <w:sz w:val="22"/>
          <w14:ligatures w14:val="standardContextual"/>
        </w:rPr>
        <w:br/>
        <w:t>Schon Himmelsblumen treibt.</w:t>
      </w:r>
    </w:p>
    <w:p w14:paraId="1D19F29C" w14:textId="77777777" w:rsidR="00915152" w:rsidRDefault="00915152" w:rsidP="00915152">
      <w:pPr>
        <w:pStyle w:val="berschrift1"/>
        <w:rPr>
          <w:rFonts w:eastAsia="Aptos"/>
        </w:rPr>
      </w:pPr>
      <w:r w:rsidRPr="00722FA9">
        <w:rPr>
          <w:rFonts w:eastAsia="Aptos"/>
        </w:rPr>
        <w:t>Ich will das Schwert lassen klingen</w:t>
      </w:r>
    </w:p>
    <w:p w14:paraId="077D1322" w14:textId="77777777" w:rsidR="00915152" w:rsidRPr="00722FA9" w:rsidRDefault="00915152" w:rsidP="00915152">
      <w:pPr>
        <w:rPr>
          <w:rFonts w:ascii="Aptos" w:eastAsia="Aptos" w:hAnsi="Aptos"/>
          <w:kern w:val="2"/>
          <w:sz w:val="22"/>
          <w14:ligatures w14:val="standardContextual"/>
        </w:rPr>
      </w:pPr>
      <w:r w:rsidRPr="00722FA9">
        <w:rPr>
          <w:rFonts w:ascii="Aptos" w:eastAsia="Aptos" w:hAnsi="Aptos"/>
          <w:kern w:val="2"/>
          <w:sz w:val="22"/>
          <w14:ligatures w14:val="standardContextual"/>
        </w:rPr>
        <w:t>„Ich will das Schwert lassen klingen,</w:t>
      </w:r>
      <w:r w:rsidRPr="00722FA9">
        <w:rPr>
          <w:rFonts w:ascii="Aptos" w:eastAsia="Aptos" w:hAnsi="Aptos"/>
          <w:kern w:val="2"/>
          <w:sz w:val="22"/>
          <w14:ligatures w14:val="standardContextual"/>
        </w:rPr>
        <w:br/>
        <w:t>Die Herzen sollen verzagen.</w:t>
      </w:r>
      <w:r w:rsidRPr="00722FA9">
        <w:rPr>
          <w:rFonts w:ascii="Aptos" w:eastAsia="Aptos" w:hAnsi="Aptos"/>
          <w:kern w:val="2"/>
          <w:sz w:val="22"/>
          <w14:ligatures w14:val="standardContextual"/>
        </w:rPr>
        <w:br/>
        <w:t>Wie Blitz auf feurigen Schwingen</w:t>
      </w:r>
      <w:r w:rsidRPr="00722FA9">
        <w:rPr>
          <w:rFonts w:ascii="Aptos" w:eastAsia="Aptos" w:hAnsi="Aptos"/>
          <w:kern w:val="2"/>
          <w:sz w:val="22"/>
          <w14:ligatures w14:val="standardContextual"/>
        </w:rPr>
        <w:br/>
        <w:t>Herbrausen Reiter und Wagen,</w:t>
      </w:r>
      <w:r w:rsidRPr="00722FA9">
        <w:rPr>
          <w:rFonts w:ascii="Aptos" w:eastAsia="Aptos" w:hAnsi="Aptos"/>
          <w:kern w:val="2"/>
          <w:sz w:val="22"/>
          <w14:ligatures w14:val="standardContextual"/>
        </w:rPr>
        <w:br/>
        <w:t>Es schallen Donnergeschosse,</w:t>
      </w:r>
      <w:r w:rsidRPr="00722FA9">
        <w:rPr>
          <w:rFonts w:ascii="Aptos" w:eastAsia="Aptos" w:hAnsi="Aptos"/>
          <w:kern w:val="2"/>
          <w:sz w:val="22"/>
          <w14:ligatures w14:val="standardContextual"/>
        </w:rPr>
        <w:br/>
        <w:t>Blut dürsten Männer und Rosse.“</w:t>
      </w:r>
    </w:p>
    <w:p w14:paraId="6453A543" w14:textId="77777777" w:rsidR="00915152" w:rsidRPr="00722FA9" w:rsidRDefault="00915152" w:rsidP="00915152">
      <w:pPr>
        <w:rPr>
          <w:rFonts w:ascii="Aptos" w:eastAsia="Aptos" w:hAnsi="Aptos"/>
          <w:kern w:val="2"/>
          <w:sz w:val="22"/>
          <w14:ligatures w14:val="standardContextual"/>
        </w:rPr>
      </w:pPr>
      <w:r w:rsidRPr="00722FA9">
        <w:rPr>
          <w:rFonts w:ascii="Aptos" w:eastAsia="Aptos" w:hAnsi="Aptos"/>
          <w:kern w:val="2"/>
          <w:sz w:val="22"/>
          <w14:ligatures w14:val="standardContextual"/>
        </w:rPr>
        <w:t>So hat der Herr es gesprochen,</w:t>
      </w:r>
      <w:r w:rsidRPr="00722FA9">
        <w:rPr>
          <w:rFonts w:ascii="Aptos" w:eastAsia="Aptos" w:hAnsi="Aptos"/>
          <w:kern w:val="2"/>
          <w:sz w:val="22"/>
          <w14:ligatures w14:val="standardContextual"/>
        </w:rPr>
        <w:br/>
        <w:t>Der Schaffer, Helfer in Nöten.</w:t>
      </w:r>
      <w:r w:rsidRPr="00722FA9">
        <w:rPr>
          <w:rFonts w:ascii="Aptos" w:eastAsia="Aptos" w:hAnsi="Aptos"/>
          <w:kern w:val="2"/>
          <w:sz w:val="22"/>
          <w14:ligatures w14:val="standardContextual"/>
        </w:rPr>
        <w:br/>
        <w:t>In Blut wird Sünde gebrochen,</w:t>
      </w:r>
      <w:r w:rsidRPr="00722FA9">
        <w:rPr>
          <w:rFonts w:ascii="Aptos" w:eastAsia="Aptos" w:hAnsi="Aptos"/>
          <w:kern w:val="2"/>
          <w:sz w:val="22"/>
          <w14:ligatures w14:val="standardContextual"/>
        </w:rPr>
        <w:br/>
        <w:t>Die Schmach das Eisen muss töten:</w:t>
      </w:r>
      <w:r w:rsidRPr="00722FA9">
        <w:rPr>
          <w:rFonts w:ascii="Aptos" w:eastAsia="Aptos" w:hAnsi="Aptos"/>
          <w:kern w:val="2"/>
          <w:sz w:val="22"/>
          <w14:ligatures w14:val="standardContextual"/>
        </w:rPr>
        <w:br/>
        <w:t>So tilgt er Weibergebärde,</w:t>
      </w:r>
      <w:r w:rsidRPr="00722FA9">
        <w:rPr>
          <w:rFonts w:ascii="Aptos" w:eastAsia="Aptos" w:hAnsi="Aptos"/>
          <w:kern w:val="2"/>
          <w:sz w:val="22"/>
          <w14:ligatures w14:val="standardContextual"/>
        </w:rPr>
        <w:br/>
        <w:t>Und heilt die Welt mit dem Schwerte.</w:t>
      </w:r>
    </w:p>
    <w:p w14:paraId="77F7F818" w14:textId="77777777" w:rsidR="00915152" w:rsidRPr="00722FA9" w:rsidRDefault="00915152" w:rsidP="00915152">
      <w:pPr>
        <w:rPr>
          <w:rFonts w:ascii="Aptos" w:eastAsia="Aptos" w:hAnsi="Aptos"/>
          <w:kern w:val="2"/>
          <w:sz w:val="22"/>
          <w14:ligatures w14:val="standardContextual"/>
        </w:rPr>
      </w:pPr>
      <w:r w:rsidRPr="00722FA9">
        <w:rPr>
          <w:rFonts w:ascii="Aptos" w:eastAsia="Aptos" w:hAnsi="Aptos"/>
          <w:kern w:val="2"/>
          <w:sz w:val="22"/>
          <w14:ligatures w14:val="standardContextual"/>
        </w:rPr>
        <w:t>Dann wollen Männer nicht sterben,</w:t>
      </w:r>
      <w:r w:rsidRPr="00722FA9">
        <w:rPr>
          <w:rFonts w:ascii="Aptos" w:eastAsia="Aptos" w:hAnsi="Aptos"/>
          <w:kern w:val="2"/>
          <w:sz w:val="22"/>
          <w14:ligatures w14:val="standardContextual"/>
        </w:rPr>
        <w:br/>
        <w:t>Und Weiber Kindlein nicht wiegen,</w:t>
      </w:r>
      <w:r w:rsidRPr="00722FA9">
        <w:rPr>
          <w:rFonts w:ascii="Aptos" w:eastAsia="Aptos" w:hAnsi="Aptos"/>
          <w:kern w:val="2"/>
          <w:sz w:val="22"/>
          <w14:ligatures w14:val="standardContextual"/>
        </w:rPr>
        <w:br/>
        <w:t>Dann nahet Mord und Verderben,</w:t>
      </w:r>
      <w:r w:rsidRPr="00722FA9">
        <w:rPr>
          <w:rFonts w:ascii="Aptos" w:eastAsia="Aptos" w:hAnsi="Aptos"/>
          <w:kern w:val="2"/>
          <w:sz w:val="22"/>
          <w14:ligatures w14:val="standardContextual"/>
        </w:rPr>
        <w:br/>
        <w:t>Und Völker müssen erliegen,</w:t>
      </w:r>
      <w:r w:rsidRPr="00722FA9">
        <w:rPr>
          <w:rFonts w:ascii="Aptos" w:eastAsia="Aptos" w:hAnsi="Aptos"/>
          <w:kern w:val="2"/>
          <w:sz w:val="22"/>
          <w14:ligatures w14:val="standardContextual"/>
        </w:rPr>
        <w:br/>
        <w:t>Und Schlachten mähen das Alte,</w:t>
      </w:r>
      <w:r w:rsidRPr="00722FA9">
        <w:rPr>
          <w:rFonts w:ascii="Aptos" w:eastAsia="Aptos" w:hAnsi="Aptos"/>
          <w:kern w:val="2"/>
          <w:sz w:val="22"/>
          <w14:ligatures w14:val="standardContextual"/>
        </w:rPr>
        <w:br/>
        <w:t>Damit sich Neues gestalte.</w:t>
      </w:r>
    </w:p>
    <w:p w14:paraId="7EF59B1D" w14:textId="77777777" w:rsidR="00915152" w:rsidRPr="00722FA9" w:rsidRDefault="00915152" w:rsidP="00915152">
      <w:pPr>
        <w:rPr>
          <w:rFonts w:ascii="Aptos" w:eastAsia="Aptos" w:hAnsi="Aptos"/>
          <w:kern w:val="2"/>
          <w:sz w:val="22"/>
          <w14:ligatures w14:val="standardContextual"/>
        </w:rPr>
      </w:pPr>
      <w:r w:rsidRPr="00722FA9">
        <w:rPr>
          <w:rFonts w:ascii="Aptos" w:eastAsia="Aptos" w:hAnsi="Aptos"/>
          <w:kern w:val="2"/>
          <w:sz w:val="22"/>
          <w14:ligatures w14:val="standardContextual"/>
        </w:rPr>
        <w:t>Dann fahren durch die Verruchten,</w:t>
      </w:r>
      <w:r w:rsidRPr="00722FA9">
        <w:rPr>
          <w:rFonts w:ascii="Aptos" w:eastAsia="Aptos" w:hAnsi="Aptos"/>
          <w:kern w:val="2"/>
          <w:sz w:val="22"/>
          <w14:ligatures w14:val="standardContextual"/>
        </w:rPr>
        <w:br/>
        <w:t>Gott hat die Macht ihnen gegeben;</w:t>
      </w:r>
      <w:r w:rsidRPr="00722FA9">
        <w:rPr>
          <w:rFonts w:ascii="Aptos" w:eastAsia="Aptos" w:hAnsi="Aptos"/>
          <w:kern w:val="2"/>
          <w:sz w:val="22"/>
          <w14:ligatures w14:val="standardContextual"/>
        </w:rPr>
        <w:br/>
        <w:t>Und flehen lernen, die fluchten,</w:t>
      </w:r>
      <w:r w:rsidRPr="00722FA9">
        <w:rPr>
          <w:rFonts w:ascii="Aptos" w:eastAsia="Aptos" w:hAnsi="Aptos"/>
          <w:kern w:val="2"/>
          <w:sz w:val="22"/>
          <w14:ligatures w14:val="standardContextual"/>
        </w:rPr>
        <w:br/>
        <w:t>Und Toren Hände erheben;</w:t>
      </w:r>
      <w:r w:rsidRPr="00722FA9">
        <w:rPr>
          <w:rFonts w:ascii="Aptos" w:eastAsia="Aptos" w:hAnsi="Aptos"/>
          <w:kern w:val="2"/>
          <w:sz w:val="22"/>
          <w14:ligatures w14:val="standardContextual"/>
        </w:rPr>
        <w:br/>
        <w:t>Wild schnauben Räuber und Henker,</w:t>
      </w:r>
      <w:r w:rsidRPr="00722FA9">
        <w:rPr>
          <w:rFonts w:ascii="Aptos" w:eastAsia="Aptos" w:hAnsi="Aptos"/>
          <w:kern w:val="2"/>
          <w:sz w:val="22"/>
          <w14:ligatures w14:val="standardContextual"/>
        </w:rPr>
        <w:br/>
        <w:t xml:space="preserve">Sie </w:t>
      </w:r>
      <w:proofErr w:type="spellStart"/>
      <w:r w:rsidRPr="00722FA9">
        <w:rPr>
          <w:rFonts w:ascii="Aptos" w:eastAsia="Aptos" w:hAnsi="Aptos"/>
          <w:kern w:val="2"/>
          <w:sz w:val="22"/>
          <w14:ligatures w14:val="standardContextual"/>
        </w:rPr>
        <w:t>meinen‘s</w:t>
      </w:r>
      <w:proofErr w:type="spellEnd"/>
      <w:r w:rsidRPr="00722FA9">
        <w:rPr>
          <w:rFonts w:ascii="Aptos" w:eastAsia="Aptos" w:hAnsi="Aptos"/>
          <w:kern w:val="2"/>
          <w:sz w:val="22"/>
          <w14:ligatures w14:val="standardContextual"/>
        </w:rPr>
        <w:t>, Er ist der Lenker.</w:t>
      </w:r>
    </w:p>
    <w:p w14:paraId="2F4CA50B" w14:textId="77777777" w:rsidR="00915152" w:rsidRPr="00722FA9" w:rsidRDefault="00915152" w:rsidP="00915152">
      <w:pPr>
        <w:rPr>
          <w:rFonts w:ascii="Aptos" w:eastAsia="Aptos" w:hAnsi="Aptos"/>
          <w:kern w:val="2"/>
          <w:sz w:val="22"/>
          <w14:ligatures w14:val="standardContextual"/>
        </w:rPr>
      </w:pPr>
      <w:r w:rsidRPr="00722FA9">
        <w:rPr>
          <w:rFonts w:ascii="Aptos" w:eastAsia="Aptos" w:hAnsi="Aptos"/>
          <w:kern w:val="2"/>
          <w:sz w:val="22"/>
          <w14:ligatures w14:val="standardContextual"/>
        </w:rPr>
        <w:t>Drum lass es donnern und blitzen,</w:t>
      </w:r>
      <w:r w:rsidRPr="00722FA9">
        <w:rPr>
          <w:rFonts w:ascii="Aptos" w:eastAsia="Aptos" w:hAnsi="Aptos"/>
          <w:kern w:val="2"/>
          <w:sz w:val="22"/>
          <w14:ligatures w14:val="standardContextual"/>
        </w:rPr>
        <w:br/>
        <w:t>Du, Herr, bleibst ewig derselbe,</w:t>
      </w:r>
      <w:r w:rsidRPr="00722FA9">
        <w:rPr>
          <w:rFonts w:ascii="Aptos" w:eastAsia="Aptos" w:hAnsi="Aptos"/>
          <w:kern w:val="2"/>
          <w:sz w:val="22"/>
          <w14:ligatures w14:val="standardContextual"/>
        </w:rPr>
        <w:br/>
        <w:t>Du rollst in leuchtenden Sitzen</w:t>
      </w:r>
      <w:r w:rsidRPr="00722FA9">
        <w:rPr>
          <w:rFonts w:ascii="Aptos" w:eastAsia="Aptos" w:hAnsi="Aptos"/>
          <w:kern w:val="2"/>
          <w:sz w:val="22"/>
          <w14:ligatures w14:val="standardContextual"/>
        </w:rPr>
        <w:br/>
        <w:t>Das hohe Himmelsgewölbe,</w:t>
      </w:r>
      <w:r w:rsidRPr="00722FA9">
        <w:rPr>
          <w:rFonts w:ascii="Aptos" w:eastAsia="Aptos" w:hAnsi="Aptos"/>
          <w:kern w:val="2"/>
          <w:sz w:val="22"/>
          <w14:ligatures w14:val="standardContextual"/>
        </w:rPr>
        <w:br/>
        <w:t>Du trägst die Erde, die kleine,</w:t>
      </w:r>
      <w:r w:rsidRPr="00722FA9">
        <w:rPr>
          <w:rFonts w:ascii="Aptos" w:eastAsia="Aptos" w:hAnsi="Aptos"/>
          <w:kern w:val="2"/>
          <w:sz w:val="22"/>
          <w14:ligatures w14:val="standardContextual"/>
        </w:rPr>
        <w:br/>
        <w:t>Und nennst sie freundlich die deine.</w:t>
      </w:r>
    </w:p>
    <w:p w14:paraId="2A645410" w14:textId="77777777" w:rsidR="00915152" w:rsidRPr="00722FA9" w:rsidRDefault="00915152" w:rsidP="00915152">
      <w:pPr>
        <w:rPr>
          <w:rFonts w:ascii="Aptos" w:eastAsia="Aptos" w:hAnsi="Aptos"/>
          <w:kern w:val="2"/>
          <w:sz w:val="22"/>
          <w14:ligatures w14:val="standardContextual"/>
        </w:rPr>
      </w:pPr>
      <w:r w:rsidRPr="00722FA9">
        <w:rPr>
          <w:rFonts w:ascii="Aptos" w:eastAsia="Aptos" w:hAnsi="Aptos"/>
          <w:kern w:val="2"/>
          <w:sz w:val="22"/>
          <w14:ligatures w14:val="standardContextual"/>
        </w:rPr>
        <w:t>Du hebest hoch vom Getümmel</w:t>
      </w:r>
      <w:r w:rsidRPr="00722FA9">
        <w:rPr>
          <w:rFonts w:ascii="Aptos" w:eastAsia="Aptos" w:hAnsi="Aptos"/>
          <w:kern w:val="2"/>
          <w:sz w:val="22"/>
          <w14:ligatures w14:val="standardContextual"/>
        </w:rPr>
        <w:br/>
        <w:t>Die Guten auf von der Erde,</w:t>
      </w:r>
      <w:r w:rsidRPr="00722FA9">
        <w:rPr>
          <w:rFonts w:ascii="Aptos" w:eastAsia="Aptos" w:hAnsi="Aptos"/>
          <w:kern w:val="2"/>
          <w:sz w:val="22"/>
          <w14:ligatures w14:val="standardContextual"/>
        </w:rPr>
        <w:br/>
        <w:t>Du hebst sie selbst in den Himmel,</w:t>
      </w:r>
      <w:r w:rsidRPr="00722FA9">
        <w:rPr>
          <w:rFonts w:ascii="Aptos" w:eastAsia="Aptos" w:hAnsi="Aptos"/>
          <w:kern w:val="2"/>
          <w:sz w:val="22"/>
          <w14:ligatures w14:val="standardContextual"/>
        </w:rPr>
        <w:br/>
        <w:t>Dass unten herrlich sie werde.</w:t>
      </w:r>
      <w:r w:rsidRPr="00722FA9">
        <w:rPr>
          <w:rFonts w:ascii="Aptos" w:eastAsia="Aptos" w:hAnsi="Aptos"/>
          <w:kern w:val="2"/>
          <w:sz w:val="22"/>
          <w14:ligatures w14:val="standardContextual"/>
        </w:rPr>
        <w:br/>
        <w:t>Das Leid es muss ja vergehen,</w:t>
      </w:r>
      <w:r w:rsidRPr="00722FA9">
        <w:rPr>
          <w:rFonts w:ascii="Aptos" w:eastAsia="Aptos" w:hAnsi="Aptos"/>
          <w:kern w:val="2"/>
          <w:sz w:val="22"/>
          <w14:ligatures w14:val="standardContextual"/>
        </w:rPr>
        <w:br/>
        <w:t>Das Glück muss wieder erstehen.</w:t>
      </w:r>
    </w:p>
    <w:p w14:paraId="65F9C513" w14:textId="77777777" w:rsidR="00915152" w:rsidRPr="00722FA9" w:rsidRDefault="00915152" w:rsidP="00915152">
      <w:pPr>
        <w:rPr>
          <w:rFonts w:ascii="Aptos" w:eastAsia="Aptos" w:hAnsi="Aptos"/>
          <w:kern w:val="2"/>
          <w:sz w:val="22"/>
          <w14:ligatures w14:val="standardContextual"/>
        </w:rPr>
      </w:pPr>
      <w:r w:rsidRPr="00722FA9">
        <w:rPr>
          <w:rFonts w:ascii="Aptos" w:eastAsia="Aptos" w:hAnsi="Aptos"/>
          <w:kern w:val="2"/>
          <w:sz w:val="22"/>
          <w14:ligatures w14:val="standardContextual"/>
        </w:rPr>
        <w:t>O lass den himmlischen Glauben,</w:t>
      </w:r>
      <w:r w:rsidRPr="00722FA9">
        <w:rPr>
          <w:rFonts w:ascii="Aptos" w:eastAsia="Aptos" w:hAnsi="Aptos"/>
          <w:kern w:val="2"/>
          <w:sz w:val="22"/>
          <w14:ligatures w14:val="standardContextual"/>
        </w:rPr>
        <w:br/>
        <w:t>Die süße Liebe uns halten!</w:t>
      </w:r>
      <w:r w:rsidRPr="00722FA9">
        <w:rPr>
          <w:rFonts w:ascii="Aptos" w:eastAsia="Aptos" w:hAnsi="Aptos"/>
          <w:kern w:val="2"/>
          <w:sz w:val="22"/>
          <w14:ligatures w14:val="standardContextual"/>
        </w:rPr>
        <w:br/>
        <w:t>Dann lass Tyrannen nur schnauben,</w:t>
      </w:r>
      <w:r w:rsidRPr="00722FA9">
        <w:rPr>
          <w:rFonts w:ascii="Aptos" w:eastAsia="Aptos" w:hAnsi="Aptos"/>
          <w:kern w:val="2"/>
          <w:sz w:val="22"/>
          <w14:ligatures w14:val="standardContextual"/>
        </w:rPr>
        <w:br/>
        <w:t xml:space="preserve">Wir stehen in </w:t>
      </w:r>
      <w:proofErr w:type="spellStart"/>
      <w:r w:rsidRPr="00722FA9">
        <w:rPr>
          <w:rFonts w:ascii="Aptos" w:eastAsia="Aptos" w:hAnsi="Aptos"/>
          <w:kern w:val="2"/>
          <w:sz w:val="22"/>
          <w14:ligatures w14:val="standardContextual"/>
        </w:rPr>
        <w:t>höher‘n</w:t>
      </w:r>
      <w:proofErr w:type="spellEnd"/>
      <w:r w:rsidRPr="00722FA9">
        <w:rPr>
          <w:rFonts w:ascii="Aptos" w:eastAsia="Aptos" w:hAnsi="Aptos"/>
          <w:kern w:val="2"/>
          <w:sz w:val="22"/>
          <w14:ligatures w14:val="standardContextual"/>
        </w:rPr>
        <w:t xml:space="preserve"> Gewalten;</w:t>
      </w:r>
      <w:r w:rsidRPr="00722FA9">
        <w:rPr>
          <w:rFonts w:ascii="Aptos" w:eastAsia="Aptos" w:hAnsi="Aptos"/>
          <w:kern w:val="2"/>
          <w:sz w:val="22"/>
          <w14:ligatures w14:val="standardContextual"/>
        </w:rPr>
        <w:br/>
      </w:r>
      <w:r w:rsidRPr="00722FA9">
        <w:rPr>
          <w:rFonts w:ascii="Aptos" w:eastAsia="Aptos" w:hAnsi="Aptos"/>
          <w:kern w:val="2"/>
          <w:sz w:val="22"/>
          <w14:ligatures w14:val="standardContextual"/>
        </w:rPr>
        <w:lastRenderedPageBreak/>
        <w:t>Wir lachen der bübischen Wichte,</w:t>
      </w:r>
      <w:r w:rsidRPr="00722FA9">
        <w:rPr>
          <w:rFonts w:ascii="Aptos" w:eastAsia="Aptos" w:hAnsi="Aptos"/>
          <w:kern w:val="2"/>
          <w:sz w:val="22"/>
          <w14:ligatures w14:val="standardContextual"/>
        </w:rPr>
        <w:br/>
        <w:t>Denn Gottes sind die Gerichte.</w:t>
      </w:r>
    </w:p>
    <w:p w14:paraId="0A7FA15F" w14:textId="77777777" w:rsidR="008A0A35" w:rsidRPr="00722FA9" w:rsidRDefault="008A0A35" w:rsidP="008A0A35">
      <w:pPr>
        <w:spacing w:before="100" w:beforeAutospacing="1" w:after="100" w:afterAutospacing="1" w:line="240" w:lineRule="auto"/>
        <w:outlineLvl w:val="0"/>
        <w:rPr>
          <w:rFonts w:eastAsia="Times New Roman"/>
          <w:b/>
          <w:bCs/>
          <w:kern w:val="36"/>
          <w:sz w:val="40"/>
          <w:szCs w:val="48"/>
          <w:lang w:eastAsia="de-DE"/>
        </w:rPr>
      </w:pPr>
      <w:r w:rsidRPr="00722FA9">
        <w:rPr>
          <w:rFonts w:eastAsia="Times New Roman"/>
          <w:b/>
          <w:bCs/>
          <w:kern w:val="36"/>
          <w:sz w:val="40"/>
          <w:szCs w:val="48"/>
          <w:lang w:eastAsia="de-DE"/>
        </w:rPr>
        <w:t>In allen meinen Taten.</w:t>
      </w:r>
    </w:p>
    <w:p w14:paraId="5D5E5FE0" w14:textId="77777777" w:rsidR="008A0A35" w:rsidRPr="00722FA9" w:rsidRDefault="008A0A35" w:rsidP="008A0A35">
      <w:pPr>
        <w:rPr>
          <w:rFonts w:ascii="Aptos" w:eastAsia="Aptos" w:hAnsi="Aptos"/>
          <w:kern w:val="2"/>
          <w:sz w:val="22"/>
          <w14:ligatures w14:val="standardContextual"/>
        </w:rPr>
      </w:pPr>
      <w:r w:rsidRPr="00722FA9">
        <w:rPr>
          <w:rFonts w:ascii="Aptos" w:eastAsia="Aptos" w:hAnsi="Aptos"/>
          <w:kern w:val="2"/>
          <w:sz w:val="22"/>
          <w14:ligatures w14:val="standardContextual"/>
        </w:rPr>
        <w:t>(Paul Flemming und ich.)</w:t>
      </w:r>
    </w:p>
    <w:p w14:paraId="0890EE38" w14:textId="77777777" w:rsidR="008A0A35" w:rsidRPr="00722FA9" w:rsidRDefault="008A0A35" w:rsidP="008A0A35">
      <w:pPr>
        <w:rPr>
          <w:rFonts w:ascii="Aptos" w:eastAsia="Aptos" w:hAnsi="Aptos"/>
          <w:kern w:val="2"/>
          <w:sz w:val="22"/>
          <w14:ligatures w14:val="standardContextual"/>
        </w:rPr>
      </w:pPr>
      <w:r w:rsidRPr="00722FA9">
        <w:rPr>
          <w:rFonts w:ascii="Aptos" w:eastAsia="Aptos" w:hAnsi="Aptos"/>
          <w:kern w:val="2"/>
          <w:sz w:val="22"/>
          <w14:ligatures w14:val="standardContextual"/>
        </w:rPr>
        <w:t>In allen meinen Taten</w:t>
      </w:r>
      <w:r w:rsidRPr="00722FA9">
        <w:rPr>
          <w:rFonts w:ascii="Aptos" w:eastAsia="Aptos" w:hAnsi="Aptos"/>
          <w:kern w:val="2"/>
          <w:sz w:val="22"/>
          <w14:ligatures w14:val="standardContextual"/>
        </w:rPr>
        <w:br/>
        <w:t>Lass ich den Höchsten raten,</w:t>
      </w:r>
      <w:r w:rsidRPr="00722FA9">
        <w:rPr>
          <w:rFonts w:ascii="Aptos" w:eastAsia="Aptos" w:hAnsi="Aptos"/>
          <w:kern w:val="2"/>
          <w:sz w:val="22"/>
          <w14:ligatures w14:val="standardContextual"/>
        </w:rPr>
        <w:br/>
        <w:t>Der alles kann und hat;</w:t>
      </w:r>
      <w:r w:rsidRPr="00722FA9">
        <w:rPr>
          <w:rFonts w:ascii="Aptos" w:eastAsia="Aptos" w:hAnsi="Aptos"/>
          <w:kern w:val="2"/>
          <w:sz w:val="22"/>
          <w14:ligatures w14:val="standardContextual"/>
        </w:rPr>
        <w:br/>
        <w:t>Er muss zu allen Dingen</w:t>
      </w:r>
      <w:r w:rsidRPr="00722FA9">
        <w:rPr>
          <w:rFonts w:ascii="Aptos" w:eastAsia="Aptos" w:hAnsi="Aptos"/>
          <w:kern w:val="2"/>
          <w:sz w:val="22"/>
          <w14:ligatures w14:val="standardContextual"/>
        </w:rPr>
        <w:br/>
        <w:t>Soll’s anders wohl gelingen,</w:t>
      </w:r>
      <w:r w:rsidRPr="00722FA9">
        <w:rPr>
          <w:rFonts w:ascii="Aptos" w:eastAsia="Aptos" w:hAnsi="Aptos"/>
          <w:kern w:val="2"/>
          <w:sz w:val="22"/>
          <w14:ligatures w14:val="standardContextual"/>
        </w:rPr>
        <w:br/>
        <w:t>Selbst geben seinen Rat und Tat.</w:t>
      </w:r>
    </w:p>
    <w:p w14:paraId="3B0F85A7" w14:textId="77777777" w:rsidR="008A0A35" w:rsidRPr="00722FA9" w:rsidRDefault="008A0A35" w:rsidP="008A0A35">
      <w:pPr>
        <w:rPr>
          <w:rFonts w:ascii="Aptos" w:eastAsia="Aptos" w:hAnsi="Aptos"/>
          <w:kern w:val="2"/>
          <w:sz w:val="22"/>
          <w14:ligatures w14:val="standardContextual"/>
        </w:rPr>
      </w:pPr>
      <w:r w:rsidRPr="00722FA9">
        <w:rPr>
          <w:rFonts w:ascii="Aptos" w:eastAsia="Aptos" w:hAnsi="Aptos"/>
          <w:kern w:val="2"/>
          <w:sz w:val="22"/>
          <w14:ligatures w14:val="standardContextual"/>
        </w:rPr>
        <w:t>Was Menschen nicht verstehen,</w:t>
      </w:r>
      <w:r w:rsidRPr="00722FA9">
        <w:rPr>
          <w:rFonts w:ascii="Aptos" w:eastAsia="Aptos" w:hAnsi="Aptos"/>
          <w:kern w:val="2"/>
          <w:sz w:val="22"/>
          <w14:ligatures w14:val="standardContextual"/>
        </w:rPr>
        <w:br/>
        <w:t>Das herrscht in Himmelshöhen</w:t>
      </w:r>
      <w:r w:rsidRPr="00722FA9">
        <w:rPr>
          <w:rFonts w:ascii="Aptos" w:eastAsia="Aptos" w:hAnsi="Aptos"/>
          <w:kern w:val="2"/>
          <w:sz w:val="22"/>
          <w14:ligatures w14:val="standardContextual"/>
        </w:rPr>
        <w:br/>
        <w:t>Als Weisheit Huld und Macht.</w:t>
      </w:r>
      <w:r w:rsidRPr="00722FA9">
        <w:rPr>
          <w:rFonts w:ascii="Aptos" w:eastAsia="Aptos" w:hAnsi="Aptos"/>
          <w:kern w:val="2"/>
          <w:sz w:val="22"/>
          <w14:ligatures w14:val="standardContextual"/>
        </w:rPr>
        <w:br/>
        <w:t>Die Drei sind treue Wächter</w:t>
      </w:r>
      <w:r w:rsidRPr="00722FA9">
        <w:rPr>
          <w:rFonts w:ascii="Aptos" w:eastAsia="Aptos" w:hAnsi="Aptos"/>
          <w:kern w:val="2"/>
          <w:sz w:val="22"/>
          <w14:ligatures w14:val="standardContextual"/>
        </w:rPr>
        <w:br/>
        <w:t>Der irdischen Geschlechter,</w:t>
      </w:r>
      <w:r w:rsidRPr="00722FA9">
        <w:rPr>
          <w:rFonts w:ascii="Aptos" w:eastAsia="Aptos" w:hAnsi="Aptos"/>
          <w:kern w:val="2"/>
          <w:sz w:val="22"/>
          <w14:ligatures w14:val="standardContextual"/>
        </w:rPr>
        <w:br/>
        <w:t>Und halten Gottes fromme Wacht.</w:t>
      </w:r>
    </w:p>
    <w:p w14:paraId="5D87310E" w14:textId="77777777" w:rsidR="008A0A35" w:rsidRPr="00722FA9" w:rsidRDefault="008A0A35" w:rsidP="008A0A35">
      <w:pPr>
        <w:rPr>
          <w:rFonts w:ascii="Aptos" w:eastAsia="Aptos" w:hAnsi="Aptos"/>
          <w:kern w:val="2"/>
          <w:sz w:val="22"/>
          <w14:ligatures w14:val="standardContextual"/>
        </w:rPr>
      </w:pPr>
      <w:r w:rsidRPr="00722FA9">
        <w:rPr>
          <w:rFonts w:ascii="Aptos" w:eastAsia="Aptos" w:hAnsi="Aptos"/>
          <w:kern w:val="2"/>
          <w:sz w:val="22"/>
          <w14:ligatures w14:val="standardContextual"/>
        </w:rPr>
        <w:t>Er hat in jenen Höhen</w:t>
      </w:r>
      <w:r w:rsidRPr="00722FA9">
        <w:rPr>
          <w:rFonts w:ascii="Aptos" w:eastAsia="Aptos" w:hAnsi="Aptos"/>
          <w:kern w:val="2"/>
          <w:sz w:val="22"/>
          <w14:ligatures w14:val="standardContextual"/>
        </w:rPr>
        <w:br/>
        <w:t>Mir mein Geschick ersehen,</w:t>
      </w:r>
      <w:r w:rsidRPr="00722FA9">
        <w:rPr>
          <w:rFonts w:ascii="Aptos" w:eastAsia="Aptos" w:hAnsi="Aptos"/>
          <w:kern w:val="2"/>
          <w:sz w:val="22"/>
          <w14:ligatures w14:val="standardContextual"/>
        </w:rPr>
        <w:br/>
        <w:t xml:space="preserve">Dahin geht all mein </w:t>
      </w:r>
      <w:proofErr w:type="spellStart"/>
      <w:r w:rsidRPr="00722FA9">
        <w:rPr>
          <w:rFonts w:ascii="Aptos" w:eastAsia="Aptos" w:hAnsi="Aptos"/>
          <w:kern w:val="2"/>
          <w:sz w:val="22"/>
          <w14:ligatures w14:val="standardContextual"/>
        </w:rPr>
        <w:t>Schau’n</w:t>
      </w:r>
      <w:proofErr w:type="spellEnd"/>
      <w:r w:rsidRPr="00722FA9">
        <w:rPr>
          <w:rFonts w:ascii="Aptos" w:eastAsia="Aptos" w:hAnsi="Aptos"/>
          <w:kern w:val="2"/>
          <w:sz w:val="22"/>
          <w14:ligatures w14:val="standardContextual"/>
        </w:rPr>
        <w:t>;</w:t>
      </w:r>
      <w:r w:rsidRPr="00722FA9">
        <w:rPr>
          <w:rFonts w:ascii="Aptos" w:eastAsia="Aptos" w:hAnsi="Aptos"/>
          <w:kern w:val="2"/>
          <w:sz w:val="22"/>
          <w14:ligatures w14:val="standardContextual"/>
        </w:rPr>
        <w:br/>
        <w:t>Sei’s helle, sei es trübe,</w:t>
      </w:r>
      <w:r w:rsidRPr="00722FA9">
        <w:rPr>
          <w:rFonts w:ascii="Aptos" w:eastAsia="Aptos" w:hAnsi="Aptos"/>
          <w:kern w:val="2"/>
          <w:sz w:val="22"/>
          <w14:ligatures w14:val="standardContextual"/>
        </w:rPr>
        <w:br/>
        <w:t>Ich will auf seine Liebe,</w:t>
      </w:r>
      <w:r w:rsidRPr="00722FA9">
        <w:rPr>
          <w:rFonts w:ascii="Aptos" w:eastAsia="Aptos" w:hAnsi="Aptos"/>
          <w:kern w:val="2"/>
          <w:sz w:val="22"/>
          <w14:ligatures w14:val="standardContextual"/>
        </w:rPr>
        <w:br/>
        <w:t xml:space="preserve">Die unergründlich reiche </w:t>
      </w:r>
      <w:proofErr w:type="spellStart"/>
      <w:r w:rsidRPr="00722FA9">
        <w:rPr>
          <w:rFonts w:ascii="Aptos" w:eastAsia="Aptos" w:hAnsi="Aptos"/>
          <w:kern w:val="2"/>
          <w:sz w:val="22"/>
          <w14:ligatures w14:val="standardContextual"/>
        </w:rPr>
        <w:t>bau’n</w:t>
      </w:r>
      <w:proofErr w:type="spellEnd"/>
      <w:r w:rsidRPr="00722FA9">
        <w:rPr>
          <w:rFonts w:ascii="Aptos" w:eastAsia="Aptos" w:hAnsi="Aptos"/>
          <w:kern w:val="2"/>
          <w:sz w:val="22"/>
          <w14:ligatures w14:val="standardContextual"/>
        </w:rPr>
        <w:t>.</w:t>
      </w:r>
    </w:p>
    <w:p w14:paraId="2671DAAD" w14:textId="77777777" w:rsidR="008A0A35" w:rsidRPr="00722FA9" w:rsidRDefault="008A0A35" w:rsidP="008A0A35">
      <w:pPr>
        <w:rPr>
          <w:rFonts w:ascii="Aptos" w:eastAsia="Aptos" w:hAnsi="Aptos"/>
          <w:kern w:val="2"/>
          <w:sz w:val="22"/>
          <w14:ligatures w14:val="standardContextual"/>
        </w:rPr>
      </w:pPr>
      <w:r w:rsidRPr="00722FA9">
        <w:rPr>
          <w:rFonts w:ascii="Aptos" w:eastAsia="Aptos" w:hAnsi="Aptos"/>
          <w:kern w:val="2"/>
          <w:sz w:val="22"/>
          <w14:ligatures w14:val="standardContextual"/>
        </w:rPr>
        <w:t>Sei, liebe Seele, seine</w:t>
      </w:r>
      <w:r w:rsidRPr="00722FA9">
        <w:rPr>
          <w:rFonts w:ascii="Aptos" w:eastAsia="Aptos" w:hAnsi="Aptos"/>
          <w:kern w:val="2"/>
          <w:sz w:val="22"/>
          <w14:ligatures w14:val="standardContextual"/>
        </w:rPr>
        <w:br/>
        <w:t>Und traue dem alleine,</w:t>
      </w:r>
      <w:r w:rsidRPr="00722FA9">
        <w:rPr>
          <w:rFonts w:ascii="Aptos" w:eastAsia="Aptos" w:hAnsi="Aptos"/>
          <w:kern w:val="2"/>
          <w:sz w:val="22"/>
          <w14:ligatures w14:val="standardContextual"/>
        </w:rPr>
        <w:br/>
        <w:t>Der dich geschaffen hat.</w:t>
      </w:r>
      <w:r w:rsidRPr="00722FA9">
        <w:rPr>
          <w:rFonts w:ascii="Aptos" w:eastAsia="Aptos" w:hAnsi="Aptos"/>
          <w:kern w:val="2"/>
          <w:sz w:val="22"/>
          <w14:ligatures w14:val="standardContextual"/>
        </w:rPr>
        <w:br/>
        <w:t>Er leite dich in Gnaden,</w:t>
      </w:r>
      <w:r w:rsidRPr="00722FA9">
        <w:rPr>
          <w:rFonts w:ascii="Aptos" w:eastAsia="Aptos" w:hAnsi="Aptos"/>
          <w:kern w:val="2"/>
          <w:sz w:val="22"/>
          <w14:ligatures w14:val="standardContextual"/>
        </w:rPr>
        <w:br/>
        <w:t>Als gingst auf Erdenpfaden</w:t>
      </w:r>
      <w:r w:rsidRPr="00722FA9">
        <w:rPr>
          <w:rFonts w:ascii="Aptos" w:eastAsia="Aptos" w:hAnsi="Aptos"/>
          <w:kern w:val="2"/>
          <w:sz w:val="22"/>
          <w14:ligatures w14:val="standardContextual"/>
        </w:rPr>
        <w:br/>
        <w:t>Du schon den hellen Himmelspfad.</w:t>
      </w:r>
    </w:p>
    <w:p w14:paraId="6E07BA72" w14:textId="77777777" w:rsidR="008A0A35" w:rsidRDefault="008A0A35" w:rsidP="008A0A35">
      <w:pPr>
        <w:pStyle w:val="berschrift1"/>
        <w:rPr>
          <w:rFonts w:eastAsia="Aptos"/>
        </w:rPr>
      </w:pPr>
      <w:r w:rsidRPr="00722FA9">
        <w:rPr>
          <w:rFonts w:eastAsia="Aptos"/>
        </w:rPr>
        <w:t xml:space="preserve">Kann ich beten </w:t>
      </w:r>
    </w:p>
    <w:p w14:paraId="398898B5" w14:textId="77777777" w:rsidR="008A0A35" w:rsidRPr="00722FA9" w:rsidRDefault="008A0A35" w:rsidP="008A0A35">
      <w:pPr>
        <w:rPr>
          <w:rFonts w:ascii="Aptos" w:eastAsia="Aptos" w:hAnsi="Aptos"/>
          <w:kern w:val="2"/>
          <w:sz w:val="22"/>
          <w14:ligatures w14:val="standardContextual"/>
        </w:rPr>
      </w:pPr>
      <w:r w:rsidRPr="00722FA9">
        <w:rPr>
          <w:rFonts w:ascii="Aptos" w:eastAsia="Aptos" w:hAnsi="Aptos"/>
          <w:kern w:val="2"/>
          <w:sz w:val="22"/>
          <w14:ligatures w14:val="standardContextual"/>
        </w:rPr>
        <w:t>Kann ich beten,</w:t>
      </w:r>
      <w:r w:rsidRPr="00722FA9">
        <w:rPr>
          <w:rFonts w:ascii="Aptos" w:eastAsia="Aptos" w:hAnsi="Aptos"/>
          <w:kern w:val="2"/>
          <w:sz w:val="22"/>
          <w14:ligatures w14:val="standardContextual"/>
        </w:rPr>
        <w:br/>
        <w:t>Ist in Nöten</w:t>
      </w:r>
      <w:r w:rsidRPr="00722FA9">
        <w:rPr>
          <w:rFonts w:ascii="Aptos" w:eastAsia="Aptos" w:hAnsi="Aptos"/>
          <w:kern w:val="2"/>
          <w:sz w:val="22"/>
          <w14:ligatures w14:val="standardContextual"/>
        </w:rPr>
        <w:br/>
        <w:t>Alle Sorge leicht dahin,</w:t>
      </w:r>
      <w:r w:rsidRPr="00722FA9">
        <w:rPr>
          <w:rFonts w:ascii="Aptos" w:eastAsia="Aptos" w:hAnsi="Aptos"/>
          <w:kern w:val="2"/>
          <w:sz w:val="22"/>
          <w14:ligatures w14:val="standardContextual"/>
        </w:rPr>
        <w:br/>
        <w:t>Bald gefunden</w:t>
      </w:r>
      <w:r w:rsidRPr="00722FA9">
        <w:rPr>
          <w:rFonts w:ascii="Aptos" w:eastAsia="Aptos" w:hAnsi="Aptos"/>
          <w:kern w:val="2"/>
          <w:sz w:val="22"/>
          <w14:ligatures w14:val="standardContextual"/>
        </w:rPr>
        <w:br/>
        <w:t>Müssen Wunden,</w:t>
      </w:r>
      <w:r w:rsidRPr="00722FA9">
        <w:rPr>
          <w:rFonts w:ascii="Aptos" w:eastAsia="Aptos" w:hAnsi="Aptos"/>
          <w:kern w:val="2"/>
          <w:sz w:val="22"/>
          <w14:ligatures w14:val="standardContextual"/>
        </w:rPr>
        <w:br/>
        <w:t>Wodurch manche schwere Stunden</w:t>
      </w:r>
      <w:r w:rsidRPr="00722FA9">
        <w:rPr>
          <w:rFonts w:ascii="Aptos" w:eastAsia="Aptos" w:hAnsi="Aptos"/>
          <w:kern w:val="2"/>
          <w:sz w:val="22"/>
          <w14:ligatures w14:val="standardContextual"/>
        </w:rPr>
        <w:br/>
        <w:t>Ich so krank gewesen bin.</w:t>
      </w:r>
    </w:p>
    <w:p w14:paraId="485723CE" w14:textId="77777777" w:rsidR="008A0A35" w:rsidRPr="00722FA9" w:rsidRDefault="008A0A35" w:rsidP="008A0A35">
      <w:pPr>
        <w:rPr>
          <w:rFonts w:ascii="Aptos" w:eastAsia="Aptos" w:hAnsi="Aptos"/>
          <w:kern w:val="2"/>
          <w:sz w:val="22"/>
          <w14:ligatures w14:val="standardContextual"/>
        </w:rPr>
      </w:pPr>
      <w:r w:rsidRPr="00722FA9">
        <w:rPr>
          <w:rFonts w:ascii="Aptos" w:eastAsia="Aptos" w:hAnsi="Aptos"/>
          <w:kern w:val="2"/>
          <w:sz w:val="22"/>
          <w14:ligatures w14:val="standardContextual"/>
        </w:rPr>
        <w:t>Kann ich beten,</w:t>
      </w:r>
      <w:r w:rsidRPr="00722FA9">
        <w:rPr>
          <w:rFonts w:ascii="Aptos" w:eastAsia="Aptos" w:hAnsi="Aptos"/>
          <w:kern w:val="2"/>
          <w:sz w:val="22"/>
          <w14:ligatures w14:val="standardContextual"/>
        </w:rPr>
        <w:br/>
        <w:t>Engel treten</w:t>
      </w:r>
      <w:r w:rsidRPr="00722FA9">
        <w:rPr>
          <w:rFonts w:ascii="Aptos" w:eastAsia="Aptos" w:hAnsi="Aptos"/>
          <w:kern w:val="2"/>
          <w:sz w:val="22"/>
          <w14:ligatures w14:val="standardContextual"/>
        </w:rPr>
        <w:br/>
        <w:t>Wunderfreundlich zu mir ein,</w:t>
      </w:r>
      <w:r w:rsidRPr="00722FA9">
        <w:rPr>
          <w:rFonts w:ascii="Aptos" w:eastAsia="Aptos" w:hAnsi="Aptos"/>
          <w:kern w:val="2"/>
          <w:sz w:val="22"/>
          <w14:ligatures w14:val="standardContextual"/>
        </w:rPr>
        <w:br/>
        <w:t>Lächeln, winken</w:t>
      </w:r>
      <w:r w:rsidRPr="00722FA9">
        <w:rPr>
          <w:rFonts w:ascii="Aptos" w:eastAsia="Aptos" w:hAnsi="Aptos"/>
          <w:kern w:val="2"/>
          <w:sz w:val="22"/>
          <w14:ligatures w14:val="standardContextual"/>
        </w:rPr>
        <w:br/>
        <w:t>Mir, zu trinken</w:t>
      </w:r>
      <w:r w:rsidRPr="00722FA9">
        <w:rPr>
          <w:rFonts w:ascii="Aptos" w:eastAsia="Aptos" w:hAnsi="Aptos"/>
          <w:kern w:val="2"/>
          <w:sz w:val="22"/>
          <w14:ligatures w14:val="standardContextual"/>
        </w:rPr>
        <w:br/>
      </w:r>
      <w:r w:rsidRPr="00722FA9">
        <w:rPr>
          <w:rFonts w:ascii="Aptos" w:eastAsia="Aptos" w:hAnsi="Aptos"/>
          <w:kern w:val="2"/>
          <w:sz w:val="22"/>
          <w14:ligatures w14:val="standardContextual"/>
        </w:rPr>
        <w:lastRenderedPageBreak/>
        <w:t>Aus dem Born, worein versinken</w:t>
      </w:r>
      <w:r w:rsidRPr="00722FA9">
        <w:rPr>
          <w:rFonts w:ascii="Aptos" w:eastAsia="Aptos" w:hAnsi="Aptos"/>
          <w:kern w:val="2"/>
          <w:sz w:val="22"/>
          <w14:ligatures w14:val="standardContextual"/>
        </w:rPr>
        <w:br/>
        <w:t xml:space="preserve">Alle Sorgen </w:t>
      </w:r>
      <w:proofErr w:type="spellStart"/>
      <w:r w:rsidRPr="00722FA9">
        <w:rPr>
          <w:rFonts w:ascii="Aptos" w:eastAsia="Aptos" w:hAnsi="Aptos"/>
          <w:kern w:val="2"/>
          <w:sz w:val="22"/>
          <w14:ligatures w14:val="standardContextual"/>
        </w:rPr>
        <w:t>groß</w:t>
      </w:r>
      <w:proofErr w:type="spellEnd"/>
      <w:r w:rsidRPr="00722FA9">
        <w:rPr>
          <w:rFonts w:ascii="Aptos" w:eastAsia="Aptos" w:hAnsi="Aptos"/>
          <w:kern w:val="2"/>
          <w:sz w:val="22"/>
          <w14:ligatures w14:val="standardContextual"/>
        </w:rPr>
        <w:t xml:space="preserve"> und </w:t>
      </w:r>
      <w:proofErr w:type="spellStart"/>
      <w:r w:rsidRPr="00722FA9">
        <w:rPr>
          <w:rFonts w:ascii="Aptos" w:eastAsia="Aptos" w:hAnsi="Aptos"/>
          <w:kern w:val="2"/>
          <w:sz w:val="22"/>
          <w14:ligatures w14:val="standardContextual"/>
        </w:rPr>
        <w:t>klein</w:t>
      </w:r>
      <w:proofErr w:type="spellEnd"/>
      <w:r w:rsidRPr="00722FA9">
        <w:rPr>
          <w:rFonts w:ascii="Aptos" w:eastAsia="Aptos" w:hAnsi="Aptos"/>
          <w:kern w:val="2"/>
          <w:sz w:val="22"/>
          <w14:ligatures w14:val="standardContextual"/>
        </w:rPr>
        <w:t>.</w:t>
      </w:r>
    </w:p>
    <w:p w14:paraId="52057DB0" w14:textId="77777777" w:rsidR="008A0A35" w:rsidRPr="00722FA9" w:rsidRDefault="008A0A35" w:rsidP="008A0A35">
      <w:pPr>
        <w:rPr>
          <w:rFonts w:ascii="Aptos" w:eastAsia="Aptos" w:hAnsi="Aptos"/>
          <w:kern w:val="2"/>
          <w:sz w:val="22"/>
          <w14:ligatures w14:val="standardContextual"/>
        </w:rPr>
      </w:pPr>
      <w:r w:rsidRPr="00722FA9">
        <w:rPr>
          <w:rFonts w:ascii="Aptos" w:eastAsia="Aptos" w:hAnsi="Aptos"/>
          <w:kern w:val="2"/>
          <w:sz w:val="22"/>
          <w14:ligatures w14:val="standardContextual"/>
        </w:rPr>
        <w:t>Kann ich beten,</w:t>
      </w:r>
      <w:r w:rsidRPr="00722FA9">
        <w:rPr>
          <w:rFonts w:ascii="Aptos" w:eastAsia="Aptos" w:hAnsi="Aptos"/>
          <w:kern w:val="2"/>
          <w:sz w:val="22"/>
          <w14:ligatures w14:val="standardContextual"/>
        </w:rPr>
        <w:br/>
        <w:t>Engel treten</w:t>
      </w:r>
      <w:r w:rsidRPr="00722FA9">
        <w:rPr>
          <w:rFonts w:ascii="Aptos" w:eastAsia="Aptos" w:hAnsi="Aptos"/>
          <w:kern w:val="2"/>
          <w:sz w:val="22"/>
          <w14:ligatures w14:val="standardContextual"/>
        </w:rPr>
        <w:br/>
        <w:t>Wunderfreundlich zu mir ein,</w:t>
      </w:r>
      <w:r w:rsidRPr="00722FA9">
        <w:rPr>
          <w:rFonts w:ascii="Aptos" w:eastAsia="Aptos" w:hAnsi="Aptos"/>
          <w:kern w:val="2"/>
          <w:sz w:val="22"/>
          <w14:ligatures w14:val="standardContextual"/>
        </w:rPr>
        <w:br/>
        <w:t>Ich muss trauen,</w:t>
      </w:r>
      <w:r w:rsidRPr="00722FA9">
        <w:rPr>
          <w:rFonts w:ascii="Aptos" w:eastAsia="Aptos" w:hAnsi="Aptos"/>
          <w:kern w:val="2"/>
          <w:sz w:val="22"/>
          <w14:ligatures w14:val="standardContextual"/>
        </w:rPr>
        <w:br/>
        <w:t>Ich kann schauen</w:t>
      </w:r>
      <w:r w:rsidRPr="00722FA9">
        <w:rPr>
          <w:rFonts w:ascii="Aptos" w:eastAsia="Aptos" w:hAnsi="Aptos"/>
          <w:kern w:val="2"/>
          <w:sz w:val="22"/>
          <w14:ligatures w14:val="standardContextual"/>
        </w:rPr>
        <w:br/>
        <w:t>Fröhlich zu des Himmels Auen,</w:t>
      </w:r>
      <w:r w:rsidRPr="00722FA9">
        <w:rPr>
          <w:rFonts w:ascii="Aptos" w:eastAsia="Aptos" w:hAnsi="Aptos"/>
          <w:kern w:val="2"/>
          <w:sz w:val="22"/>
          <w14:ligatures w14:val="standardContextual"/>
        </w:rPr>
        <w:br/>
        <w:t xml:space="preserve">Zu dem </w:t>
      </w:r>
      <w:proofErr w:type="spellStart"/>
      <w:r w:rsidRPr="00722FA9">
        <w:rPr>
          <w:rFonts w:ascii="Aptos" w:eastAsia="Aptos" w:hAnsi="Aptos"/>
          <w:kern w:val="2"/>
          <w:sz w:val="22"/>
          <w14:ligatures w14:val="standardContextual"/>
        </w:rPr>
        <w:t>sel’gen</w:t>
      </w:r>
      <w:proofErr w:type="spellEnd"/>
      <w:r w:rsidRPr="00722FA9">
        <w:rPr>
          <w:rFonts w:ascii="Aptos" w:eastAsia="Aptos" w:hAnsi="Aptos"/>
          <w:kern w:val="2"/>
          <w:sz w:val="22"/>
          <w14:ligatures w14:val="standardContextual"/>
        </w:rPr>
        <w:t xml:space="preserve"> Gnadenschein.</w:t>
      </w:r>
    </w:p>
    <w:p w14:paraId="37B39956" w14:textId="77777777" w:rsidR="008A0A35" w:rsidRPr="00722FA9" w:rsidRDefault="008A0A35" w:rsidP="008A0A35">
      <w:pPr>
        <w:rPr>
          <w:rFonts w:ascii="Aptos" w:eastAsia="Aptos" w:hAnsi="Aptos"/>
          <w:kern w:val="2"/>
          <w:sz w:val="22"/>
          <w14:ligatures w14:val="standardContextual"/>
        </w:rPr>
      </w:pPr>
      <w:r w:rsidRPr="00722FA9">
        <w:rPr>
          <w:rFonts w:ascii="Aptos" w:eastAsia="Aptos" w:hAnsi="Aptos"/>
          <w:kern w:val="2"/>
          <w:sz w:val="22"/>
          <w14:ligatures w14:val="standardContextual"/>
        </w:rPr>
        <w:t>Doch verzaget</w:t>
      </w:r>
      <w:r w:rsidRPr="00722FA9">
        <w:rPr>
          <w:rFonts w:ascii="Aptos" w:eastAsia="Aptos" w:hAnsi="Aptos"/>
          <w:kern w:val="2"/>
          <w:sz w:val="22"/>
          <w14:ligatures w14:val="standardContextual"/>
        </w:rPr>
        <w:br/>
        <w:t xml:space="preserve">Und </w:t>
      </w:r>
      <w:proofErr w:type="spellStart"/>
      <w:r w:rsidRPr="00722FA9">
        <w:rPr>
          <w:rFonts w:ascii="Aptos" w:eastAsia="Aptos" w:hAnsi="Aptos"/>
          <w:kern w:val="2"/>
          <w:sz w:val="22"/>
          <w14:ligatures w14:val="standardContextual"/>
        </w:rPr>
        <w:t>verwaget</w:t>
      </w:r>
      <w:proofErr w:type="spellEnd"/>
      <w:r w:rsidRPr="00722FA9">
        <w:rPr>
          <w:rFonts w:ascii="Aptos" w:eastAsia="Aptos" w:hAnsi="Aptos"/>
          <w:kern w:val="2"/>
          <w:sz w:val="22"/>
          <w14:ligatures w14:val="standardContextual"/>
        </w:rPr>
        <w:br/>
        <w:t>Gar nichts mehr das arme Herz,</w:t>
      </w:r>
      <w:r w:rsidRPr="00722FA9">
        <w:rPr>
          <w:rFonts w:ascii="Aptos" w:eastAsia="Aptos" w:hAnsi="Aptos"/>
          <w:kern w:val="2"/>
          <w:sz w:val="22"/>
          <w14:ligatures w14:val="standardContextual"/>
        </w:rPr>
        <w:br/>
        <w:t>Dann muss schweigen</w:t>
      </w:r>
      <w:r w:rsidRPr="00722FA9">
        <w:rPr>
          <w:rFonts w:ascii="Aptos" w:eastAsia="Aptos" w:hAnsi="Aptos"/>
          <w:kern w:val="2"/>
          <w:sz w:val="22"/>
          <w14:ligatures w14:val="standardContextual"/>
        </w:rPr>
        <w:br/>
        <w:t>Und sich beugen</w:t>
      </w:r>
      <w:r w:rsidRPr="00722FA9">
        <w:rPr>
          <w:rFonts w:ascii="Aptos" w:eastAsia="Aptos" w:hAnsi="Aptos"/>
          <w:kern w:val="2"/>
          <w:sz w:val="22"/>
          <w14:ligatures w14:val="standardContextual"/>
        </w:rPr>
        <w:br/>
        <w:t>Vor der Sünde und sich neigen</w:t>
      </w:r>
      <w:r w:rsidRPr="00722FA9">
        <w:rPr>
          <w:rFonts w:ascii="Aptos" w:eastAsia="Aptos" w:hAnsi="Aptos"/>
          <w:kern w:val="2"/>
          <w:sz w:val="22"/>
          <w14:ligatures w14:val="standardContextual"/>
        </w:rPr>
        <w:br/>
        <w:t>Zu der dunkeln Nacht der Schmerz.</w:t>
      </w:r>
    </w:p>
    <w:p w14:paraId="000E4E44" w14:textId="77777777" w:rsidR="008A0A35" w:rsidRPr="00722FA9" w:rsidRDefault="008A0A35" w:rsidP="008A0A35">
      <w:pPr>
        <w:rPr>
          <w:rFonts w:ascii="Aptos" w:eastAsia="Aptos" w:hAnsi="Aptos"/>
          <w:kern w:val="2"/>
          <w:sz w:val="22"/>
          <w14:ligatures w14:val="standardContextual"/>
        </w:rPr>
      </w:pPr>
      <w:r w:rsidRPr="00722FA9">
        <w:rPr>
          <w:rFonts w:ascii="Aptos" w:eastAsia="Aptos" w:hAnsi="Aptos"/>
          <w:kern w:val="2"/>
          <w:sz w:val="22"/>
          <w14:ligatures w14:val="standardContextual"/>
        </w:rPr>
        <w:t>Doch verzaget</w:t>
      </w:r>
      <w:r w:rsidRPr="00722FA9">
        <w:rPr>
          <w:rFonts w:ascii="Aptos" w:eastAsia="Aptos" w:hAnsi="Aptos"/>
          <w:kern w:val="2"/>
          <w:sz w:val="22"/>
          <w14:ligatures w14:val="standardContextual"/>
        </w:rPr>
        <w:br/>
        <w:t>Und verklaget</w:t>
      </w:r>
      <w:r w:rsidRPr="00722FA9">
        <w:rPr>
          <w:rFonts w:ascii="Aptos" w:eastAsia="Aptos" w:hAnsi="Aptos"/>
          <w:kern w:val="2"/>
          <w:sz w:val="22"/>
          <w14:ligatures w14:val="standardContextual"/>
        </w:rPr>
        <w:br/>
        <w:t>Sich in mir das arme Herz,</w:t>
      </w:r>
      <w:r w:rsidRPr="00722FA9">
        <w:rPr>
          <w:rFonts w:ascii="Aptos" w:eastAsia="Aptos" w:hAnsi="Aptos"/>
          <w:kern w:val="2"/>
          <w:sz w:val="22"/>
          <w14:ligatures w14:val="standardContextual"/>
        </w:rPr>
        <w:br/>
        <w:t>Dann muss schwinden,</w:t>
      </w:r>
      <w:r w:rsidRPr="00722FA9">
        <w:rPr>
          <w:rFonts w:ascii="Aptos" w:eastAsia="Aptos" w:hAnsi="Aptos"/>
          <w:kern w:val="2"/>
          <w:sz w:val="22"/>
          <w14:ligatures w14:val="standardContextual"/>
        </w:rPr>
        <w:br/>
        <w:t>Wodurch linden</w:t>
      </w:r>
      <w:r w:rsidRPr="00722FA9">
        <w:rPr>
          <w:rFonts w:ascii="Aptos" w:eastAsia="Aptos" w:hAnsi="Aptos"/>
          <w:kern w:val="2"/>
          <w:sz w:val="22"/>
          <w14:ligatures w14:val="standardContextual"/>
        </w:rPr>
        <w:br/>
        <w:t>Sich der Jammer kann, zu finden</w:t>
      </w:r>
      <w:r w:rsidRPr="00722FA9">
        <w:rPr>
          <w:rFonts w:ascii="Aptos" w:eastAsia="Aptos" w:hAnsi="Aptos"/>
          <w:kern w:val="2"/>
          <w:sz w:val="22"/>
          <w14:ligatures w14:val="standardContextual"/>
        </w:rPr>
        <w:br/>
        <w:t>Ist kein Wort in solchem Schmerz.</w:t>
      </w:r>
    </w:p>
    <w:p w14:paraId="3FDD27E6" w14:textId="77777777" w:rsidR="008A0A35" w:rsidRPr="00722FA9" w:rsidRDefault="008A0A35" w:rsidP="008A0A35">
      <w:pPr>
        <w:rPr>
          <w:rFonts w:ascii="Aptos" w:eastAsia="Aptos" w:hAnsi="Aptos"/>
          <w:kern w:val="2"/>
          <w:sz w:val="22"/>
          <w14:ligatures w14:val="standardContextual"/>
        </w:rPr>
      </w:pPr>
      <w:r w:rsidRPr="00722FA9">
        <w:rPr>
          <w:rFonts w:ascii="Aptos" w:eastAsia="Aptos" w:hAnsi="Aptos"/>
          <w:kern w:val="2"/>
          <w:sz w:val="22"/>
          <w14:ligatures w14:val="standardContextual"/>
        </w:rPr>
        <w:t>Lehr‘ mich beten</w:t>
      </w:r>
      <w:r w:rsidRPr="00722FA9">
        <w:rPr>
          <w:rFonts w:ascii="Aptos" w:eastAsia="Aptos" w:hAnsi="Aptos"/>
          <w:kern w:val="2"/>
          <w:sz w:val="22"/>
          <w14:ligatures w14:val="standardContextual"/>
        </w:rPr>
        <w:br/>
        <w:t>Du, der treten</w:t>
      </w:r>
      <w:r w:rsidRPr="00722FA9">
        <w:rPr>
          <w:rFonts w:ascii="Aptos" w:eastAsia="Aptos" w:hAnsi="Aptos"/>
          <w:kern w:val="2"/>
          <w:sz w:val="22"/>
          <w14:ligatures w14:val="standardContextual"/>
        </w:rPr>
        <w:br/>
        <w:t>Wollte für die Sünde ein,</w:t>
      </w:r>
      <w:r w:rsidRPr="00722FA9">
        <w:rPr>
          <w:rFonts w:ascii="Aptos" w:eastAsia="Aptos" w:hAnsi="Aptos"/>
          <w:kern w:val="2"/>
          <w:sz w:val="22"/>
          <w14:ligatures w14:val="standardContextual"/>
        </w:rPr>
        <w:br/>
        <w:t>Süße Liebe,</w:t>
      </w:r>
      <w:r w:rsidRPr="00722FA9">
        <w:rPr>
          <w:rFonts w:ascii="Aptos" w:eastAsia="Aptos" w:hAnsi="Aptos"/>
          <w:kern w:val="2"/>
          <w:sz w:val="22"/>
          <w14:ligatures w14:val="standardContextual"/>
        </w:rPr>
        <w:br/>
        <w:t>Ewige Liebe,</w:t>
      </w:r>
      <w:r w:rsidRPr="00722FA9">
        <w:rPr>
          <w:rFonts w:ascii="Aptos" w:eastAsia="Aptos" w:hAnsi="Aptos"/>
          <w:kern w:val="2"/>
          <w:sz w:val="22"/>
          <w14:ligatures w14:val="standardContextual"/>
        </w:rPr>
        <w:br/>
        <w:t>Die die grimmen Seelendiebe</w:t>
      </w:r>
      <w:r w:rsidRPr="00722FA9">
        <w:rPr>
          <w:rFonts w:ascii="Aptos" w:eastAsia="Aptos" w:hAnsi="Aptos"/>
          <w:kern w:val="2"/>
          <w:sz w:val="22"/>
          <w14:ligatures w14:val="standardContextual"/>
        </w:rPr>
        <w:br/>
        <w:t>Sperrte in die Hölle ein.</w:t>
      </w:r>
    </w:p>
    <w:p w14:paraId="225067F1" w14:textId="77777777" w:rsidR="008A0A35" w:rsidRPr="00722FA9" w:rsidRDefault="008A0A35" w:rsidP="008A0A35">
      <w:pPr>
        <w:rPr>
          <w:rFonts w:ascii="Aptos" w:eastAsia="Aptos" w:hAnsi="Aptos"/>
          <w:kern w:val="2"/>
          <w:sz w:val="22"/>
          <w14:ligatures w14:val="standardContextual"/>
        </w:rPr>
      </w:pPr>
      <w:r w:rsidRPr="00722FA9">
        <w:rPr>
          <w:rFonts w:ascii="Aptos" w:eastAsia="Aptos" w:hAnsi="Aptos"/>
          <w:kern w:val="2"/>
          <w:sz w:val="22"/>
          <w14:ligatures w14:val="standardContextual"/>
        </w:rPr>
        <w:t>Lehr‘ mich beten</w:t>
      </w:r>
      <w:r w:rsidRPr="00722FA9">
        <w:rPr>
          <w:rFonts w:ascii="Aptos" w:eastAsia="Aptos" w:hAnsi="Aptos"/>
          <w:kern w:val="2"/>
          <w:sz w:val="22"/>
          <w14:ligatures w14:val="standardContextual"/>
        </w:rPr>
        <w:br/>
        <w:t>Held in Nöten,</w:t>
      </w:r>
      <w:r w:rsidRPr="00722FA9">
        <w:rPr>
          <w:rFonts w:ascii="Aptos" w:eastAsia="Aptos" w:hAnsi="Aptos"/>
          <w:kern w:val="2"/>
          <w:sz w:val="22"/>
          <w14:ligatures w14:val="standardContextual"/>
        </w:rPr>
        <w:br/>
        <w:t>Süßer Heiland Jesu Christ,</w:t>
      </w:r>
      <w:r w:rsidRPr="00722FA9">
        <w:rPr>
          <w:rFonts w:ascii="Aptos" w:eastAsia="Aptos" w:hAnsi="Aptos"/>
          <w:kern w:val="2"/>
          <w:sz w:val="22"/>
          <w14:ligatures w14:val="standardContextual"/>
        </w:rPr>
        <w:br/>
        <w:t>Hort der Gnade,</w:t>
      </w:r>
      <w:r w:rsidRPr="00722FA9">
        <w:rPr>
          <w:rFonts w:ascii="Aptos" w:eastAsia="Aptos" w:hAnsi="Aptos"/>
          <w:kern w:val="2"/>
          <w:sz w:val="22"/>
          <w14:ligatures w14:val="standardContextual"/>
        </w:rPr>
        <w:br/>
        <w:t>Der die Pfade</w:t>
      </w:r>
      <w:r w:rsidRPr="00722FA9">
        <w:rPr>
          <w:rFonts w:ascii="Aptos" w:eastAsia="Aptos" w:hAnsi="Aptos"/>
          <w:kern w:val="2"/>
          <w:sz w:val="22"/>
          <w14:ligatures w14:val="standardContextual"/>
        </w:rPr>
        <w:br/>
        <w:t>Zu dem Himmel macht gerade,</w:t>
      </w:r>
      <w:r w:rsidRPr="00722FA9">
        <w:rPr>
          <w:rFonts w:ascii="Aptos" w:eastAsia="Aptos" w:hAnsi="Aptos"/>
          <w:kern w:val="2"/>
          <w:sz w:val="22"/>
          <w14:ligatures w14:val="standardContextual"/>
        </w:rPr>
        <w:br/>
        <w:t>Der für mich gestorben ist.</w:t>
      </w:r>
    </w:p>
    <w:p w14:paraId="01B0514F" w14:textId="77777777" w:rsidR="008A0A35" w:rsidRPr="00722FA9" w:rsidRDefault="008A0A35" w:rsidP="008A0A35">
      <w:pPr>
        <w:rPr>
          <w:rFonts w:ascii="Aptos" w:eastAsia="Aptos" w:hAnsi="Aptos"/>
          <w:kern w:val="2"/>
          <w:sz w:val="22"/>
          <w14:ligatures w14:val="standardContextual"/>
        </w:rPr>
      </w:pPr>
      <w:r w:rsidRPr="00722FA9">
        <w:rPr>
          <w:rFonts w:ascii="Aptos" w:eastAsia="Aptos" w:hAnsi="Aptos"/>
          <w:kern w:val="2"/>
          <w:sz w:val="22"/>
          <w14:ligatures w14:val="standardContextual"/>
        </w:rPr>
        <w:t>Lehr‘ mich beten,</w:t>
      </w:r>
      <w:r w:rsidRPr="00722FA9">
        <w:rPr>
          <w:rFonts w:ascii="Aptos" w:eastAsia="Aptos" w:hAnsi="Aptos"/>
          <w:kern w:val="2"/>
          <w:sz w:val="22"/>
          <w14:ligatures w14:val="standardContextual"/>
        </w:rPr>
        <w:br/>
        <w:t>Alle Fehden</w:t>
      </w:r>
      <w:r w:rsidRPr="00722FA9">
        <w:rPr>
          <w:rFonts w:ascii="Aptos" w:eastAsia="Aptos" w:hAnsi="Aptos"/>
          <w:kern w:val="2"/>
          <w:sz w:val="22"/>
          <w14:ligatures w14:val="standardContextual"/>
        </w:rPr>
        <w:br/>
        <w:t>Meiner Sünden stille du,</w:t>
      </w:r>
      <w:r w:rsidRPr="00722FA9">
        <w:rPr>
          <w:rFonts w:ascii="Aptos" w:eastAsia="Aptos" w:hAnsi="Aptos"/>
          <w:kern w:val="2"/>
          <w:sz w:val="22"/>
          <w14:ligatures w14:val="standardContextual"/>
        </w:rPr>
        <w:br/>
        <w:t>Heil und Leben,</w:t>
      </w:r>
      <w:r w:rsidRPr="00722FA9">
        <w:rPr>
          <w:rFonts w:ascii="Aptos" w:eastAsia="Aptos" w:hAnsi="Aptos"/>
          <w:kern w:val="2"/>
          <w:sz w:val="22"/>
          <w14:ligatures w14:val="standardContextual"/>
        </w:rPr>
        <w:br/>
        <w:t>Lehr‘ mich schweben</w:t>
      </w:r>
      <w:r w:rsidRPr="00722FA9">
        <w:rPr>
          <w:rFonts w:ascii="Aptos" w:eastAsia="Aptos" w:hAnsi="Aptos"/>
          <w:kern w:val="2"/>
          <w:sz w:val="22"/>
          <w14:ligatures w14:val="standardContextual"/>
        </w:rPr>
        <w:br/>
        <w:t>Durch das Grauen Zweifeln Beben</w:t>
      </w:r>
      <w:r w:rsidRPr="00722FA9">
        <w:rPr>
          <w:rFonts w:ascii="Aptos" w:eastAsia="Aptos" w:hAnsi="Aptos"/>
          <w:kern w:val="2"/>
          <w:sz w:val="22"/>
          <w14:ligatures w14:val="standardContextual"/>
        </w:rPr>
        <w:br/>
        <w:t>Deinem frommen Vater zu.</w:t>
      </w:r>
    </w:p>
    <w:p w14:paraId="71622626" w14:textId="77777777" w:rsidR="008A0A35" w:rsidRPr="00722FA9" w:rsidRDefault="008A0A35" w:rsidP="008A0A35">
      <w:pPr>
        <w:spacing w:before="100" w:beforeAutospacing="1" w:after="100" w:afterAutospacing="1" w:line="240" w:lineRule="auto"/>
        <w:outlineLvl w:val="0"/>
        <w:rPr>
          <w:rFonts w:eastAsia="Times New Roman"/>
          <w:b/>
          <w:bCs/>
          <w:kern w:val="36"/>
          <w:sz w:val="40"/>
          <w:szCs w:val="48"/>
          <w:lang w:eastAsia="de-DE"/>
        </w:rPr>
      </w:pPr>
      <w:r w:rsidRPr="00722FA9">
        <w:rPr>
          <w:rFonts w:eastAsia="Times New Roman"/>
          <w:b/>
          <w:bCs/>
          <w:kern w:val="36"/>
          <w:sz w:val="40"/>
          <w:szCs w:val="48"/>
          <w:lang w:eastAsia="de-DE"/>
        </w:rPr>
        <w:lastRenderedPageBreak/>
        <w:t>Kommt her, ihr seid geladen</w:t>
      </w:r>
    </w:p>
    <w:p w14:paraId="5D5E79B6" w14:textId="77777777" w:rsidR="008A0A35" w:rsidRPr="00722FA9" w:rsidRDefault="008A0A35" w:rsidP="008A0A35">
      <w:pPr>
        <w:rPr>
          <w:rFonts w:ascii="Aptos" w:eastAsia="Aptos" w:hAnsi="Aptos"/>
          <w:kern w:val="2"/>
          <w:sz w:val="22"/>
          <w14:ligatures w14:val="standardContextual"/>
        </w:rPr>
      </w:pPr>
      <w:r w:rsidRPr="00722FA9">
        <w:rPr>
          <w:rFonts w:ascii="Aptos" w:eastAsia="Aptos" w:hAnsi="Aptos"/>
          <w:kern w:val="2"/>
          <w:sz w:val="22"/>
          <w14:ligatures w14:val="standardContextual"/>
        </w:rPr>
        <w:t>Kommt her, ihr seid geladen,</w:t>
      </w:r>
      <w:r w:rsidRPr="00722FA9">
        <w:rPr>
          <w:rFonts w:ascii="Aptos" w:eastAsia="Aptos" w:hAnsi="Aptos"/>
          <w:kern w:val="2"/>
          <w:sz w:val="22"/>
          <w14:ligatures w14:val="standardContextual"/>
        </w:rPr>
        <w:br/>
        <w:t>der Heiland rufet euch,</w:t>
      </w:r>
      <w:r w:rsidRPr="00722FA9">
        <w:rPr>
          <w:rFonts w:ascii="Aptos" w:eastAsia="Aptos" w:hAnsi="Aptos"/>
          <w:kern w:val="2"/>
          <w:sz w:val="22"/>
          <w14:ligatures w14:val="standardContextual"/>
        </w:rPr>
        <w:br/>
        <w:t>der süße Herr der Gnaden,</w:t>
      </w:r>
      <w:r w:rsidRPr="00722FA9">
        <w:rPr>
          <w:rFonts w:ascii="Aptos" w:eastAsia="Aptos" w:hAnsi="Aptos"/>
          <w:kern w:val="2"/>
          <w:sz w:val="22"/>
          <w14:ligatures w14:val="standardContextual"/>
        </w:rPr>
        <w:br/>
        <w:t>an Huld und Liebe reich;</w:t>
      </w:r>
      <w:r w:rsidRPr="00722FA9">
        <w:rPr>
          <w:rFonts w:ascii="Aptos" w:eastAsia="Aptos" w:hAnsi="Aptos"/>
          <w:kern w:val="2"/>
          <w:sz w:val="22"/>
          <w14:ligatures w14:val="standardContextual"/>
        </w:rPr>
        <w:br/>
        <w:t xml:space="preserve">der </w:t>
      </w:r>
      <w:proofErr w:type="spellStart"/>
      <w:r w:rsidRPr="00722FA9">
        <w:rPr>
          <w:rFonts w:ascii="Aptos" w:eastAsia="Aptos" w:hAnsi="Aptos"/>
          <w:kern w:val="2"/>
          <w:sz w:val="22"/>
          <w14:ligatures w14:val="standardContextual"/>
        </w:rPr>
        <w:t>Erd</w:t>
      </w:r>
      <w:proofErr w:type="spellEnd"/>
      <w:r w:rsidRPr="00722FA9">
        <w:rPr>
          <w:rFonts w:ascii="Aptos" w:eastAsia="Aptos" w:hAnsi="Aptos"/>
          <w:kern w:val="2"/>
          <w:sz w:val="22"/>
          <w14:ligatures w14:val="standardContextual"/>
        </w:rPr>
        <w:t>‘ und Himmel lenkt,</w:t>
      </w:r>
      <w:r w:rsidRPr="00722FA9">
        <w:rPr>
          <w:rFonts w:ascii="Aptos" w:eastAsia="Aptos" w:hAnsi="Aptos"/>
          <w:kern w:val="2"/>
          <w:sz w:val="22"/>
          <w14:ligatures w14:val="standardContextual"/>
        </w:rPr>
        <w:br/>
        <w:t>will Gastmahl mit euch halten</w:t>
      </w:r>
      <w:r w:rsidRPr="00722FA9">
        <w:rPr>
          <w:rFonts w:ascii="Aptos" w:eastAsia="Aptos" w:hAnsi="Aptos"/>
          <w:kern w:val="2"/>
          <w:sz w:val="22"/>
          <w14:ligatures w14:val="standardContextual"/>
        </w:rPr>
        <w:br/>
        <w:t>und wunderbar gestalten</w:t>
      </w:r>
      <w:r w:rsidRPr="00722FA9">
        <w:rPr>
          <w:rFonts w:ascii="Aptos" w:eastAsia="Aptos" w:hAnsi="Aptos"/>
          <w:kern w:val="2"/>
          <w:sz w:val="22"/>
          <w14:ligatures w14:val="standardContextual"/>
        </w:rPr>
        <w:br/>
        <w:t>was er in Liebe schenkt.</w:t>
      </w:r>
    </w:p>
    <w:p w14:paraId="0C702957" w14:textId="77777777" w:rsidR="008A0A35" w:rsidRPr="00722FA9" w:rsidRDefault="008A0A35" w:rsidP="008A0A35">
      <w:pPr>
        <w:rPr>
          <w:rFonts w:ascii="Aptos" w:eastAsia="Aptos" w:hAnsi="Aptos"/>
          <w:kern w:val="2"/>
          <w:sz w:val="22"/>
          <w14:ligatures w14:val="standardContextual"/>
        </w:rPr>
      </w:pPr>
      <w:r w:rsidRPr="00722FA9">
        <w:rPr>
          <w:rFonts w:ascii="Aptos" w:eastAsia="Aptos" w:hAnsi="Aptos"/>
          <w:kern w:val="2"/>
          <w:sz w:val="22"/>
          <w14:ligatures w14:val="standardContextual"/>
        </w:rPr>
        <w:t>Kommt her, verzagte Sünder,</w:t>
      </w:r>
      <w:r w:rsidRPr="00722FA9">
        <w:rPr>
          <w:rFonts w:ascii="Aptos" w:eastAsia="Aptos" w:hAnsi="Aptos"/>
          <w:kern w:val="2"/>
          <w:sz w:val="22"/>
          <w14:ligatures w14:val="standardContextual"/>
        </w:rPr>
        <w:br/>
        <w:t>und werft die Ängste weg;</w:t>
      </w:r>
      <w:r w:rsidRPr="00722FA9">
        <w:rPr>
          <w:rFonts w:ascii="Aptos" w:eastAsia="Aptos" w:hAnsi="Aptos"/>
          <w:kern w:val="2"/>
          <w:sz w:val="22"/>
          <w14:ligatures w14:val="standardContextual"/>
        </w:rPr>
        <w:br/>
        <w:t>kommt her, versöhnte Kinder,</w:t>
      </w:r>
      <w:r w:rsidRPr="00722FA9">
        <w:rPr>
          <w:rFonts w:ascii="Aptos" w:eastAsia="Aptos" w:hAnsi="Aptos"/>
          <w:kern w:val="2"/>
          <w:sz w:val="22"/>
          <w14:ligatures w14:val="standardContextual"/>
        </w:rPr>
        <w:br/>
        <w:t>hier ist der Liebesweg.</w:t>
      </w:r>
      <w:r w:rsidRPr="00722FA9">
        <w:rPr>
          <w:rFonts w:ascii="Aptos" w:eastAsia="Aptos" w:hAnsi="Aptos"/>
          <w:kern w:val="2"/>
          <w:sz w:val="22"/>
          <w14:ligatures w14:val="standardContextual"/>
        </w:rPr>
        <w:br/>
        <w:t>Empfangt die Himmelslust,</w:t>
      </w:r>
      <w:r w:rsidRPr="00722FA9">
        <w:rPr>
          <w:rFonts w:ascii="Aptos" w:eastAsia="Aptos" w:hAnsi="Aptos"/>
          <w:kern w:val="2"/>
          <w:sz w:val="22"/>
          <w14:ligatures w14:val="standardContextual"/>
        </w:rPr>
        <w:br/>
        <w:t xml:space="preserve">die </w:t>
      </w:r>
      <w:proofErr w:type="spellStart"/>
      <w:r w:rsidRPr="00722FA9">
        <w:rPr>
          <w:rFonts w:ascii="Aptos" w:eastAsia="Aptos" w:hAnsi="Aptos"/>
          <w:kern w:val="2"/>
          <w:sz w:val="22"/>
          <w14:ligatures w14:val="standardContextual"/>
        </w:rPr>
        <w:t>heil‘ge</w:t>
      </w:r>
      <w:proofErr w:type="spellEnd"/>
      <w:r w:rsidRPr="00722FA9">
        <w:rPr>
          <w:rFonts w:ascii="Aptos" w:eastAsia="Aptos" w:hAnsi="Aptos"/>
          <w:kern w:val="2"/>
          <w:sz w:val="22"/>
          <w14:ligatures w14:val="standardContextual"/>
        </w:rPr>
        <w:t xml:space="preserve"> Gottesspeise,</w:t>
      </w:r>
      <w:r w:rsidRPr="00722FA9">
        <w:rPr>
          <w:rFonts w:ascii="Aptos" w:eastAsia="Aptos" w:hAnsi="Aptos"/>
          <w:kern w:val="2"/>
          <w:sz w:val="22"/>
          <w14:ligatures w14:val="standardContextual"/>
        </w:rPr>
        <w:br/>
        <w:t xml:space="preserve">die auf </w:t>
      </w:r>
      <w:proofErr w:type="spellStart"/>
      <w:r w:rsidRPr="00722FA9">
        <w:rPr>
          <w:rFonts w:ascii="Aptos" w:eastAsia="Aptos" w:hAnsi="Aptos"/>
          <w:kern w:val="2"/>
          <w:sz w:val="22"/>
          <w14:ligatures w14:val="standardContextual"/>
        </w:rPr>
        <w:t>verborg‘ne</w:t>
      </w:r>
      <w:proofErr w:type="spellEnd"/>
      <w:r w:rsidRPr="00722FA9">
        <w:rPr>
          <w:rFonts w:ascii="Aptos" w:eastAsia="Aptos" w:hAnsi="Aptos"/>
          <w:kern w:val="2"/>
          <w:sz w:val="22"/>
          <w14:ligatures w14:val="standardContextual"/>
        </w:rPr>
        <w:t xml:space="preserve"> Weise</w:t>
      </w:r>
      <w:r w:rsidRPr="00722FA9">
        <w:rPr>
          <w:rFonts w:ascii="Aptos" w:eastAsia="Aptos" w:hAnsi="Aptos"/>
          <w:kern w:val="2"/>
          <w:sz w:val="22"/>
          <w14:ligatures w14:val="standardContextual"/>
        </w:rPr>
        <w:br/>
        <w:t>erquicket jede Brust.</w:t>
      </w:r>
    </w:p>
    <w:p w14:paraId="45EEA980" w14:textId="77777777" w:rsidR="008A0A35" w:rsidRPr="00722FA9" w:rsidRDefault="008A0A35" w:rsidP="008A0A35">
      <w:pPr>
        <w:rPr>
          <w:rFonts w:ascii="Aptos" w:eastAsia="Aptos" w:hAnsi="Aptos"/>
          <w:kern w:val="2"/>
          <w:sz w:val="22"/>
          <w14:ligatures w14:val="standardContextual"/>
        </w:rPr>
      </w:pPr>
      <w:r w:rsidRPr="00722FA9">
        <w:rPr>
          <w:rFonts w:ascii="Aptos" w:eastAsia="Aptos" w:hAnsi="Aptos"/>
          <w:kern w:val="2"/>
          <w:sz w:val="22"/>
          <w14:ligatures w14:val="standardContextual"/>
        </w:rPr>
        <w:t>Kommt her, betrübte Seelen,</w:t>
      </w:r>
      <w:r w:rsidRPr="00722FA9">
        <w:rPr>
          <w:rFonts w:ascii="Aptos" w:eastAsia="Aptos" w:hAnsi="Aptos"/>
          <w:kern w:val="2"/>
          <w:sz w:val="22"/>
          <w14:ligatures w14:val="standardContextual"/>
        </w:rPr>
        <w:br/>
        <w:t>die Not und Jammer drückt,</w:t>
      </w:r>
      <w:r w:rsidRPr="00722FA9">
        <w:rPr>
          <w:rFonts w:ascii="Aptos" w:eastAsia="Aptos" w:hAnsi="Aptos"/>
          <w:kern w:val="2"/>
          <w:sz w:val="22"/>
          <w14:ligatures w14:val="standardContextual"/>
        </w:rPr>
        <w:br/>
        <w:t>mit Gott euch zu vermählen,</w:t>
      </w:r>
      <w:r w:rsidRPr="00722FA9">
        <w:rPr>
          <w:rFonts w:ascii="Aptos" w:eastAsia="Aptos" w:hAnsi="Aptos"/>
          <w:kern w:val="2"/>
          <w:sz w:val="22"/>
          <w14:ligatures w14:val="standardContextual"/>
        </w:rPr>
        <w:br/>
        <w:t>der wunderbar beglückt.</w:t>
      </w:r>
      <w:r w:rsidRPr="00722FA9">
        <w:rPr>
          <w:rFonts w:ascii="Aptos" w:eastAsia="Aptos" w:hAnsi="Aptos"/>
          <w:kern w:val="2"/>
          <w:sz w:val="22"/>
          <w14:ligatures w14:val="standardContextual"/>
        </w:rPr>
        <w:br/>
        <w:t>Kommt, legt auf ewig ab</w:t>
      </w:r>
      <w:r w:rsidRPr="00722FA9">
        <w:rPr>
          <w:rFonts w:ascii="Aptos" w:eastAsia="Aptos" w:hAnsi="Aptos"/>
          <w:kern w:val="2"/>
          <w:sz w:val="22"/>
          <w14:ligatures w14:val="standardContextual"/>
        </w:rPr>
        <w:br/>
        <w:t>der Sünde bange Säumnis;</w:t>
      </w:r>
      <w:r w:rsidRPr="00722FA9">
        <w:rPr>
          <w:rFonts w:ascii="Aptos" w:eastAsia="Aptos" w:hAnsi="Aptos"/>
          <w:kern w:val="2"/>
          <w:sz w:val="22"/>
          <w14:ligatures w14:val="standardContextual"/>
        </w:rPr>
        <w:br/>
        <w:t>empfanget das Geheimnis,</w:t>
      </w:r>
      <w:r w:rsidRPr="00722FA9">
        <w:rPr>
          <w:rFonts w:ascii="Aptos" w:eastAsia="Aptos" w:hAnsi="Aptos"/>
          <w:kern w:val="2"/>
          <w:sz w:val="22"/>
          <w14:ligatures w14:val="standardContextual"/>
        </w:rPr>
        <w:br/>
        <w:t>das Gott vom Himmel gab.</w:t>
      </w:r>
    </w:p>
    <w:p w14:paraId="6FE9647F" w14:textId="77777777" w:rsidR="008A0A35" w:rsidRPr="00722FA9" w:rsidRDefault="008A0A35" w:rsidP="008A0A35">
      <w:pPr>
        <w:rPr>
          <w:rFonts w:ascii="Aptos" w:eastAsia="Aptos" w:hAnsi="Aptos"/>
          <w:kern w:val="2"/>
          <w:sz w:val="22"/>
          <w14:ligatures w14:val="standardContextual"/>
        </w:rPr>
      </w:pPr>
      <w:r w:rsidRPr="00722FA9">
        <w:rPr>
          <w:rFonts w:ascii="Aptos" w:eastAsia="Aptos" w:hAnsi="Aptos"/>
          <w:kern w:val="2"/>
          <w:sz w:val="22"/>
          <w14:ligatures w14:val="standardContextual"/>
        </w:rPr>
        <w:t>O Wonne kranker Herzen,</w:t>
      </w:r>
      <w:r w:rsidRPr="00722FA9">
        <w:rPr>
          <w:rFonts w:ascii="Aptos" w:eastAsia="Aptos" w:hAnsi="Aptos"/>
          <w:kern w:val="2"/>
          <w:sz w:val="22"/>
          <w14:ligatures w14:val="standardContextual"/>
        </w:rPr>
        <w:br/>
        <w:t>die mir von oben kam!</w:t>
      </w:r>
      <w:r w:rsidRPr="00722FA9">
        <w:rPr>
          <w:rFonts w:ascii="Aptos" w:eastAsia="Aptos" w:hAnsi="Aptos"/>
          <w:kern w:val="2"/>
          <w:sz w:val="22"/>
          <w14:ligatures w14:val="standardContextual"/>
        </w:rPr>
        <w:br/>
        <w:t>Verwunden sind die Schmerzen,</w:t>
      </w:r>
      <w:r w:rsidRPr="00722FA9">
        <w:rPr>
          <w:rFonts w:ascii="Aptos" w:eastAsia="Aptos" w:hAnsi="Aptos"/>
          <w:kern w:val="2"/>
          <w:sz w:val="22"/>
          <w14:ligatures w14:val="standardContextual"/>
        </w:rPr>
        <w:br/>
        <w:t>getröstet ist der Gram.</w:t>
      </w:r>
      <w:r w:rsidRPr="00722FA9">
        <w:rPr>
          <w:rFonts w:ascii="Aptos" w:eastAsia="Aptos" w:hAnsi="Aptos"/>
          <w:kern w:val="2"/>
          <w:sz w:val="22"/>
          <w14:ligatures w14:val="standardContextual"/>
        </w:rPr>
        <w:br/>
        <w:t xml:space="preserve">Was von dem Himmel </w:t>
      </w:r>
      <w:proofErr w:type="spellStart"/>
      <w:r w:rsidRPr="00722FA9">
        <w:rPr>
          <w:rFonts w:ascii="Aptos" w:eastAsia="Aptos" w:hAnsi="Aptos"/>
          <w:kern w:val="2"/>
          <w:sz w:val="22"/>
          <w14:ligatures w14:val="standardContextual"/>
        </w:rPr>
        <w:t>fleußt</w:t>
      </w:r>
      <w:proofErr w:type="spellEnd"/>
      <w:r w:rsidRPr="00722FA9">
        <w:rPr>
          <w:rFonts w:ascii="Aptos" w:eastAsia="Aptos" w:hAnsi="Aptos"/>
          <w:kern w:val="2"/>
          <w:sz w:val="22"/>
          <w14:ligatures w14:val="standardContextual"/>
        </w:rPr>
        <w:t>,</w:t>
      </w:r>
      <w:r w:rsidRPr="00722FA9">
        <w:rPr>
          <w:rFonts w:ascii="Aptos" w:eastAsia="Aptos" w:hAnsi="Aptos"/>
          <w:kern w:val="2"/>
          <w:sz w:val="22"/>
          <w14:ligatures w14:val="standardContextual"/>
        </w:rPr>
        <w:br/>
        <w:t>hat lieblich sich ergossen;</w:t>
      </w:r>
      <w:r w:rsidRPr="00722FA9">
        <w:rPr>
          <w:rFonts w:ascii="Aptos" w:eastAsia="Aptos" w:hAnsi="Aptos"/>
          <w:kern w:val="2"/>
          <w:sz w:val="22"/>
          <w14:ligatures w14:val="standardContextual"/>
        </w:rPr>
        <w:br/>
        <w:t>mein Herz ist gar durchflossen</w:t>
      </w:r>
      <w:r w:rsidRPr="00722FA9">
        <w:rPr>
          <w:rFonts w:ascii="Aptos" w:eastAsia="Aptos" w:hAnsi="Aptos"/>
          <w:kern w:val="2"/>
          <w:sz w:val="22"/>
          <w14:ligatures w14:val="standardContextual"/>
        </w:rPr>
        <w:br/>
        <w:t>vom süßen Liebesgeist.</w:t>
      </w:r>
    </w:p>
    <w:p w14:paraId="67C14389" w14:textId="77777777" w:rsidR="008A0A35" w:rsidRPr="00722FA9" w:rsidRDefault="008A0A35" w:rsidP="008A0A35">
      <w:pPr>
        <w:rPr>
          <w:rFonts w:ascii="Aptos" w:eastAsia="Aptos" w:hAnsi="Aptos"/>
          <w:kern w:val="2"/>
          <w:sz w:val="22"/>
          <w14:ligatures w14:val="standardContextual"/>
        </w:rPr>
      </w:pPr>
      <w:r w:rsidRPr="00722FA9">
        <w:rPr>
          <w:rFonts w:ascii="Aptos" w:eastAsia="Aptos" w:hAnsi="Aptos"/>
          <w:kern w:val="2"/>
          <w:sz w:val="22"/>
          <w14:ligatures w14:val="standardContextual"/>
        </w:rPr>
        <w:t>Drum jauchze, meine Seele,</w:t>
      </w:r>
      <w:r w:rsidRPr="00722FA9">
        <w:rPr>
          <w:rFonts w:ascii="Aptos" w:eastAsia="Aptos" w:hAnsi="Aptos"/>
          <w:kern w:val="2"/>
          <w:sz w:val="22"/>
          <w14:ligatures w14:val="standardContextual"/>
        </w:rPr>
        <w:br/>
        <w:t>hell aus der Sündennacht!</w:t>
      </w:r>
      <w:r w:rsidRPr="00722FA9">
        <w:rPr>
          <w:rFonts w:ascii="Aptos" w:eastAsia="Aptos" w:hAnsi="Aptos"/>
          <w:kern w:val="2"/>
          <w:sz w:val="22"/>
          <w14:ligatures w14:val="standardContextual"/>
        </w:rPr>
        <w:br/>
        <w:t>Verkünde und erzähle</w:t>
      </w:r>
      <w:r w:rsidRPr="00722FA9">
        <w:rPr>
          <w:rFonts w:ascii="Aptos" w:eastAsia="Aptos" w:hAnsi="Aptos"/>
          <w:kern w:val="2"/>
          <w:sz w:val="22"/>
          <w14:ligatures w14:val="standardContextual"/>
        </w:rPr>
        <w:br/>
        <w:t>die tiefe Wundermacht,</w:t>
      </w:r>
      <w:r w:rsidRPr="00722FA9">
        <w:rPr>
          <w:rFonts w:ascii="Aptos" w:eastAsia="Aptos" w:hAnsi="Aptos"/>
          <w:kern w:val="2"/>
          <w:sz w:val="22"/>
          <w14:ligatures w14:val="standardContextual"/>
        </w:rPr>
        <w:br/>
        <w:t>die unermesslich süß</w:t>
      </w:r>
      <w:r w:rsidRPr="00722FA9">
        <w:rPr>
          <w:rFonts w:ascii="Aptos" w:eastAsia="Aptos" w:hAnsi="Aptos"/>
          <w:kern w:val="2"/>
          <w:sz w:val="22"/>
          <w14:ligatures w14:val="standardContextual"/>
        </w:rPr>
        <w:br/>
        <w:t>ein Born der Liebe, quillet</w:t>
      </w:r>
      <w:r w:rsidRPr="00722FA9">
        <w:rPr>
          <w:rFonts w:ascii="Aptos" w:eastAsia="Aptos" w:hAnsi="Aptos"/>
          <w:kern w:val="2"/>
          <w:sz w:val="22"/>
          <w14:ligatures w14:val="standardContextual"/>
        </w:rPr>
        <w:br/>
        <w:t>und jeden Jammer stillet,</w:t>
      </w:r>
      <w:r w:rsidRPr="00722FA9">
        <w:rPr>
          <w:rFonts w:ascii="Aptos" w:eastAsia="Aptos" w:hAnsi="Aptos"/>
          <w:kern w:val="2"/>
          <w:sz w:val="22"/>
          <w14:ligatures w14:val="standardContextual"/>
        </w:rPr>
        <w:br/>
        <w:t>der fast verzweifeln ließ.</w:t>
      </w:r>
    </w:p>
    <w:p w14:paraId="7C48D215" w14:textId="77777777" w:rsidR="008A0A35" w:rsidRPr="00722FA9" w:rsidRDefault="008A0A35" w:rsidP="008A0A35">
      <w:pPr>
        <w:rPr>
          <w:rFonts w:ascii="Aptos" w:eastAsia="Aptos" w:hAnsi="Aptos"/>
          <w:kern w:val="2"/>
          <w:sz w:val="22"/>
          <w14:ligatures w14:val="standardContextual"/>
        </w:rPr>
      </w:pPr>
      <w:r w:rsidRPr="00722FA9">
        <w:rPr>
          <w:rFonts w:ascii="Aptos" w:eastAsia="Aptos" w:hAnsi="Aptos"/>
          <w:kern w:val="2"/>
          <w:sz w:val="22"/>
          <w14:ligatures w14:val="standardContextual"/>
        </w:rPr>
        <w:t>Drum jauchze, meine Seele,</w:t>
      </w:r>
      <w:r w:rsidRPr="00722FA9">
        <w:rPr>
          <w:rFonts w:ascii="Aptos" w:eastAsia="Aptos" w:hAnsi="Aptos"/>
          <w:kern w:val="2"/>
          <w:sz w:val="22"/>
          <w14:ligatures w14:val="standardContextual"/>
        </w:rPr>
        <w:br/>
        <w:t>drum jauchze deinem Herrn!</w:t>
      </w:r>
      <w:r w:rsidRPr="00722FA9">
        <w:rPr>
          <w:rFonts w:ascii="Aptos" w:eastAsia="Aptos" w:hAnsi="Aptos"/>
          <w:kern w:val="2"/>
          <w:sz w:val="22"/>
          <w14:ligatures w14:val="standardContextual"/>
        </w:rPr>
        <w:br/>
        <w:t>Verkünde und erzähle</w:t>
      </w:r>
      <w:r w:rsidRPr="00722FA9">
        <w:rPr>
          <w:rFonts w:ascii="Aptos" w:eastAsia="Aptos" w:hAnsi="Aptos"/>
          <w:kern w:val="2"/>
          <w:sz w:val="22"/>
          <w14:ligatures w14:val="standardContextual"/>
        </w:rPr>
        <w:br/>
        <w:t>die Gnade nah und fern,</w:t>
      </w:r>
      <w:r w:rsidRPr="00722FA9">
        <w:rPr>
          <w:rFonts w:ascii="Aptos" w:eastAsia="Aptos" w:hAnsi="Aptos"/>
          <w:kern w:val="2"/>
          <w:sz w:val="22"/>
          <w14:ligatures w14:val="standardContextual"/>
        </w:rPr>
        <w:br/>
      </w:r>
      <w:r w:rsidRPr="00722FA9">
        <w:rPr>
          <w:rFonts w:ascii="Aptos" w:eastAsia="Aptos" w:hAnsi="Aptos"/>
          <w:kern w:val="2"/>
          <w:sz w:val="22"/>
          <w14:ligatures w14:val="standardContextual"/>
        </w:rPr>
        <w:lastRenderedPageBreak/>
        <w:t>den Wunderborn im Blut,</w:t>
      </w:r>
      <w:r w:rsidRPr="00722FA9">
        <w:rPr>
          <w:rFonts w:ascii="Aptos" w:eastAsia="Aptos" w:hAnsi="Aptos"/>
          <w:kern w:val="2"/>
          <w:sz w:val="22"/>
          <w14:ligatures w14:val="standardContextual"/>
        </w:rPr>
        <w:br/>
        <w:t xml:space="preserve">die </w:t>
      </w:r>
      <w:proofErr w:type="spellStart"/>
      <w:r w:rsidRPr="00722FA9">
        <w:rPr>
          <w:rFonts w:ascii="Aptos" w:eastAsia="Aptos" w:hAnsi="Aptos"/>
          <w:kern w:val="2"/>
          <w:sz w:val="22"/>
          <w14:ligatures w14:val="standardContextual"/>
        </w:rPr>
        <w:t>sel‘ge</w:t>
      </w:r>
      <w:proofErr w:type="spellEnd"/>
      <w:r w:rsidRPr="00722FA9">
        <w:rPr>
          <w:rFonts w:ascii="Aptos" w:eastAsia="Aptos" w:hAnsi="Aptos"/>
          <w:kern w:val="2"/>
          <w:sz w:val="22"/>
          <w14:ligatures w14:val="standardContextual"/>
        </w:rPr>
        <w:t xml:space="preserve"> Himmelsspeise,</w:t>
      </w:r>
      <w:r w:rsidRPr="00722FA9">
        <w:rPr>
          <w:rFonts w:ascii="Aptos" w:eastAsia="Aptos" w:hAnsi="Aptos"/>
          <w:kern w:val="2"/>
          <w:sz w:val="22"/>
          <w14:ligatures w14:val="standardContextual"/>
        </w:rPr>
        <w:br/>
        <w:t xml:space="preserve">die auf </w:t>
      </w:r>
      <w:proofErr w:type="spellStart"/>
      <w:r w:rsidRPr="00722FA9">
        <w:rPr>
          <w:rFonts w:ascii="Aptos" w:eastAsia="Aptos" w:hAnsi="Aptos"/>
          <w:kern w:val="2"/>
          <w:sz w:val="22"/>
          <w14:ligatures w14:val="standardContextual"/>
        </w:rPr>
        <w:t>verborg‘ne</w:t>
      </w:r>
      <w:proofErr w:type="spellEnd"/>
      <w:r w:rsidRPr="00722FA9">
        <w:rPr>
          <w:rFonts w:ascii="Aptos" w:eastAsia="Aptos" w:hAnsi="Aptos"/>
          <w:kern w:val="2"/>
          <w:sz w:val="22"/>
          <w14:ligatures w14:val="standardContextual"/>
        </w:rPr>
        <w:t xml:space="preserve"> Weise</w:t>
      </w:r>
      <w:r w:rsidRPr="00722FA9">
        <w:rPr>
          <w:rFonts w:ascii="Aptos" w:eastAsia="Aptos" w:hAnsi="Aptos"/>
          <w:kern w:val="2"/>
          <w:sz w:val="22"/>
          <w14:ligatures w14:val="standardContextual"/>
        </w:rPr>
        <w:br/>
        <w:t>dir gibt das höchste Gut.</w:t>
      </w:r>
    </w:p>
    <w:p w14:paraId="3EB6E028" w14:textId="77777777" w:rsidR="00915152" w:rsidRPr="00915152" w:rsidRDefault="00915152" w:rsidP="00915152">
      <w:pPr>
        <w:pStyle w:val="berschrift1"/>
      </w:pPr>
      <w:r w:rsidRPr="00722FA9">
        <w:rPr>
          <w:rFonts w:eastAsia="Aptos"/>
        </w:rPr>
        <w:t>Lockst du mich, du Gottesfrieden</w:t>
      </w:r>
      <w:r w:rsidRPr="00722FA9">
        <w:t xml:space="preserve"> </w:t>
      </w:r>
    </w:p>
    <w:p w14:paraId="08C231A1" w14:textId="77777777" w:rsidR="00915152" w:rsidRPr="00722FA9" w:rsidRDefault="00915152" w:rsidP="00915152">
      <w:pPr>
        <w:rPr>
          <w:rFonts w:ascii="Aptos" w:eastAsia="Aptos" w:hAnsi="Aptos"/>
          <w:kern w:val="2"/>
          <w:sz w:val="22"/>
          <w14:ligatures w14:val="standardContextual"/>
        </w:rPr>
      </w:pPr>
      <w:r w:rsidRPr="00722FA9">
        <w:rPr>
          <w:rFonts w:ascii="Aptos" w:eastAsia="Aptos" w:hAnsi="Aptos"/>
          <w:kern w:val="2"/>
          <w:sz w:val="22"/>
          <w14:ligatures w14:val="standardContextual"/>
        </w:rPr>
        <w:t>Lockst du mich, du Gottesfrieden,</w:t>
      </w:r>
      <w:r w:rsidRPr="00722FA9">
        <w:rPr>
          <w:rFonts w:ascii="Aptos" w:eastAsia="Aptos" w:hAnsi="Aptos"/>
          <w:kern w:val="2"/>
          <w:sz w:val="22"/>
          <w14:ligatures w14:val="standardContextual"/>
        </w:rPr>
        <w:br/>
        <w:t>Zu den schönen Himmelsauen,</w:t>
      </w:r>
      <w:r w:rsidRPr="00722FA9">
        <w:rPr>
          <w:rFonts w:ascii="Aptos" w:eastAsia="Aptos" w:hAnsi="Aptos"/>
          <w:kern w:val="2"/>
          <w:sz w:val="22"/>
          <w14:ligatures w14:val="standardContextual"/>
        </w:rPr>
        <w:br/>
        <w:t>Die wir Dunkle ach! hienieden</w:t>
      </w:r>
      <w:r w:rsidRPr="00722FA9">
        <w:rPr>
          <w:rFonts w:ascii="Aptos" w:eastAsia="Aptos" w:hAnsi="Aptos"/>
          <w:kern w:val="2"/>
          <w:sz w:val="22"/>
          <w14:ligatures w14:val="standardContextual"/>
        </w:rPr>
        <w:br/>
      </w:r>
      <w:proofErr w:type="spellStart"/>
      <w:r w:rsidRPr="00722FA9">
        <w:rPr>
          <w:rFonts w:ascii="Aptos" w:eastAsia="Aptos" w:hAnsi="Aptos"/>
          <w:kern w:val="2"/>
          <w:sz w:val="22"/>
          <w14:ligatures w14:val="standardContextual"/>
        </w:rPr>
        <w:t>Nur</w:t>
      </w:r>
      <w:proofErr w:type="spellEnd"/>
      <w:r w:rsidRPr="00722FA9">
        <w:rPr>
          <w:rFonts w:ascii="Aptos" w:eastAsia="Aptos" w:hAnsi="Aptos"/>
          <w:kern w:val="2"/>
          <w:sz w:val="22"/>
          <w14:ligatures w14:val="standardContextual"/>
        </w:rPr>
        <w:t xml:space="preserve"> in blassen Schatten schauen?</w:t>
      </w:r>
      <w:r w:rsidRPr="00722FA9">
        <w:rPr>
          <w:rFonts w:ascii="Aptos" w:eastAsia="Aptos" w:hAnsi="Aptos"/>
          <w:kern w:val="2"/>
          <w:sz w:val="22"/>
          <w14:ligatures w14:val="standardContextual"/>
        </w:rPr>
        <w:br/>
        <w:t>Lockst du mich, o Sehnsucht, immer,</w:t>
      </w:r>
      <w:r w:rsidRPr="00722FA9">
        <w:rPr>
          <w:rFonts w:ascii="Aptos" w:eastAsia="Aptos" w:hAnsi="Aptos"/>
          <w:kern w:val="2"/>
          <w:sz w:val="22"/>
          <w14:ligatures w14:val="standardContextual"/>
        </w:rPr>
        <w:br/>
        <w:t>Wie die Frommen Glockenläuten,</w:t>
      </w:r>
      <w:r w:rsidRPr="00722FA9">
        <w:rPr>
          <w:rFonts w:ascii="Aptos" w:eastAsia="Aptos" w:hAnsi="Aptos"/>
          <w:kern w:val="2"/>
          <w:sz w:val="22"/>
          <w14:ligatures w14:val="standardContextual"/>
        </w:rPr>
        <w:br/>
        <w:t>Wieder hin zum Sternenschimmer?</w:t>
      </w:r>
      <w:r w:rsidRPr="00722FA9">
        <w:rPr>
          <w:rFonts w:ascii="Aptos" w:eastAsia="Aptos" w:hAnsi="Aptos"/>
          <w:kern w:val="2"/>
          <w:sz w:val="22"/>
          <w14:ligatures w14:val="standardContextual"/>
        </w:rPr>
        <w:br/>
        <w:t>Wieder in die alten Zeiten?</w:t>
      </w:r>
    </w:p>
    <w:p w14:paraId="1CF6B1D3" w14:textId="77777777" w:rsidR="00915152" w:rsidRPr="00722FA9" w:rsidRDefault="00915152" w:rsidP="00915152">
      <w:pPr>
        <w:rPr>
          <w:rFonts w:ascii="Aptos" w:eastAsia="Aptos" w:hAnsi="Aptos"/>
          <w:kern w:val="2"/>
          <w:sz w:val="22"/>
          <w14:ligatures w14:val="standardContextual"/>
        </w:rPr>
      </w:pPr>
      <w:r w:rsidRPr="00722FA9">
        <w:rPr>
          <w:rFonts w:ascii="Aptos" w:eastAsia="Aptos" w:hAnsi="Aptos"/>
          <w:kern w:val="2"/>
          <w:sz w:val="22"/>
          <w14:ligatures w14:val="standardContextual"/>
        </w:rPr>
        <w:t>In die Zeiten längst vergangen?</w:t>
      </w:r>
      <w:r w:rsidRPr="00722FA9">
        <w:rPr>
          <w:rFonts w:ascii="Aptos" w:eastAsia="Aptos" w:hAnsi="Aptos"/>
          <w:kern w:val="2"/>
          <w:sz w:val="22"/>
          <w14:ligatures w14:val="standardContextual"/>
        </w:rPr>
        <w:br/>
        <w:t>In der Seelen Kindertage?</w:t>
      </w:r>
      <w:r w:rsidRPr="00722FA9">
        <w:rPr>
          <w:rFonts w:ascii="Aptos" w:eastAsia="Aptos" w:hAnsi="Aptos"/>
          <w:kern w:val="2"/>
          <w:sz w:val="22"/>
          <w14:ligatures w14:val="standardContextual"/>
        </w:rPr>
        <w:br/>
        <w:t>Dahin schmachtest du, Verlangen?</w:t>
      </w:r>
      <w:r w:rsidRPr="00722FA9">
        <w:rPr>
          <w:rFonts w:ascii="Aptos" w:eastAsia="Aptos" w:hAnsi="Aptos"/>
          <w:kern w:val="2"/>
          <w:sz w:val="22"/>
          <w14:ligatures w14:val="standardContextual"/>
        </w:rPr>
        <w:br/>
        <w:t>Dahin, Herz, mit jedem Schlage?</w:t>
      </w:r>
      <w:r w:rsidRPr="00722FA9">
        <w:rPr>
          <w:rFonts w:ascii="Aptos" w:eastAsia="Aptos" w:hAnsi="Aptos"/>
          <w:kern w:val="2"/>
          <w:sz w:val="22"/>
          <w14:ligatures w14:val="standardContextual"/>
        </w:rPr>
        <w:br/>
        <w:t>Ja der Funke will zur Sonne</w:t>
      </w:r>
      <w:r w:rsidRPr="00722FA9">
        <w:rPr>
          <w:rFonts w:ascii="Aptos" w:eastAsia="Aptos" w:hAnsi="Aptos"/>
          <w:kern w:val="2"/>
          <w:sz w:val="22"/>
          <w14:ligatures w14:val="standardContextual"/>
        </w:rPr>
        <w:br/>
        <w:t>Und die Seele will zum Himmel,</w:t>
      </w:r>
      <w:r w:rsidRPr="00722FA9">
        <w:rPr>
          <w:rFonts w:ascii="Aptos" w:eastAsia="Aptos" w:hAnsi="Aptos"/>
          <w:kern w:val="2"/>
          <w:sz w:val="22"/>
          <w14:ligatures w14:val="standardContextual"/>
        </w:rPr>
        <w:br/>
        <w:t>Zu des stillen Lebens Wonne</w:t>
      </w:r>
      <w:r w:rsidRPr="00722FA9">
        <w:rPr>
          <w:rFonts w:ascii="Aptos" w:eastAsia="Aptos" w:hAnsi="Aptos"/>
          <w:kern w:val="2"/>
          <w:sz w:val="22"/>
          <w14:ligatures w14:val="standardContextual"/>
        </w:rPr>
        <w:br/>
        <w:t>Aus dem tollen Erdgewimmel.</w:t>
      </w:r>
    </w:p>
    <w:p w14:paraId="3F10B84E" w14:textId="77777777" w:rsidR="00915152" w:rsidRPr="00722FA9" w:rsidRDefault="00915152" w:rsidP="00915152">
      <w:pPr>
        <w:rPr>
          <w:rFonts w:ascii="Aptos" w:eastAsia="Aptos" w:hAnsi="Aptos"/>
          <w:kern w:val="2"/>
          <w:sz w:val="22"/>
          <w14:ligatures w14:val="standardContextual"/>
        </w:rPr>
      </w:pPr>
      <w:r w:rsidRPr="00722FA9">
        <w:rPr>
          <w:rFonts w:ascii="Aptos" w:eastAsia="Aptos" w:hAnsi="Aptos"/>
          <w:kern w:val="2"/>
          <w:sz w:val="22"/>
          <w14:ligatures w14:val="standardContextual"/>
        </w:rPr>
        <w:t>Nein, es ist kein Wahn der Träume,</w:t>
      </w:r>
      <w:r w:rsidRPr="00722FA9">
        <w:rPr>
          <w:rFonts w:ascii="Aptos" w:eastAsia="Aptos" w:hAnsi="Aptos"/>
          <w:kern w:val="2"/>
          <w:sz w:val="22"/>
          <w14:ligatures w14:val="standardContextual"/>
        </w:rPr>
        <w:br/>
        <w:t>Ist kein Irrlicht düstrer Nächte,</w:t>
      </w:r>
      <w:r w:rsidRPr="00722FA9">
        <w:rPr>
          <w:rFonts w:ascii="Aptos" w:eastAsia="Aptos" w:hAnsi="Aptos"/>
          <w:kern w:val="2"/>
          <w:sz w:val="22"/>
          <w14:ligatures w14:val="standardContextual"/>
        </w:rPr>
        <w:br/>
        <w:t>Mein sind jene Sternenräume,</w:t>
      </w:r>
      <w:r w:rsidRPr="00722FA9">
        <w:rPr>
          <w:rFonts w:ascii="Aptos" w:eastAsia="Aptos" w:hAnsi="Aptos"/>
          <w:kern w:val="2"/>
          <w:sz w:val="22"/>
          <w14:ligatures w14:val="standardContextual"/>
        </w:rPr>
        <w:br/>
        <w:t>Mein sind jene Götterrechte:</w:t>
      </w:r>
      <w:r w:rsidRPr="00722FA9">
        <w:rPr>
          <w:rFonts w:ascii="Aptos" w:eastAsia="Aptos" w:hAnsi="Aptos"/>
          <w:kern w:val="2"/>
          <w:sz w:val="22"/>
          <w14:ligatures w14:val="standardContextual"/>
        </w:rPr>
        <w:br/>
        <w:t>Fremdling bin ich nur im Staube,</w:t>
      </w:r>
      <w:r w:rsidRPr="00722FA9">
        <w:rPr>
          <w:rFonts w:ascii="Aptos" w:eastAsia="Aptos" w:hAnsi="Aptos"/>
          <w:kern w:val="2"/>
          <w:sz w:val="22"/>
          <w14:ligatures w14:val="standardContextual"/>
        </w:rPr>
        <w:br/>
        <w:t>Meine Heimat such‘ ich wieder,</w:t>
      </w:r>
      <w:r w:rsidRPr="00722FA9">
        <w:rPr>
          <w:rFonts w:ascii="Aptos" w:eastAsia="Aptos" w:hAnsi="Aptos"/>
          <w:kern w:val="2"/>
          <w:sz w:val="22"/>
          <w14:ligatures w14:val="standardContextual"/>
        </w:rPr>
        <w:br/>
        <w:t>Meine grüne Himmelslaube,</w:t>
      </w:r>
      <w:r w:rsidRPr="00722FA9">
        <w:rPr>
          <w:rFonts w:ascii="Aptos" w:eastAsia="Aptos" w:hAnsi="Aptos"/>
          <w:kern w:val="2"/>
          <w:sz w:val="22"/>
          <w14:ligatures w14:val="standardContextual"/>
        </w:rPr>
        <w:br/>
        <w:t>Meine Himmelsblumen wieder.</w:t>
      </w:r>
    </w:p>
    <w:p w14:paraId="7F7B5B34" w14:textId="77777777" w:rsidR="00915152" w:rsidRPr="00722FA9" w:rsidRDefault="00915152" w:rsidP="00915152">
      <w:pPr>
        <w:rPr>
          <w:rFonts w:ascii="Aptos" w:eastAsia="Aptos" w:hAnsi="Aptos"/>
          <w:kern w:val="2"/>
          <w:sz w:val="22"/>
          <w14:ligatures w14:val="standardContextual"/>
        </w:rPr>
      </w:pPr>
      <w:r w:rsidRPr="00722FA9">
        <w:rPr>
          <w:rFonts w:ascii="Aptos" w:eastAsia="Aptos" w:hAnsi="Aptos"/>
          <w:kern w:val="2"/>
          <w:sz w:val="22"/>
          <w14:ligatures w14:val="standardContextual"/>
        </w:rPr>
        <w:t>Was soll ich hienieden streben</w:t>
      </w:r>
      <w:r w:rsidRPr="00722FA9">
        <w:rPr>
          <w:rFonts w:ascii="Aptos" w:eastAsia="Aptos" w:hAnsi="Aptos"/>
          <w:kern w:val="2"/>
          <w:sz w:val="22"/>
          <w14:ligatures w14:val="standardContextual"/>
        </w:rPr>
        <w:br/>
        <w:t>Zwischen Kummer stets und Freude</w:t>
      </w:r>
      <w:r w:rsidRPr="00722FA9">
        <w:rPr>
          <w:rFonts w:ascii="Aptos" w:eastAsia="Aptos" w:hAnsi="Aptos"/>
          <w:kern w:val="2"/>
          <w:sz w:val="22"/>
          <w14:ligatures w14:val="standardContextual"/>
        </w:rPr>
        <w:br/>
        <w:t>In dem unruhvollen Leben</w:t>
      </w:r>
      <w:r w:rsidRPr="00722FA9">
        <w:rPr>
          <w:rFonts w:ascii="Aptos" w:eastAsia="Aptos" w:hAnsi="Aptos"/>
          <w:kern w:val="2"/>
          <w:sz w:val="22"/>
          <w14:ligatures w14:val="standardContextual"/>
        </w:rPr>
        <w:br/>
        <w:t>Der Minuten schnelle Beute?</w:t>
      </w:r>
      <w:r w:rsidRPr="00722FA9">
        <w:rPr>
          <w:rFonts w:ascii="Aptos" w:eastAsia="Aptos" w:hAnsi="Aptos"/>
          <w:kern w:val="2"/>
          <w:sz w:val="22"/>
          <w14:ligatures w14:val="standardContextual"/>
        </w:rPr>
        <w:br/>
        <w:t>Wie die Vöglein auf den Zweigen</w:t>
      </w:r>
      <w:r w:rsidRPr="00722FA9">
        <w:rPr>
          <w:rFonts w:ascii="Aptos" w:eastAsia="Aptos" w:hAnsi="Aptos"/>
          <w:kern w:val="2"/>
          <w:sz w:val="22"/>
          <w14:ligatures w14:val="standardContextual"/>
        </w:rPr>
        <w:br/>
        <w:t>Wechselnd hin und wieder fliegen,</w:t>
      </w:r>
      <w:r w:rsidRPr="00722FA9">
        <w:rPr>
          <w:rFonts w:ascii="Aptos" w:eastAsia="Aptos" w:hAnsi="Aptos"/>
          <w:kern w:val="2"/>
          <w:sz w:val="22"/>
          <w14:ligatures w14:val="standardContextual"/>
        </w:rPr>
        <w:br/>
        <w:t>Schwebt des Menschen Tun und Neigen,</w:t>
      </w:r>
      <w:r w:rsidRPr="00722FA9">
        <w:rPr>
          <w:rFonts w:ascii="Aptos" w:eastAsia="Aptos" w:hAnsi="Aptos"/>
          <w:kern w:val="2"/>
          <w:sz w:val="22"/>
          <w14:ligatures w14:val="standardContextual"/>
        </w:rPr>
        <w:br/>
        <w:t>Schwebt sein Wünschen, sein Vergnügen.</w:t>
      </w:r>
    </w:p>
    <w:p w14:paraId="3A66D60C" w14:textId="77777777" w:rsidR="00915152" w:rsidRPr="00722FA9" w:rsidRDefault="00915152" w:rsidP="00915152">
      <w:pPr>
        <w:rPr>
          <w:rFonts w:ascii="Aptos" w:eastAsia="Aptos" w:hAnsi="Aptos"/>
          <w:kern w:val="2"/>
          <w:sz w:val="22"/>
          <w14:ligatures w14:val="standardContextual"/>
        </w:rPr>
      </w:pPr>
      <w:r w:rsidRPr="00722FA9">
        <w:rPr>
          <w:rFonts w:ascii="Aptos" w:eastAsia="Aptos" w:hAnsi="Aptos"/>
          <w:kern w:val="2"/>
          <w:sz w:val="22"/>
          <w14:ligatures w14:val="standardContextual"/>
        </w:rPr>
        <w:t>Was soll ich hienieden finden,</w:t>
      </w:r>
      <w:r w:rsidRPr="00722FA9">
        <w:rPr>
          <w:rFonts w:ascii="Aptos" w:eastAsia="Aptos" w:hAnsi="Aptos"/>
          <w:kern w:val="2"/>
          <w:sz w:val="22"/>
          <w14:ligatures w14:val="standardContextual"/>
        </w:rPr>
        <w:br/>
        <w:t>Das die heiße Liebe stillet,</w:t>
      </w:r>
      <w:r w:rsidRPr="00722FA9">
        <w:rPr>
          <w:rFonts w:ascii="Aptos" w:eastAsia="Aptos" w:hAnsi="Aptos"/>
          <w:kern w:val="2"/>
          <w:sz w:val="22"/>
          <w14:ligatures w14:val="standardContextual"/>
        </w:rPr>
        <w:br/>
      </w:r>
      <w:proofErr w:type="spellStart"/>
      <w:r w:rsidRPr="00722FA9">
        <w:rPr>
          <w:rFonts w:ascii="Aptos" w:eastAsia="Aptos" w:hAnsi="Aptos"/>
          <w:kern w:val="2"/>
          <w:sz w:val="22"/>
          <w14:ligatures w14:val="standardContextual"/>
        </w:rPr>
        <w:t>Wo</w:t>
      </w:r>
      <w:proofErr w:type="spellEnd"/>
      <w:r w:rsidRPr="00722FA9">
        <w:rPr>
          <w:rFonts w:ascii="Aptos" w:eastAsia="Aptos" w:hAnsi="Aptos"/>
          <w:kern w:val="2"/>
          <w:sz w:val="22"/>
          <w14:ligatures w14:val="standardContextual"/>
        </w:rPr>
        <w:t xml:space="preserve"> die Unruh wilder Sünden</w:t>
      </w:r>
      <w:r w:rsidRPr="00722FA9">
        <w:rPr>
          <w:rFonts w:ascii="Aptos" w:eastAsia="Aptos" w:hAnsi="Aptos"/>
          <w:kern w:val="2"/>
          <w:sz w:val="22"/>
          <w14:ligatures w14:val="standardContextual"/>
        </w:rPr>
        <w:br/>
        <w:t>Aus der Erdenfreude quillet?</w:t>
      </w:r>
      <w:r w:rsidRPr="00722FA9">
        <w:rPr>
          <w:rFonts w:ascii="Aptos" w:eastAsia="Aptos" w:hAnsi="Aptos"/>
          <w:kern w:val="2"/>
          <w:sz w:val="22"/>
          <w14:ligatures w14:val="standardContextual"/>
        </w:rPr>
        <w:br/>
        <w:t>Wo wir heute lassen müssen,</w:t>
      </w:r>
      <w:r w:rsidRPr="00722FA9">
        <w:rPr>
          <w:rFonts w:ascii="Aptos" w:eastAsia="Aptos" w:hAnsi="Aptos"/>
          <w:kern w:val="2"/>
          <w:sz w:val="22"/>
          <w14:ligatures w14:val="standardContextual"/>
        </w:rPr>
        <w:br/>
        <w:t>Dem wir gestern angehangen?</w:t>
      </w:r>
      <w:r w:rsidRPr="00722FA9">
        <w:rPr>
          <w:rFonts w:ascii="Aptos" w:eastAsia="Aptos" w:hAnsi="Aptos"/>
          <w:kern w:val="2"/>
          <w:sz w:val="22"/>
          <w14:ligatures w14:val="standardContextual"/>
        </w:rPr>
        <w:br/>
        <w:t>Wo Begierde und Gewissen</w:t>
      </w:r>
      <w:r w:rsidRPr="00722FA9">
        <w:rPr>
          <w:rFonts w:ascii="Aptos" w:eastAsia="Aptos" w:hAnsi="Aptos"/>
          <w:kern w:val="2"/>
          <w:sz w:val="22"/>
          <w14:ligatures w14:val="standardContextual"/>
        </w:rPr>
        <w:br/>
        <w:t>Sind in stetem Krieg befangen?</w:t>
      </w:r>
    </w:p>
    <w:p w14:paraId="162E6374" w14:textId="77777777" w:rsidR="00915152" w:rsidRPr="00722FA9" w:rsidRDefault="00915152" w:rsidP="00915152">
      <w:pPr>
        <w:rPr>
          <w:rFonts w:ascii="Aptos" w:eastAsia="Aptos" w:hAnsi="Aptos"/>
          <w:kern w:val="2"/>
          <w:sz w:val="22"/>
          <w14:ligatures w14:val="standardContextual"/>
        </w:rPr>
      </w:pPr>
      <w:r w:rsidRPr="00722FA9">
        <w:rPr>
          <w:rFonts w:ascii="Aptos" w:eastAsia="Aptos" w:hAnsi="Aptos"/>
          <w:kern w:val="2"/>
          <w:sz w:val="22"/>
          <w14:ligatures w14:val="standardContextual"/>
        </w:rPr>
        <w:lastRenderedPageBreak/>
        <w:t>Was soll ich hienieden schaffen?</w:t>
      </w:r>
      <w:r w:rsidRPr="00722FA9">
        <w:rPr>
          <w:rFonts w:ascii="Aptos" w:eastAsia="Aptos" w:hAnsi="Aptos"/>
          <w:kern w:val="2"/>
          <w:sz w:val="22"/>
          <w14:ligatures w14:val="standardContextual"/>
        </w:rPr>
        <w:br/>
        <w:t>Hier, wo nichts beständig bleibet?</w:t>
      </w:r>
      <w:r w:rsidRPr="00722FA9">
        <w:rPr>
          <w:rFonts w:ascii="Aptos" w:eastAsia="Aptos" w:hAnsi="Aptos"/>
          <w:kern w:val="2"/>
          <w:sz w:val="22"/>
          <w14:ligatures w14:val="standardContextual"/>
        </w:rPr>
        <w:br/>
        <w:t>Wo vom Staub und Blut der Waffen</w:t>
      </w:r>
      <w:r w:rsidRPr="00722FA9">
        <w:rPr>
          <w:rFonts w:ascii="Aptos" w:eastAsia="Aptos" w:hAnsi="Aptos"/>
          <w:kern w:val="2"/>
          <w:sz w:val="22"/>
          <w14:ligatures w14:val="standardContextual"/>
        </w:rPr>
        <w:br/>
        <w:t>Stets die wilde Rennbahn stäubet?</w:t>
      </w:r>
      <w:r w:rsidRPr="00722FA9">
        <w:rPr>
          <w:rFonts w:ascii="Aptos" w:eastAsia="Aptos" w:hAnsi="Aptos"/>
          <w:kern w:val="2"/>
          <w:sz w:val="22"/>
          <w14:ligatures w14:val="standardContextual"/>
        </w:rPr>
        <w:br/>
        <w:t>Wo die Lüge auf dem Throne</w:t>
      </w:r>
      <w:r w:rsidRPr="00722FA9">
        <w:rPr>
          <w:rFonts w:ascii="Aptos" w:eastAsia="Aptos" w:hAnsi="Aptos"/>
          <w:kern w:val="2"/>
          <w:sz w:val="22"/>
          <w14:ligatures w14:val="standardContextual"/>
        </w:rPr>
        <w:br/>
        <w:t>Gaukelnde Orakel singet</w:t>
      </w:r>
      <w:r w:rsidRPr="00722FA9">
        <w:rPr>
          <w:rFonts w:ascii="Aptos" w:eastAsia="Aptos" w:hAnsi="Aptos"/>
          <w:kern w:val="2"/>
          <w:sz w:val="22"/>
          <w14:ligatures w14:val="standardContextual"/>
        </w:rPr>
        <w:br/>
        <w:t xml:space="preserve">Und mit </w:t>
      </w:r>
      <w:proofErr w:type="spellStart"/>
      <w:r w:rsidRPr="00722FA9">
        <w:rPr>
          <w:rFonts w:ascii="Aptos" w:eastAsia="Aptos" w:hAnsi="Aptos"/>
          <w:kern w:val="2"/>
          <w:sz w:val="22"/>
          <w14:ligatures w14:val="standardContextual"/>
        </w:rPr>
        <w:t>blut‘ger</w:t>
      </w:r>
      <w:proofErr w:type="spellEnd"/>
      <w:r w:rsidRPr="00722FA9">
        <w:rPr>
          <w:rFonts w:ascii="Aptos" w:eastAsia="Aptos" w:hAnsi="Aptos"/>
          <w:kern w:val="2"/>
          <w:sz w:val="22"/>
          <w14:ligatures w14:val="standardContextual"/>
        </w:rPr>
        <w:t xml:space="preserve"> Dornenkrone</w:t>
      </w:r>
      <w:r w:rsidRPr="00722FA9">
        <w:rPr>
          <w:rFonts w:ascii="Aptos" w:eastAsia="Aptos" w:hAnsi="Aptos"/>
          <w:kern w:val="2"/>
          <w:sz w:val="22"/>
          <w14:ligatures w14:val="standardContextual"/>
        </w:rPr>
        <w:br/>
        <w:t>Wahrheit kaum vernommen klinget?</w:t>
      </w:r>
    </w:p>
    <w:p w14:paraId="0CAA0B7F" w14:textId="77777777" w:rsidR="00915152" w:rsidRPr="00722FA9" w:rsidRDefault="00915152" w:rsidP="00915152">
      <w:pPr>
        <w:rPr>
          <w:rFonts w:ascii="Aptos" w:eastAsia="Aptos" w:hAnsi="Aptos"/>
          <w:kern w:val="2"/>
          <w:sz w:val="22"/>
          <w14:ligatures w14:val="standardContextual"/>
        </w:rPr>
      </w:pPr>
      <w:r w:rsidRPr="00722FA9">
        <w:rPr>
          <w:rFonts w:ascii="Aptos" w:eastAsia="Aptos" w:hAnsi="Aptos"/>
          <w:kern w:val="2"/>
          <w:sz w:val="22"/>
          <w14:ligatures w14:val="standardContextual"/>
        </w:rPr>
        <w:t>Fahre hin, du Land der Tränen!</w:t>
      </w:r>
      <w:r w:rsidRPr="00722FA9">
        <w:rPr>
          <w:rFonts w:ascii="Aptos" w:eastAsia="Aptos" w:hAnsi="Aptos"/>
          <w:kern w:val="2"/>
          <w:sz w:val="22"/>
          <w14:ligatures w14:val="standardContextual"/>
        </w:rPr>
        <w:br/>
        <w:t>Hin, du Land der süßen Lügen!</w:t>
      </w:r>
      <w:r w:rsidRPr="00722FA9">
        <w:rPr>
          <w:rFonts w:ascii="Aptos" w:eastAsia="Aptos" w:hAnsi="Aptos"/>
          <w:kern w:val="2"/>
          <w:sz w:val="22"/>
          <w14:ligatures w14:val="standardContextual"/>
        </w:rPr>
        <w:br/>
        <w:t>Damit wir uns hinnen sehnen,</w:t>
      </w:r>
      <w:r w:rsidRPr="00722FA9">
        <w:rPr>
          <w:rFonts w:ascii="Aptos" w:eastAsia="Aptos" w:hAnsi="Aptos"/>
          <w:kern w:val="2"/>
          <w:sz w:val="22"/>
          <w14:ligatures w14:val="standardContextual"/>
        </w:rPr>
        <w:br/>
        <w:t>Darum musst du viel betrügen;</w:t>
      </w:r>
      <w:r w:rsidRPr="00722FA9">
        <w:rPr>
          <w:rFonts w:ascii="Aptos" w:eastAsia="Aptos" w:hAnsi="Aptos"/>
          <w:kern w:val="2"/>
          <w:sz w:val="22"/>
          <w14:ligatures w14:val="standardContextual"/>
        </w:rPr>
        <w:br/>
        <w:t>Damit wir das Beste wollen,</w:t>
      </w:r>
      <w:r w:rsidRPr="00722FA9">
        <w:rPr>
          <w:rFonts w:ascii="Aptos" w:eastAsia="Aptos" w:hAnsi="Aptos"/>
          <w:kern w:val="2"/>
          <w:sz w:val="22"/>
          <w14:ligatures w14:val="standardContextual"/>
        </w:rPr>
        <w:br/>
        <w:t>Darum muss in dir nichts bleiben,</w:t>
      </w:r>
      <w:r w:rsidRPr="00722FA9">
        <w:rPr>
          <w:rFonts w:ascii="Aptos" w:eastAsia="Aptos" w:hAnsi="Aptos"/>
          <w:kern w:val="2"/>
          <w:sz w:val="22"/>
          <w14:ligatures w14:val="standardContextual"/>
        </w:rPr>
        <w:br/>
        <w:t>Alles durcheinander rollen</w:t>
      </w:r>
      <w:r w:rsidRPr="00722FA9">
        <w:rPr>
          <w:rFonts w:ascii="Aptos" w:eastAsia="Aptos" w:hAnsi="Aptos"/>
          <w:kern w:val="2"/>
          <w:sz w:val="22"/>
          <w14:ligatures w14:val="standardContextual"/>
        </w:rPr>
        <w:br/>
        <w:t>Und die Welle Wellen treiben.</w:t>
      </w:r>
    </w:p>
    <w:p w14:paraId="7287BD02" w14:textId="77777777" w:rsidR="00915152" w:rsidRPr="00722FA9" w:rsidRDefault="00915152" w:rsidP="00915152">
      <w:pPr>
        <w:rPr>
          <w:rFonts w:ascii="Aptos" w:eastAsia="Aptos" w:hAnsi="Aptos"/>
          <w:kern w:val="2"/>
          <w:sz w:val="22"/>
          <w14:ligatures w14:val="standardContextual"/>
        </w:rPr>
      </w:pPr>
      <w:r w:rsidRPr="00722FA9">
        <w:rPr>
          <w:rFonts w:ascii="Aptos" w:eastAsia="Aptos" w:hAnsi="Aptos"/>
          <w:kern w:val="2"/>
          <w:sz w:val="22"/>
          <w14:ligatures w14:val="standardContextual"/>
        </w:rPr>
        <w:t>Locke, stiller Gottesfrieden!</w:t>
      </w:r>
      <w:r w:rsidRPr="00722FA9">
        <w:rPr>
          <w:rFonts w:ascii="Aptos" w:eastAsia="Aptos" w:hAnsi="Aptos"/>
          <w:kern w:val="2"/>
          <w:sz w:val="22"/>
          <w14:ligatures w14:val="standardContextual"/>
        </w:rPr>
        <w:br/>
        <w:t>Süße Sehnsucht, schweige nimmer!</w:t>
      </w:r>
      <w:r w:rsidRPr="00722FA9">
        <w:rPr>
          <w:rFonts w:ascii="Aptos" w:eastAsia="Aptos" w:hAnsi="Aptos"/>
          <w:kern w:val="2"/>
          <w:sz w:val="22"/>
          <w14:ligatures w14:val="standardContextual"/>
        </w:rPr>
        <w:br/>
        <w:t>Werfet Himmelschein hienieden</w:t>
      </w:r>
      <w:r w:rsidRPr="00722FA9">
        <w:rPr>
          <w:rFonts w:ascii="Aptos" w:eastAsia="Aptos" w:hAnsi="Aptos"/>
          <w:kern w:val="2"/>
          <w:sz w:val="22"/>
          <w14:ligatures w14:val="standardContextual"/>
        </w:rPr>
        <w:br/>
        <w:t>Auf der Nichtigkeiten Trümmer,</w:t>
      </w:r>
      <w:r w:rsidRPr="00722FA9">
        <w:rPr>
          <w:rFonts w:ascii="Aptos" w:eastAsia="Aptos" w:hAnsi="Aptos"/>
          <w:kern w:val="2"/>
          <w:sz w:val="22"/>
          <w14:ligatures w14:val="standardContextual"/>
        </w:rPr>
        <w:br/>
        <w:t>Dass die Seelen inne werden</w:t>
      </w:r>
      <w:r w:rsidRPr="00722FA9">
        <w:rPr>
          <w:rFonts w:ascii="Aptos" w:eastAsia="Aptos" w:hAnsi="Aptos"/>
          <w:kern w:val="2"/>
          <w:sz w:val="22"/>
          <w14:ligatures w14:val="standardContextual"/>
        </w:rPr>
        <w:br/>
        <w:t>Unter Zittern, unter Bangen:</w:t>
      </w:r>
      <w:r w:rsidRPr="00722FA9">
        <w:rPr>
          <w:rFonts w:ascii="Aptos" w:eastAsia="Aptos" w:hAnsi="Aptos"/>
          <w:kern w:val="2"/>
          <w:sz w:val="22"/>
          <w14:ligatures w14:val="standardContextual"/>
        </w:rPr>
        <w:br/>
        <w:t>Wahres gibt es nicht auf Erden,</w:t>
      </w:r>
      <w:r w:rsidRPr="00722FA9">
        <w:rPr>
          <w:rFonts w:ascii="Aptos" w:eastAsia="Aptos" w:hAnsi="Aptos"/>
          <w:kern w:val="2"/>
          <w:sz w:val="22"/>
          <w14:ligatures w14:val="standardContextual"/>
        </w:rPr>
        <w:br/>
        <w:t>Jenseits sollen wir erlangen.</w:t>
      </w:r>
    </w:p>
    <w:p w14:paraId="6D4FFB9E" w14:textId="77777777" w:rsidR="008A0A35" w:rsidRPr="00722FA9" w:rsidRDefault="008A0A35" w:rsidP="008A0A35">
      <w:pPr>
        <w:pStyle w:val="berschrift1"/>
        <w:rPr>
          <w:sz w:val="40"/>
        </w:rPr>
      </w:pPr>
      <w:r w:rsidRPr="00722FA9">
        <w:rPr>
          <w:rFonts w:eastAsia="Aptos"/>
        </w:rPr>
        <w:t>Mein Herz, was hilft dein Sorgen</w:t>
      </w:r>
    </w:p>
    <w:p w14:paraId="3074CE5E" w14:textId="77777777" w:rsidR="008A0A35" w:rsidRPr="00722FA9" w:rsidRDefault="008A0A35" w:rsidP="008A0A35">
      <w:pPr>
        <w:rPr>
          <w:rFonts w:ascii="Aptos" w:eastAsia="Aptos" w:hAnsi="Aptos"/>
          <w:kern w:val="2"/>
          <w:sz w:val="22"/>
          <w14:ligatures w14:val="standardContextual"/>
        </w:rPr>
      </w:pPr>
      <w:r w:rsidRPr="00722FA9">
        <w:rPr>
          <w:rFonts w:ascii="Aptos" w:eastAsia="Aptos" w:hAnsi="Aptos"/>
          <w:kern w:val="2"/>
          <w:sz w:val="22"/>
          <w14:ligatures w14:val="standardContextual"/>
        </w:rPr>
        <w:t>Mein Herz, was hilft dein Sorgen</w:t>
      </w:r>
      <w:r w:rsidRPr="00722FA9">
        <w:rPr>
          <w:rFonts w:ascii="Aptos" w:eastAsia="Aptos" w:hAnsi="Aptos"/>
          <w:kern w:val="2"/>
          <w:sz w:val="22"/>
          <w14:ligatures w14:val="standardContextual"/>
        </w:rPr>
        <w:br/>
        <w:t>Hier um das eitle Nichts?</w:t>
      </w:r>
      <w:r w:rsidRPr="00722FA9">
        <w:rPr>
          <w:rFonts w:ascii="Aptos" w:eastAsia="Aptos" w:hAnsi="Aptos"/>
          <w:kern w:val="2"/>
          <w:sz w:val="22"/>
          <w14:ligatures w14:val="standardContextual"/>
        </w:rPr>
        <w:br/>
        <w:t>Es leuchtet jeden Morgen</w:t>
      </w:r>
      <w:r w:rsidRPr="00722FA9">
        <w:rPr>
          <w:rFonts w:ascii="Aptos" w:eastAsia="Aptos" w:hAnsi="Aptos"/>
          <w:kern w:val="2"/>
          <w:sz w:val="22"/>
          <w14:ligatures w14:val="standardContextual"/>
        </w:rPr>
        <w:br/>
        <w:t>Ein junger Strahl des Lichts,</w:t>
      </w:r>
      <w:r w:rsidRPr="00722FA9">
        <w:rPr>
          <w:rFonts w:ascii="Aptos" w:eastAsia="Aptos" w:hAnsi="Aptos"/>
          <w:kern w:val="2"/>
          <w:sz w:val="22"/>
          <w14:ligatures w14:val="standardContextual"/>
        </w:rPr>
        <w:br/>
        <w:t>Es ging viel tausend Jahre</w:t>
      </w:r>
      <w:r w:rsidRPr="00722FA9">
        <w:rPr>
          <w:rFonts w:ascii="Aptos" w:eastAsia="Aptos" w:hAnsi="Aptos"/>
          <w:kern w:val="2"/>
          <w:sz w:val="22"/>
          <w14:ligatures w14:val="standardContextual"/>
        </w:rPr>
        <w:br/>
        <w:t>Der Tag im Wechselgang</w:t>
      </w:r>
      <w:r w:rsidRPr="00722FA9">
        <w:rPr>
          <w:rFonts w:ascii="Aptos" w:eastAsia="Aptos" w:hAnsi="Aptos"/>
          <w:kern w:val="2"/>
          <w:sz w:val="22"/>
          <w14:ligatures w14:val="standardContextual"/>
        </w:rPr>
        <w:br/>
        <w:t>Hin zwischen Wieg‘ und Bahre:</w:t>
      </w:r>
      <w:r w:rsidRPr="00722FA9">
        <w:rPr>
          <w:rFonts w:ascii="Aptos" w:eastAsia="Aptos" w:hAnsi="Aptos"/>
          <w:kern w:val="2"/>
          <w:sz w:val="22"/>
          <w14:ligatures w14:val="standardContextual"/>
        </w:rPr>
        <w:br/>
        <w:t>Die Ewigkeit ist lang.</w:t>
      </w:r>
    </w:p>
    <w:p w14:paraId="0C1DAA44" w14:textId="77777777" w:rsidR="008A0A35" w:rsidRPr="00722FA9" w:rsidRDefault="008A0A35" w:rsidP="008A0A35">
      <w:pPr>
        <w:rPr>
          <w:rFonts w:ascii="Aptos" w:eastAsia="Aptos" w:hAnsi="Aptos"/>
          <w:kern w:val="2"/>
          <w:sz w:val="22"/>
          <w14:ligatures w14:val="standardContextual"/>
        </w:rPr>
      </w:pPr>
      <w:r w:rsidRPr="00722FA9">
        <w:rPr>
          <w:rFonts w:ascii="Aptos" w:eastAsia="Aptos" w:hAnsi="Aptos"/>
          <w:kern w:val="2"/>
          <w:sz w:val="22"/>
          <w14:ligatures w14:val="standardContextual"/>
        </w:rPr>
        <w:t>Mein Herz, was hilft dein Grämen</w:t>
      </w:r>
      <w:r w:rsidRPr="00722FA9">
        <w:rPr>
          <w:rFonts w:ascii="Aptos" w:eastAsia="Aptos" w:hAnsi="Aptos"/>
          <w:kern w:val="2"/>
          <w:sz w:val="22"/>
          <w14:ligatures w14:val="standardContextual"/>
        </w:rPr>
        <w:br/>
        <w:t>In der Sekunde Zeit?</w:t>
      </w:r>
      <w:r w:rsidRPr="00722FA9">
        <w:rPr>
          <w:rFonts w:ascii="Aptos" w:eastAsia="Aptos" w:hAnsi="Aptos"/>
          <w:kern w:val="2"/>
          <w:sz w:val="22"/>
          <w14:ligatures w14:val="standardContextual"/>
        </w:rPr>
        <w:br/>
        <w:t>Kannst du dir etwa nehmen</w:t>
      </w:r>
      <w:r w:rsidRPr="00722FA9">
        <w:rPr>
          <w:rFonts w:ascii="Aptos" w:eastAsia="Aptos" w:hAnsi="Aptos"/>
          <w:kern w:val="2"/>
          <w:sz w:val="22"/>
          <w14:ligatures w14:val="standardContextual"/>
        </w:rPr>
        <w:br/>
      </w:r>
      <w:proofErr w:type="spellStart"/>
      <w:r w:rsidRPr="00722FA9">
        <w:rPr>
          <w:rFonts w:ascii="Aptos" w:eastAsia="Aptos" w:hAnsi="Aptos"/>
          <w:kern w:val="2"/>
          <w:sz w:val="22"/>
          <w14:ligatures w14:val="standardContextual"/>
        </w:rPr>
        <w:t>Nur</w:t>
      </w:r>
      <w:proofErr w:type="spellEnd"/>
      <w:r w:rsidRPr="00722FA9">
        <w:rPr>
          <w:rFonts w:ascii="Aptos" w:eastAsia="Aptos" w:hAnsi="Aptos"/>
          <w:kern w:val="2"/>
          <w:sz w:val="22"/>
          <w14:ligatures w14:val="standardContextual"/>
        </w:rPr>
        <w:t xml:space="preserve"> einen Tropfen Freud‘?</w:t>
      </w:r>
      <w:r w:rsidRPr="00722FA9">
        <w:rPr>
          <w:rFonts w:ascii="Aptos" w:eastAsia="Aptos" w:hAnsi="Aptos"/>
          <w:kern w:val="2"/>
          <w:sz w:val="22"/>
          <w14:ligatures w14:val="standardContextual"/>
        </w:rPr>
        <w:br/>
        <w:t>Kannst du dir etwa geben</w:t>
      </w:r>
      <w:r w:rsidRPr="00722FA9">
        <w:rPr>
          <w:rFonts w:ascii="Aptos" w:eastAsia="Aptos" w:hAnsi="Aptos"/>
          <w:kern w:val="2"/>
          <w:sz w:val="22"/>
          <w14:ligatures w14:val="standardContextual"/>
        </w:rPr>
        <w:br/>
      </w:r>
      <w:proofErr w:type="spellStart"/>
      <w:r w:rsidRPr="00722FA9">
        <w:rPr>
          <w:rFonts w:ascii="Aptos" w:eastAsia="Aptos" w:hAnsi="Aptos"/>
          <w:kern w:val="2"/>
          <w:sz w:val="22"/>
          <w14:ligatures w14:val="standardContextual"/>
        </w:rPr>
        <w:t>Auch</w:t>
      </w:r>
      <w:proofErr w:type="spellEnd"/>
      <w:r w:rsidRPr="00722FA9">
        <w:rPr>
          <w:rFonts w:ascii="Aptos" w:eastAsia="Aptos" w:hAnsi="Aptos"/>
          <w:kern w:val="2"/>
          <w:sz w:val="22"/>
          <w14:ligatures w14:val="standardContextual"/>
        </w:rPr>
        <w:t xml:space="preserve"> nur ein </w:t>
      </w:r>
      <w:proofErr w:type="spellStart"/>
      <w:r w:rsidRPr="00722FA9">
        <w:rPr>
          <w:rFonts w:ascii="Aptos" w:eastAsia="Aptos" w:hAnsi="Aptos"/>
          <w:kern w:val="2"/>
          <w:sz w:val="22"/>
          <w14:ligatures w14:val="standardContextual"/>
        </w:rPr>
        <w:t>Fünklein</w:t>
      </w:r>
      <w:proofErr w:type="spellEnd"/>
      <w:r w:rsidRPr="00722FA9">
        <w:rPr>
          <w:rFonts w:ascii="Aptos" w:eastAsia="Aptos" w:hAnsi="Aptos"/>
          <w:kern w:val="2"/>
          <w:sz w:val="22"/>
          <w14:ligatures w14:val="standardContextual"/>
        </w:rPr>
        <w:t xml:space="preserve"> Mut?</w:t>
      </w:r>
      <w:r w:rsidRPr="00722FA9">
        <w:rPr>
          <w:rFonts w:ascii="Aptos" w:eastAsia="Aptos" w:hAnsi="Aptos"/>
          <w:kern w:val="2"/>
          <w:sz w:val="22"/>
          <w14:ligatures w14:val="standardContextual"/>
        </w:rPr>
        <w:br/>
        <w:t xml:space="preserve">Ein </w:t>
      </w:r>
      <w:proofErr w:type="spellStart"/>
      <w:r w:rsidRPr="00722FA9">
        <w:rPr>
          <w:rFonts w:ascii="Aptos" w:eastAsia="Aptos" w:hAnsi="Aptos"/>
          <w:kern w:val="2"/>
          <w:sz w:val="22"/>
          <w14:ligatures w14:val="standardContextual"/>
        </w:rPr>
        <w:t>Andrer</w:t>
      </w:r>
      <w:proofErr w:type="spellEnd"/>
      <w:r w:rsidRPr="00722FA9">
        <w:rPr>
          <w:rFonts w:ascii="Aptos" w:eastAsia="Aptos" w:hAnsi="Aptos"/>
          <w:kern w:val="2"/>
          <w:sz w:val="22"/>
          <w14:ligatures w14:val="standardContextual"/>
        </w:rPr>
        <w:t xml:space="preserve"> hält dein Leben,</w:t>
      </w:r>
      <w:r w:rsidRPr="00722FA9">
        <w:rPr>
          <w:rFonts w:ascii="Aptos" w:eastAsia="Aptos" w:hAnsi="Aptos"/>
          <w:kern w:val="2"/>
          <w:sz w:val="22"/>
          <w14:ligatures w14:val="standardContextual"/>
        </w:rPr>
        <w:br/>
        <w:t>Der was ihm liebet tut.</w:t>
      </w:r>
    </w:p>
    <w:p w14:paraId="6919BC6E" w14:textId="77777777" w:rsidR="008A0A35" w:rsidRPr="00722FA9" w:rsidRDefault="008A0A35" w:rsidP="008A0A35">
      <w:pPr>
        <w:rPr>
          <w:rFonts w:ascii="Aptos" w:eastAsia="Aptos" w:hAnsi="Aptos"/>
          <w:kern w:val="2"/>
          <w:sz w:val="22"/>
          <w14:ligatures w14:val="standardContextual"/>
        </w:rPr>
      </w:pPr>
      <w:r w:rsidRPr="00722FA9">
        <w:rPr>
          <w:rFonts w:ascii="Aptos" w:eastAsia="Aptos" w:hAnsi="Aptos"/>
          <w:kern w:val="2"/>
          <w:sz w:val="22"/>
          <w14:ligatures w14:val="standardContextual"/>
        </w:rPr>
        <w:t>Mein Herz, was hilft dein Streiten,</w:t>
      </w:r>
      <w:r w:rsidRPr="00722FA9">
        <w:rPr>
          <w:rFonts w:ascii="Aptos" w:eastAsia="Aptos" w:hAnsi="Aptos"/>
          <w:kern w:val="2"/>
          <w:sz w:val="22"/>
          <w14:ligatures w14:val="standardContextual"/>
        </w:rPr>
        <w:br/>
        <w:t>Dein Ringen für und für?</w:t>
      </w:r>
      <w:r w:rsidRPr="00722FA9">
        <w:rPr>
          <w:rFonts w:ascii="Aptos" w:eastAsia="Aptos" w:hAnsi="Aptos"/>
          <w:kern w:val="2"/>
          <w:sz w:val="22"/>
          <w14:ligatures w14:val="standardContextual"/>
        </w:rPr>
        <w:br/>
        <w:t>Dein Haschen, dein Erbeuten?</w:t>
      </w:r>
      <w:r w:rsidRPr="00722FA9">
        <w:rPr>
          <w:rFonts w:ascii="Aptos" w:eastAsia="Aptos" w:hAnsi="Aptos"/>
          <w:kern w:val="2"/>
          <w:sz w:val="22"/>
          <w14:ligatures w14:val="standardContextual"/>
        </w:rPr>
        <w:br/>
        <w:t>Es bleibt ja nichts bei dir.</w:t>
      </w:r>
      <w:r w:rsidRPr="00722FA9">
        <w:rPr>
          <w:rFonts w:ascii="Aptos" w:eastAsia="Aptos" w:hAnsi="Aptos"/>
          <w:kern w:val="2"/>
          <w:sz w:val="22"/>
          <w14:ligatures w14:val="standardContextual"/>
        </w:rPr>
        <w:br/>
      </w:r>
      <w:r w:rsidRPr="00722FA9">
        <w:rPr>
          <w:rFonts w:ascii="Aptos" w:eastAsia="Aptos" w:hAnsi="Aptos"/>
          <w:kern w:val="2"/>
          <w:sz w:val="22"/>
          <w14:ligatures w14:val="standardContextual"/>
        </w:rPr>
        <w:lastRenderedPageBreak/>
        <w:t>Und bliebe Lust und Habe</w:t>
      </w:r>
      <w:r w:rsidRPr="00722FA9">
        <w:rPr>
          <w:rFonts w:ascii="Aptos" w:eastAsia="Aptos" w:hAnsi="Aptos"/>
          <w:kern w:val="2"/>
          <w:sz w:val="22"/>
          <w14:ligatures w14:val="standardContextual"/>
        </w:rPr>
        <w:br/>
        <w:t>Dir treu wohl hundert Jahr,</w:t>
      </w:r>
      <w:r w:rsidRPr="00722FA9">
        <w:rPr>
          <w:rFonts w:ascii="Aptos" w:eastAsia="Aptos" w:hAnsi="Aptos"/>
          <w:kern w:val="2"/>
          <w:sz w:val="22"/>
          <w14:ligatures w14:val="standardContextual"/>
        </w:rPr>
        <w:br/>
      </w:r>
      <w:proofErr w:type="spellStart"/>
      <w:r w:rsidRPr="00722FA9">
        <w:rPr>
          <w:rFonts w:ascii="Aptos" w:eastAsia="Aptos" w:hAnsi="Aptos"/>
          <w:kern w:val="2"/>
          <w:sz w:val="22"/>
          <w14:ligatures w14:val="standardContextual"/>
        </w:rPr>
        <w:t>So</w:t>
      </w:r>
      <w:proofErr w:type="spellEnd"/>
      <w:r w:rsidRPr="00722FA9">
        <w:rPr>
          <w:rFonts w:ascii="Aptos" w:eastAsia="Aptos" w:hAnsi="Aptos"/>
          <w:kern w:val="2"/>
          <w:sz w:val="22"/>
          <w14:ligatures w14:val="standardContextual"/>
        </w:rPr>
        <w:t xml:space="preserve"> schaue hin zum Grabe:</w:t>
      </w:r>
      <w:r w:rsidRPr="00722FA9">
        <w:rPr>
          <w:rFonts w:ascii="Aptos" w:eastAsia="Aptos" w:hAnsi="Aptos"/>
          <w:kern w:val="2"/>
          <w:sz w:val="22"/>
          <w14:ligatures w14:val="standardContextual"/>
        </w:rPr>
        <w:br/>
        <w:t>Dort wird dir alles klar.</w:t>
      </w:r>
    </w:p>
    <w:p w14:paraId="1B5EBDFA" w14:textId="77777777" w:rsidR="008A0A35" w:rsidRPr="00722FA9" w:rsidRDefault="008A0A35" w:rsidP="008A0A35">
      <w:pPr>
        <w:rPr>
          <w:rFonts w:ascii="Aptos" w:eastAsia="Aptos" w:hAnsi="Aptos"/>
          <w:kern w:val="2"/>
          <w:sz w:val="22"/>
          <w14:ligatures w14:val="standardContextual"/>
        </w:rPr>
      </w:pPr>
      <w:r w:rsidRPr="00722FA9">
        <w:rPr>
          <w:rFonts w:ascii="Aptos" w:eastAsia="Aptos" w:hAnsi="Aptos"/>
          <w:kern w:val="2"/>
          <w:sz w:val="22"/>
          <w14:ligatures w14:val="standardContextual"/>
        </w:rPr>
        <w:t xml:space="preserve">Aus seinem </w:t>
      </w:r>
      <w:proofErr w:type="spellStart"/>
      <w:r w:rsidRPr="00722FA9">
        <w:rPr>
          <w:rFonts w:ascii="Aptos" w:eastAsia="Aptos" w:hAnsi="Aptos"/>
          <w:kern w:val="2"/>
          <w:sz w:val="22"/>
          <w14:ligatures w14:val="standardContextual"/>
        </w:rPr>
        <w:t>dunkeln</w:t>
      </w:r>
      <w:proofErr w:type="spellEnd"/>
      <w:r w:rsidRPr="00722FA9">
        <w:rPr>
          <w:rFonts w:ascii="Aptos" w:eastAsia="Aptos" w:hAnsi="Aptos"/>
          <w:kern w:val="2"/>
          <w:sz w:val="22"/>
          <w14:ligatures w14:val="standardContextual"/>
        </w:rPr>
        <w:t xml:space="preserve"> Grunde,</w:t>
      </w:r>
      <w:r w:rsidRPr="00722FA9">
        <w:rPr>
          <w:rFonts w:ascii="Aptos" w:eastAsia="Aptos" w:hAnsi="Aptos"/>
          <w:kern w:val="2"/>
          <w:sz w:val="22"/>
          <w14:ligatures w14:val="standardContextual"/>
        </w:rPr>
        <w:br/>
        <w:t>Der nicht mehr lügen kann,</w:t>
      </w:r>
      <w:r w:rsidRPr="00722FA9">
        <w:rPr>
          <w:rFonts w:ascii="Aptos" w:eastAsia="Aptos" w:hAnsi="Aptos"/>
          <w:kern w:val="2"/>
          <w:sz w:val="22"/>
          <w14:ligatures w14:val="standardContextual"/>
        </w:rPr>
        <w:br/>
        <w:t>Klingt wie von Gottes Munde</w:t>
      </w:r>
      <w:r w:rsidRPr="00722FA9">
        <w:rPr>
          <w:rFonts w:ascii="Aptos" w:eastAsia="Aptos" w:hAnsi="Aptos"/>
          <w:kern w:val="2"/>
          <w:sz w:val="22"/>
          <w14:ligatures w14:val="standardContextual"/>
        </w:rPr>
        <w:br/>
        <w:t>Ein hohes Wort dich an:</w:t>
      </w:r>
      <w:r w:rsidRPr="00722FA9">
        <w:rPr>
          <w:rFonts w:ascii="Aptos" w:eastAsia="Aptos" w:hAnsi="Aptos"/>
          <w:kern w:val="2"/>
          <w:sz w:val="22"/>
          <w14:ligatures w14:val="standardContextual"/>
        </w:rPr>
        <w:br/>
      </w:r>
      <w:proofErr w:type="spellStart"/>
      <w:r w:rsidRPr="00722FA9">
        <w:rPr>
          <w:rFonts w:ascii="Aptos" w:eastAsia="Aptos" w:hAnsi="Aptos"/>
          <w:kern w:val="2"/>
          <w:sz w:val="22"/>
          <w14:ligatures w14:val="standardContextual"/>
        </w:rPr>
        <w:t>Hieher</w:t>
      </w:r>
      <w:proofErr w:type="spellEnd"/>
      <w:r w:rsidRPr="00722FA9">
        <w:rPr>
          <w:rFonts w:ascii="Aptos" w:eastAsia="Aptos" w:hAnsi="Aptos"/>
          <w:kern w:val="2"/>
          <w:sz w:val="22"/>
          <w14:ligatures w14:val="standardContextual"/>
        </w:rPr>
        <w:t>! hier lerne schauen,</w:t>
      </w:r>
      <w:r w:rsidRPr="00722FA9">
        <w:rPr>
          <w:rFonts w:ascii="Aptos" w:eastAsia="Aptos" w:hAnsi="Aptos"/>
          <w:kern w:val="2"/>
          <w:sz w:val="22"/>
          <w14:ligatures w14:val="standardContextual"/>
        </w:rPr>
        <w:br/>
        <w:t>Was Tand, was Wahrheit ist;</w:t>
      </w:r>
      <w:r w:rsidRPr="00722FA9">
        <w:rPr>
          <w:rFonts w:ascii="Aptos" w:eastAsia="Aptos" w:hAnsi="Aptos"/>
          <w:kern w:val="2"/>
          <w:sz w:val="22"/>
          <w14:ligatures w14:val="standardContextual"/>
        </w:rPr>
        <w:br/>
      </w:r>
      <w:proofErr w:type="spellStart"/>
      <w:r w:rsidRPr="00722FA9">
        <w:rPr>
          <w:rFonts w:ascii="Aptos" w:eastAsia="Aptos" w:hAnsi="Aptos"/>
          <w:kern w:val="2"/>
          <w:sz w:val="22"/>
          <w14:ligatures w14:val="standardContextual"/>
        </w:rPr>
        <w:t>Hieher</w:t>
      </w:r>
      <w:proofErr w:type="spellEnd"/>
      <w:r w:rsidRPr="00722FA9">
        <w:rPr>
          <w:rFonts w:ascii="Aptos" w:eastAsia="Aptos" w:hAnsi="Aptos"/>
          <w:kern w:val="2"/>
          <w:sz w:val="22"/>
          <w14:ligatures w14:val="standardContextual"/>
        </w:rPr>
        <w:t>! hier lerne bauen</w:t>
      </w:r>
      <w:r w:rsidRPr="00722FA9">
        <w:rPr>
          <w:rFonts w:ascii="Aptos" w:eastAsia="Aptos" w:hAnsi="Aptos"/>
          <w:kern w:val="2"/>
          <w:sz w:val="22"/>
          <w14:ligatures w14:val="standardContextual"/>
        </w:rPr>
        <w:br/>
        <w:t>Auf das, was ewig ist.</w:t>
      </w:r>
    </w:p>
    <w:p w14:paraId="1CAAD685" w14:textId="77777777" w:rsidR="008A0A35" w:rsidRPr="00722FA9" w:rsidRDefault="008A0A35" w:rsidP="008A0A35">
      <w:pPr>
        <w:rPr>
          <w:rFonts w:ascii="Aptos" w:eastAsia="Aptos" w:hAnsi="Aptos"/>
          <w:kern w:val="2"/>
          <w:sz w:val="22"/>
          <w14:ligatures w14:val="standardContextual"/>
        </w:rPr>
      </w:pPr>
      <w:r w:rsidRPr="00722FA9">
        <w:rPr>
          <w:rFonts w:ascii="Aptos" w:eastAsia="Aptos" w:hAnsi="Aptos"/>
          <w:kern w:val="2"/>
          <w:sz w:val="22"/>
          <w14:ligatures w14:val="standardContextual"/>
        </w:rPr>
        <w:t>In diesem dunkeln Grunde,</w:t>
      </w:r>
      <w:r w:rsidRPr="00722FA9">
        <w:rPr>
          <w:rFonts w:ascii="Aptos" w:eastAsia="Aptos" w:hAnsi="Aptos"/>
          <w:kern w:val="2"/>
          <w:sz w:val="22"/>
          <w14:ligatures w14:val="standardContextual"/>
        </w:rPr>
        <w:br/>
        <w:t>In diesem blinden Sand,</w:t>
      </w:r>
      <w:r w:rsidRPr="00722FA9">
        <w:rPr>
          <w:rFonts w:ascii="Aptos" w:eastAsia="Aptos" w:hAnsi="Aptos"/>
          <w:kern w:val="2"/>
          <w:sz w:val="22"/>
          <w14:ligatures w14:val="standardContextual"/>
        </w:rPr>
        <w:br/>
        <w:t>Du Würmchen der Sekunde,</w:t>
      </w:r>
      <w:r w:rsidRPr="00722FA9">
        <w:rPr>
          <w:rFonts w:ascii="Aptos" w:eastAsia="Aptos" w:hAnsi="Aptos"/>
          <w:kern w:val="2"/>
          <w:sz w:val="22"/>
          <w14:ligatures w14:val="standardContextual"/>
        </w:rPr>
        <w:br/>
        <w:t>Hier lerne deinen Stand;</w:t>
      </w:r>
      <w:r w:rsidRPr="00722FA9">
        <w:rPr>
          <w:rFonts w:ascii="Aptos" w:eastAsia="Aptos" w:hAnsi="Aptos"/>
          <w:kern w:val="2"/>
          <w:sz w:val="22"/>
          <w14:ligatures w14:val="standardContextual"/>
        </w:rPr>
        <w:br/>
        <w:t>Hier wird der längsten Sonne</w:t>
      </w:r>
      <w:r w:rsidRPr="00722FA9">
        <w:rPr>
          <w:rFonts w:ascii="Aptos" w:eastAsia="Aptos" w:hAnsi="Aptos"/>
          <w:kern w:val="2"/>
          <w:sz w:val="22"/>
          <w14:ligatures w14:val="standardContextual"/>
        </w:rPr>
        <w:br/>
        <w:t>Ums helle Leben bang,</w:t>
      </w:r>
      <w:r w:rsidRPr="00722FA9">
        <w:rPr>
          <w:rFonts w:ascii="Aptos" w:eastAsia="Aptos" w:hAnsi="Aptos"/>
          <w:kern w:val="2"/>
          <w:sz w:val="22"/>
          <w14:ligatures w14:val="standardContextual"/>
        </w:rPr>
        <w:br/>
        <w:t>Um alle heitre Wonne:</w:t>
      </w:r>
      <w:r w:rsidRPr="00722FA9">
        <w:rPr>
          <w:rFonts w:ascii="Aptos" w:eastAsia="Aptos" w:hAnsi="Aptos"/>
          <w:kern w:val="2"/>
          <w:sz w:val="22"/>
          <w14:ligatures w14:val="standardContextual"/>
        </w:rPr>
        <w:br/>
        <w:t>Die Ewigkeit ist lang.</w:t>
      </w:r>
    </w:p>
    <w:p w14:paraId="60F476B8" w14:textId="77777777" w:rsidR="008A0A35" w:rsidRPr="00722FA9" w:rsidRDefault="008A0A35" w:rsidP="008A0A35">
      <w:pPr>
        <w:rPr>
          <w:rFonts w:ascii="Aptos" w:eastAsia="Aptos" w:hAnsi="Aptos"/>
          <w:kern w:val="2"/>
          <w:sz w:val="22"/>
          <w14:ligatures w14:val="standardContextual"/>
        </w:rPr>
      </w:pPr>
      <w:r w:rsidRPr="00722FA9">
        <w:rPr>
          <w:rFonts w:ascii="Aptos" w:eastAsia="Aptos" w:hAnsi="Aptos"/>
          <w:kern w:val="2"/>
          <w:sz w:val="22"/>
          <w14:ligatures w14:val="standardContextual"/>
        </w:rPr>
        <w:t>O Ewigkeit du lange!</w:t>
      </w:r>
      <w:r w:rsidRPr="00722FA9">
        <w:rPr>
          <w:rFonts w:ascii="Aptos" w:eastAsia="Aptos" w:hAnsi="Aptos"/>
          <w:kern w:val="2"/>
          <w:sz w:val="22"/>
          <w14:ligatures w14:val="standardContextual"/>
        </w:rPr>
        <w:br/>
        <w:t>Wie steh‘ ich kurz vor dir!</w:t>
      </w:r>
      <w:r w:rsidRPr="00722FA9">
        <w:rPr>
          <w:rFonts w:ascii="Aptos" w:eastAsia="Aptos" w:hAnsi="Aptos"/>
          <w:kern w:val="2"/>
          <w:sz w:val="22"/>
          <w14:ligatures w14:val="standardContextual"/>
        </w:rPr>
        <w:br/>
        <w:t>O Ewigkeit du bange!</w:t>
      </w:r>
      <w:r w:rsidRPr="00722FA9">
        <w:rPr>
          <w:rFonts w:ascii="Aptos" w:eastAsia="Aptos" w:hAnsi="Aptos"/>
          <w:kern w:val="2"/>
          <w:sz w:val="22"/>
          <w14:ligatures w14:val="standardContextual"/>
        </w:rPr>
        <w:br/>
        <w:t>Wie bleib‘ ich fest vor dir?</w:t>
      </w:r>
      <w:r w:rsidRPr="00722FA9">
        <w:rPr>
          <w:rFonts w:ascii="Aptos" w:eastAsia="Aptos" w:hAnsi="Aptos"/>
          <w:kern w:val="2"/>
          <w:sz w:val="22"/>
          <w14:ligatures w14:val="standardContextual"/>
        </w:rPr>
        <w:br/>
        <w:t>Wenn selbst die Sonnen zittern</w:t>
      </w:r>
      <w:r w:rsidRPr="00722FA9">
        <w:rPr>
          <w:rFonts w:ascii="Aptos" w:eastAsia="Aptos" w:hAnsi="Aptos"/>
          <w:kern w:val="2"/>
          <w:sz w:val="22"/>
          <w14:ligatures w14:val="standardContextual"/>
        </w:rPr>
        <w:br/>
        <w:t>Im Weltenozean,</w:t>
      </w:r>
      <w:r w:rsidRPr="00722FA9">
        <w:rPr>
          <w:rFonts w:ascii="Aptos" w:eastAsia="Aptos" w:hAnsi="Aptos"/>
          <w:kern w:val="2"/>
          <w:sz w:val="22"/>
          <w14:ligatures w14:val="standardContextual"/>
        </w:rPr>
        <w:br/>
        <w:t>Wie beb‘ ich nicht, von Splittern</w:t>
      </w:r>
      <w:r w:rsidRPr="00722FA9">
        <w:rPr>
          <w:rFonts w:ascii="Aptos" w:eastAsia="Aptos" w:hAnsi="Aptos"/>
          <w:kern w:val="2"/>
          <w:sz w:val="22"/>
          <w14:ligatures w14:val="standardContextual"/>
        </w:rPr>
        <w:br/>
        <w:t>Der allerdünnste Spahn?</w:t>
      </w:r>
    </w:p>
    <w:p w14:paraId="1D7B58D9" w14:textId="77777777" w:rsidR="008A0A35" w:rsidRPr="00722FA9" w:rsidRDefault="008A0A35" w:rsidP="008A0A35">
      <w:pPr>
        <w:rPr>
          <w:rFonts w:ascii="Aptos" w:eastAsia="Aptos" w:hAnsi="Aptos"/>
          <w:kern w:val="2"/>
          <w:sz w:val="22"/>
          <w14:ligatures w14:val="standardContextual"/>
        </w:rPr>
      </w:pPr>
      <w:r w:rsidRPr="00722FA9">
        <w:rPr>
          <w:rFonts w:ascii="Aptos" w:eastAsia="Aptos" w:hAnsi="Aptos"/>
          <w:kern w:val="2"/>
          <w:sz w:val="22"/>
          <w14:ligatures w14:val="standardContextual"/>
        </w:rPr>
        <w:t>O Ewigkeit du lange!</w:t>
      </w:r>
      <w:r w:rsidRPr="00722FA9">
        <w:rPr>
          <w:rFonts w:ascii="Aptos" w:eastAsia="Aptos" w:hAnsi="Aptos"/>
          <w:kern w:val="2"/>
          <w:sz w:val="22"/>
          <w14:ligatures w14:val="standardContextual"/>
        </w:rPr>
        <w:br/>
        <w:t>O tiefes tiefstes Graus!</w:t>
      </w:r>
      <w:r w:rsidRPr="00722FA9">
        <w:rPr>
          <w:rFonts w:ascii="Aptos" w:eastAsia="Aptos" w:hAnsi="Aptos"/>
          <w:kern w:val="2"/>
          <w:sz w:val="22"/>
          <w14:ligatures w14:val="standardContextual"/>
        </w:rPr>
        <w:br/>
        <w:t>O Ewigkeit du bange!</w:t>
      </w:r>
      <w:r w:rsidRPr="00722FA9">
        <w:rPr>
          <w:rFonts w:ascii="Aptos" w:eastAsia="Aptos" w:hAnsi="Aptos"/>
          <w:kern w:val="2"/>
          <w:sz w:val="22"/>
          <w14:ligatures w14:val="standardContextual"/>
        </w:rPr>
        <w:br/>
        <w:t>Wie halt ich vor dir aus?</w:t>
      </w:r>
      <w:r w:rsidRPr="00722FA9">
        <w:rPr>
          <w:rFonts w:ascii="Aptos" w:eastAsia="Aptos" w:hAnsi="Aptos"/>
          <w:kern w:val="2"/>
          <w:sz w:val="22"/>
          <w14:ligatures w14:val="standardContextual"/>
        </w:rPr>
        <w:br/>
        <w:t xml:space="preserve">Ich </w:t>
      </w:r>
      <w:proofErr w:type="spellStart"/>
      <w:r w:rsidRPr="00722FA9">
        <w:rPr>
          <w:rFonts w:ascii="Aptos" w:eastAsia="Aptos" w:hAnsi="Aptos"/>
          <w:kern w:val="2"/>
          <w:sz w:val="22"/>
          <w14:ligatures w14:val="standardContextual"/>
        </w:rPr>
        <w:t>Pünktlein</w:t>
      </w:r>
      <w:proofErr w:type="spellEnd"/>
      <w:r w:rsidRPr="00722FA9">
        <w:rPr>
          <w:rFonts w:ascii="Aptos" w:eastAsia="Aptos" w:hAnsi="Aptos"/>
          <w:kern w:val="2"/>
          <w:sz w:val="22"/>
          <w14:ligatures w14:val="standardContextual"/>
        </w:rPr>
        <w:t xml:space="preserve"> auf den Wogen</w:t>
      </w:r>
      <w:r w:rsidRPr="00722FA9">
        <w:rPr>
          <w:rFonts w:ascii="Aptos" w:eastAsia="Aptos" w:hAnsi="Aptos"/>
          <w:kern w:val="2"/>
          <w:sz w:val="22"/>
          <w14:ligatures w14:val="standardContextual"/>
        </w:rPr>
        <w:br/>
        <w:t>Der Unermesslichkeit?</w:t>
      </w:r>
      <w:r w:rsidRPr="00722FA9">
        <w:rPr>
          <w:rFonts w:ascii="Aptos" w:eastAsia="Aptos" w:hAnsi="Aptos"/>
          <w:kern w:val="2"/>
          <w:sz w:val="22"/>
          <w14:ligatures w14:val="standardContextual"/>
        </w:rPr>
        <w:br/>
        <w:t xml:space="preserve">Ich </w:t>
      </w:r>
      <w:proofErr w:type="spellStart"/>
      <w:r w:rsidRPr="00722FA9">
        <w:rPr>
          <w:rFonts w:ascii="Aptos" w:eastAsia="Aptos" w:hAnsi="Aptos"/>
          <w:kern w:val="2"/>
          <w:sz w:val="22"/>
          <w14:ligatures w14:val="standardContextual"/>
        </w:rPr>
        <w:t>Körnlein</w:t>
      </w:r>
      <w:proofErr w:type="spellEnd"/>
      <w:r w:rsidRPr="00722FA9">
        <w:rPr>
          <w:rFonts w:ascii="Aptos" w:eastAsia="Aptos" w:hAnsi="Aptos"/>
          <w:kern w:val="2"/>
          <w:sz w:val="22"/>
          <w14:ligatures w14:val="standardContextual"/>
        </w:rPr>
        <w:t>, das geflogen</w:t>
      </w:r>
      <w:r w:rsidRPr="00722FA9">
        <w:rPr>
          <w:rFonts w:ascii="Aptos" w:eastAsia="Aptos" w:hAnsi="Aptos"/>
          <w:kern w:val="2"/>
          <w:sz w:val="22"/>
          <w14:ligatures w14:val="standardContextual"/>
        </w:rPr>
        <w:br/>
        <w:t>Ein Stäubchen in die Zeit?</w:t>
      </w:r>
    </w:p>
    <w:p w14:paraId="200C34CE" w14:textId="77777777" w:rsidR="008A0A35" w:rsidRPr="00722FA9" w:rsidRDefault="008A0A35" w:rsidP="008A0A35">
      <w:pPr>
        <w:rPr>
          <w:rFonts w:ascii="Aptos" w:eastAsia="Aptos" w:hAnsi="Aptos"/>
          <w:kern w:val="2"/>
          <w:sz w:val="22"/>
          <w14:ligatures w14:val="standardContextual"/>
        </w:rPr>
      </w:pPr>
      <w:r w:rsidRPr="00722FA9">
        <w:rPr>
          <w:rFonts w:ascii="Aptos" w:eastAsia="Aptos" w:hAnsi="Aptos"/>
          <w:kern w:val="2"/>
          <w:sz w:val="22"/>
          <w14:ligatures w14:val="standardContextual"/>
        </w:rPr>
        <w:t>Mein Herz, ich will dir’s sagen,</w:t>
      </w:r>
      <w:r w:rsidRPr="00722FA9">
        <w:rPr>
          <w:rFonts w:ascii="Aptos" w:eastAsia="Aptos" w:hAnsi="Aptos"/>
          <w:kern w:val="2"/>
          <w:sz w:val="22"/>
          <w14:ligatures w14:val="standardContextual"/>
        </w:rPr>
        <w:br/>
        <w:t>Mein armes krankes Herz!</w:t>
      </w:r>
      <w:r w:rsidRPr="00722FA9">
        <w:rPr>
          <w:rFonts w:ascii="Aptos" w:eastAsia="Aptos" w:hAnsi="Aptos"/>
          <w:kern w:val="2"/>
          <w:sz w:val="22"/>
          <w14:ligatures w14:val="standardContextual"/>
        </w:rPr>
        <w:br/>
        <w:t xml:space="preserve">Du musst den </w:t>
      </w:r>
      <w:proofErr w:type="spellStart"/>
      <w:r w:rsidRPr="00722FA9">
        <w:rPr>
          <w:rFonts w:ascii="Aptos" w:eastAsia="Aptos" w:hAnsi="Aptos"/>
          <w:kern w:val="2"/>
          <w:sz w:val="22"/>
          <w14:ligatures w14:val="standardContextual"/>
        </w:rPr>
        <w:t>Aufflug</w:t>
      </w:r>
      <w:proofErr w:type="spellEnd"/>
      <w:r w:rsidRPr="00722FA9">
        <w:rPr>
          <w:rFonts w:ascii="Aptos" w:eastAsia="Aptos" w:hAnsi="Aptos"/>
          <w:kern w:val="2"/>
          <w:sz w:val="22"/>
          <w14:ligatures w14:val="standardContextual"/>
        </w:rPr>
        <w:t xml:space="preserve"> wagen</w:t>
      </w:r>
      <w:r w:rsidRPr="00722FA9">
        <w:rPr>
          <w:rFonts w:ascii="Aptos" w:eastAsia="Aptos" w:hAnsi="Aptos"/>
          <w:kern w:val="2"/>
          <w:sz w:val="22"/>
          <w14:ligatures w14:val="standardContextual"/>
        </w:rPr>
        <w:br/>
        <w:t>Empor vom Erdenschmerz,</w:t>
      </w:r>
      <w:r w:rsidRPr="00722FA9">
        <w:rPr>
          <w:rFonts w:ascii="Aptos" w:eastAsia="Aptos" w:hAnsi="Aptos"/>
          <w:kern w:val="2"/>
          <w:sz w:val="22"/>
          <w14:ligatures w14:val="standardContextual"/>
        </w:rPr>
        <w:br/>
        <w:t>Du musst die Flügel schwingen</w:t>
      </w:r>
      <w:r w:rsidRPr="00722FA9">
        <w:rPr>
          <w:rFonts w:ascii="Aptos" w:eastAsia="Aptos" w:hAnsi="Aptos"/>
          <w:kern w:val="2"/>
          <w:sz w:val="22"/>
          <w14:ligatures w14:val="standardContextual"/>
        </w:rPr>
        <w:br/>
        <w:t>Empor zum Himmelzelt,</w:t>
      </w:r>
      <w:r w:rsidRPr="00722FA9">
        <w:rPr>
          <w:rFonts w:ascii="Aptos" w:eastAsia="Aptos" w:hAnsi="Aptos"/>
          <w:kern w:val="2"/>
          <w:sz w:val="22"/>
          <w14:ligatures w14:val="standardContextual"/>
        </w:rPr>
        <w:br/>
        <w:t>Und mit den Lerchen singen:</w:t>
      </w:r>
      <w:r w:rsidRPr="00722FA9">
        <w:rPr>
          <w:rFonts w:ascii="Aptos" w:eastAsia="Aptos" w:hAnsi="Aptos"/>
          <w:kern w:val="2"/>
          <w:sz w:val="22"/>
          <w14:ligatures w14:val="standardContextual"/>
        </w:rPr>
        <w:br/>
        <w:t>Dort oben ist die Welt.</w:t>
      </w:r>
    </w:p>
    <w:p w14:paraId="0F52909D" w14:textId="77777777" w:rsidR="008A0A35" w:rsidRPr="00722FA9" w:rsidRDefault="008A0A35" w:rsidP="008A0A35">
      <w:pPr>
        <w:rPr>
          <w:rFonts w:ascii="Aptos" w:eastAsia="Aptos" w:hAnsi="Aptos"/>
          <w:kern w:val="2"/>
          <w:sz w:val="22"/>
          <w14:ligatures w14:val="standardContextual"/>
        </w:rPr>
      </w:pPr>
      <w:r w:rsidRPr="00722FA9">
        <w:rPr>
          <w:rFonts w:ascii="Aptos" w:eastAsia="Aptos" w:hAnsi="Aptos"/>
          <w:kern w:val="2"/>
          <w:sz w:val="22"/>
          <w14:ligatures w14:val="standardContextual"/>
        </w:rPr>
        <w:t>Dort oben, ja dort oben</w:t>
      </w:r>
      <w:r w:rsidRPr="00722FA9">
        <w:rPr>
          <w:rFonts w:ascii="Aptos" w:eastAsia="Aptos" w:hAnsi="Aptos"/>
          <w:kern w:val="2"/>
          <w:sz w:val="22"/>
          <w14:ligatures w14:val="standardContextual"/>
        </w:rPr>
        <w:br/>
        <w:t>Da ist des Christen Welt,</w:t>
      </w:r>
      <w:r w:rsidRPr="00722FA9">
        <w:rPr>
          <w:rFonts w:ascii="Aptos" w:eastAsia="Aptos" w:hAnsi="Aptos"/>
          <w:kern w:val="2"/>
          <w:sz w:val="22"/>
          <w14:ligatures w14:val="standardContextual"/>
        </w:rPr>
        <w:br/>
      </w:r>
      <w:r w:rsidRPr="00722FA9">
        <w:rPr>
          <w:rFonts w:ascii="Aptos" w:eastAsia="Aptos" w:hAnsi="Aptos"/>
          <w:kern w:val="2"/>
          <w:sz w:val="22"/>
          <w14:ligatures w14:val="standardContextual"/>
        </w:rPr>
        <w:lastRenderedPageBreak/>
        <w:t>Wenn was aus Staub gewoben</w:t>
      </w:r>
      <w:r w:rsidRPr="00722FA9">
        <w:rPr>
          <w:rFonts w:ascii="Aptos" w:eastAsia="Aptos" w:hAnsi="Aptos"/>
          <w:kern w:val="2"/>
          <w:sz w:val="22"/>
          <w14:ligatures w14:val="standardContextual"/>
        </w:rPr>
        <w:br/>
        <w:t>In Staub hienieden fällt;</w:t>
      </w:r>
      <w:r w:rsidRPr="00722FA9">
        <w:rPr>
          <w:rFonts w:ascii="Aptos" w:eastAsia="Aptos" w:hAnsi="Aptos"/>
          <w:kern w:val="2"/>
          <w:sz w:val="22"/>
          <w14:ligatures w14:val="standardContextual"/>
        </w:rPr>
        <w:br/>
        <w:t>Dort oben, ja dort oben</w:t>
      </w:r>
      <w:r w:rsidRPr="00722FA9">
        <w:rPr>
          <w:rFonts w:ascii="Aptos" w:eastAsia="Aptos" w:hAnsi="Aptos"/>
          <w:kern w:val="2"/>
          <w:sz w:val="22"/>
          <w14:ligatures w14:val="standardContextual"/>
        </w:rPr>
        <w:br/>
        <w:t>Da ist des Christen Zeit,</w:t>
      </w:r>
      <w:r w:rsidRPr="00722FA9">
        <w:rPr>
          <w:rFonts w:ascii="Aptos" w:eastAsia="Aptos" w:hAnsi="Aptos"/>
          <w:kern w:val="2"/>
          <w:sz w:val="22"/>
          <w14:ligatures w14:val="standardContextual"/>
        </w:rPr>
        <w:br/>
        <w:t>Dahin den Flug gehoben!</w:t>
      </w:r>
      <w:r w:rsidRPr="00722FA9">
        <w:rPr>
          <w:rFonts w:ascii="Aptos" w:eastAsia="Aptos" w:hAnsi="Aptos"/>
          <w:kern w:val="2"/>
          <w:sz w:val="22"/>
          <w14:ligatures w14:val="standardContextual"/>
        </w:rPr>
        <w:br/>
        <w:t>Lang ist die Ewigkeit.</w:t>
      </w:r>
    </w:p>
    <w:p w14:paraId="6D829F57" w14:textId="77777777" w:rsidR="008A0A35" w:rsidRPr="00722FA9" w:rsidRDefault="008A0A35" w:rsidP="008A0A35">
      <w:pPr>
        <w:rPr>
          <w:rFonts w:ascii="Aptos" w:eastAsia="Aptos" w:hAnsi="Aptos"/>
          <w:kern w:val="2"/>
          <w:sz w:val="22"/>
          <w14:ligatures w14:val="standardContextual"/>
        </w:rPr>
      </w:pPr>
      <w:r w:rsidRPr="00722FA9">
        <w:rPr>
          <w:rFonts w:ascii="Aptos" w:eastAsia="Aptos" w:hAnsi="Aptos"/>
          <w:kern w:val="2"/>
          <w:sz w:val="22"/>
          <w14:ligatures w14:val="standardContextual"/>
        </w:rPr>
        <w:t>Dort oben, ja dort oben</w:t>
      </w:r>
      <w:r w:rsidRPr="00722FA9">
        <w:rPr>
          <w:rFonts w:ascii="Aptos" w:eastAsia="Aptos" w:hAnsi="Aptos"/>
          <w:kern w:val="2"/>
          <w:sz w:val="22"/>
          <w14:ligatures w14:val="standardContextual"/>
        </w:rPr>
        <w:br/>
        <w:t>Bei Gott und seinem Christ</w:t>
      </w:r>
      <w:r w:rsidRPr="00722FA9">
        <w:rPr>
          <w:rFonts w:ascii="Aptos" w:eastAsia="Aptos" w:hAnsi="Aptos"/>
          <w:kern w:val="2"/>
          <w:sz w:val="22"/>
          <w14:ligatures w14:val="standardContextual"/>
        </w:rPr>
        <w:br/>
        <w:t>Ist aller Wahn zerstoben</w:t>
      </w:r>
      <w:r w:rsidRPr="00722FA9">
        <w:rPr>
          <w:rFonts w:ascii="Aptos" w:eastAsia="Aptos" w:hAnsi="Aptos"/>
          <w:kern w:val="2"/>
          <w:sz w:val="22"/>
          <w14:ligatures w14:val="standardContextual"/>
        </w:rPr>
        <w:br/>
        <w:t>Und Menschentand und List,</w:t>
      </w:r>
      <w:r w:rsidRPr="00722FA9">
        <w:rPr>
          <w:rFonts w:ascii="Aptos" w:eastAsia="Aptos" w:hAnsi="Aptos"/>
          <w:kern w:val="2"/>
          <w:sz w:val="22"/>
          <w14:ligatures w14:val="standardContextual"/>
        </w:rPr>
        <w:br/>
        <w:t>Die eitlen Eitelkeiten,</w:t>
      </w:r>
      <w:r w:rsidRPr="00722FA9">
        <w:rPr>
          <w:rFonts w:ascii="Aptos" w:eastAsia="Aptos" w:hAnsi="Aptos"/>
          <w:kern w:val="2"/>
          <w:sz w:val="22"/>
          <w14:ligatures w14:val="standardContextual"/>
        </w:rPr>
        <w:br/>
        <w:t>Die eitle Sorg‘ und Not,</w:t>
      </w:r>
      <w:r w:rsidRPr="00722FA9">
        <w:rPr>
          <w:rFonts w:ascii="Aptos" w:eastAsia="Aptos" w:hAnsi="Aptos"/>
          <w:kern w:val="2"/>
          <w:sz w:val="22"/>
          <w14:ligatures w14:val="standardContextual"/>
        </w:rPr>
        <w:br/>
        <w:t>Worum so viele streiten</w:t>
      </w:r>
      <w:r w:rsidRPr="00722FA9">
        <w:rPr>
          <w:rFonts w:ascii="Aptos" w:eastAsia="Aptos" w:hAnsi="Aptos"/>
          <w:kern w:val="2"/>
          <w:sz w:val="22"/>
          <w14:ligatures w14:val="standardContextual"/>
        </w:rPr>
        <w:br/>
        <w:t>Und ringen bis zum Tod.</w:t>
      </w:r>
    </w:p>
    <w:p w14:paraId="4727B14F" w14:textId="77777777" w:rsidR="008A0A35" w:rsidRPr="00722FA9" w:rsidRDefault="008A0A35" w:rsidP="008A0A35">
      <w:pPr>
        <w:rPr>
          <w:rFonts w:ascii="Aptos" w:eastAsia="Aptos" w:hAnsi="Aptos"/>
          <w:kern w:val="2"/>
          <w:sz w:val="22"/>
          <w14:ligatures w14:val="standardContextual"/>
        </w:rPr>
      </w:pPr>
      <w:r w:rsidRPr="00722FA9">
        <w:rPr>
          <w:rFonts w:ascii="Aptos" w:eastAsia="Aptos" w:hAnsi="Aptos"/>
          <w:kern w:val="2"/>
          <w:sz w:val="22"/>
          <w14:ligatures w14:val="standardContextual"/>
        </w:rPr>
        <w:t>Drum stell‘, o Herz, dein Grämen,</w:t>
      </w:r>
      <w:r w:rsidRPr="00722FA9">
        <w:rPr>
          <w:rFonts w:ascii="Aptos" w:eastAsia="Aptos" w:hAnsi="Aptos"/>
          <w:kern w:val="2"/>
          <w:sz w:val="22"/>
          <w14:ligatures w14:val="standardContextual"/>
        </w:rPr>
        <w:br/>
        <w:t>Den leeren Jammer ein,</w:t>
      </w:r>
      <w:r w:rsidRPr="00722FA9">
        <w:rPr>
          <w:rFonts w:ascii="Aptos" w:eastAsia="Aptos" w:hAnsi="Aptos"/>
          <w:kern w:val="2"/>
          <w:sz w:val="22"/>
          <w14:ligatures w14:val="standardContextual"/>
        </w:rPr>
        <w:br/>
        <w:t>Flieg‘ aus den Erdenschemen</w:t>
      </w:r>
      <w:r w:rsidRPr="00722FA9">
        <w:rPr>
          <w:rFonts w:ascii="Aptos" w:eastAsia="Aptos" w:hAnsi="Aptos"/>
          <w:kern w:val="2"/>
          <w:sz w:val="22"/>
          <w14:ligatures w14:val="standardContextual"/>
        </w:rPr>
        <w:br/>
        <w:t>Empor zum Himmelschein,</w:t>
      </w:r>
      <w:r w:rsidRPr="00722FA9">
        <w:rPr>
          <w:rFonts w:ascii="Aptos" w:eastAsia="Aptos" w:hAnsi="Aptos"/>
          <w:kern w:val="2"/>
          <w:sz w:val="22"/>
          <w14:ligatures w14:val="standardContextual"/>
        </w:rPr>
        <w:br/>
        <w:t>Wirf hin die eitlen Sorgen</w:t>
      </w:r>
      <w:r w:rsidRPr="00722FA9">
        <w:rPr>
          <w:rFonts w:ascii="Aptos" w:eastAsia="Aptos" w:hAnsi="Aptos"/>
          <w:kern w:val="2"/>
          <w:sz w:val="22"/>
          <w14:ligatures w14:val="standardContextual"/>
        </w:rPr>
        <w:br/>
        <w:t>Der kurzen Spanne Zeit;</w:t>
      </w:r>
      <w:r w:rsidRPr="00722FA9">
        <w:rPr>
          <w:rFonts w:ascii="Aptos" w:eastAsia="Aptos" w:hAnsi="Aptos"/>
          <w:kern w:val="2"/>
          <w:sz w:val="22"/>
          <w14:ligatures w14:val="standardContextual"/>
        </w:rPr>
        <w:br/>
        <w:t>Das Wort hat dich geborgen:</w:t>
      </w:r>
      <w:r w:rsidRPr="00722FA9">
        <w:rPr>
          <w:rFonts w:ascii="Aptos" w:eastAsia="Aptos" w:hAnsi="Aptos"/>
          <w:kern w:val="2"/>
          <w:sz w:val="22"/>
          <w14:ligatures w14:val="standardContextual"/>
        </w:rPr>
        <w:br/>
        <w:t>Lang ist die Ewigkeit.</w:t>
      </w:r>
    </w:p>
    <w:p w14:paraId="2C2E14B5" w14:textId="77777777" w:rsidR="008A0A35" w:rsidRPr="00722FA9" w:rsidRDefault="008A0A35" w:rsidP="008A0A35">
      <w:pPr>
        <w:pStyle w:val="berschrift1"/>
        <w:rPr>
          <w:sz w:val="40"/>
        </w:rPr>
      </w:pPr>
      <w:r w:rsidRPr="00722FA9">
        <w:rPr>
          <w:rFonts w:eastAsia="Aptos"/>
        </w:rPr>
        <w:t>O Erde, Land der Tränen,</w:t>
      </w:r>
    </w:p>
    <w:p w14:paraId="7EDD38F2" w14:textId="77777777" w:rsidR="008A0A35" w:rsidRPr="00722FA9" w:rsidRDefault="008A0A35" w:rsidP="008A0A35">
      <w:pPr>
        <w:rPr>
          <w:rFonts w:ascii="Aptos" w:eastAsia="Aptos" w:hAnsi="Aptos"/>
          <w:kern w:val="2"/>
          <w:sz w:val="22"/>
          <w14:ligatures w14:val="standardContextual"/>
        </w:rPr>
      </w:pPr>
      <w:r w:rsidRPr="00722FA9">
        <w:rPr>
          <w:rFonts w:ascii="Aptos" w:eastAsia="Aptos" w:hAnsi="Aptos"/>
          <w:kern w:val="2"/>
          <w:sz w:val="22"/>
          <w14:ligatures w14:val="standardContextual"/>
        </w:rPr>
        <w:t>O Erde, Land der Tränen,</w:t>
      </w:r>
      <w:r w:rsidRPr="00722FA9">
        <w:rPr>
          <w:rFonts w:ascii="Aptos" w:eastAsia="Aptos" w:hAnsi="Aptos"/>
          <w:kern w:val="2"/>
          <w:sz w:val="22"/>
          <w14:ligatures w14:val="standardContextual"/>
        </w:rPr>
        <w:br/>
        <w:t>Voll Unlust und voll Lust,</w:t>
      </w:r>
      <w:r w:rsidRPr="00722FA9">
        <w:rPr>
          <w:rFonts w:ascii="Aptos" w:eastAsia="Aptos" w:hAnsi="Aptos"/>
          <w:kern w:val="2"/>
          <w:sz w:val="22"/>
          <w14:ligatures w14:val="standardContextual"/>
        </w:rPr>
        <w:br/>
        <w:t>Voll Träumen und voll Sehnen</w:t>
      </w:r>
      <w:r w:rsidRPr="00722FA9">
        <w:rPr>
          <w:rFonts w:ascii="Aptos" w:eastAsia="Aptos" w:hAnsi="Aptos"/>
          <w:kern w:val="2"/>
          <w:sz w:val="22"/>
          <w14:ligatures w14:val="standardContextual"/>
        </w:rPr>
        <w:br/>
        <w:t>Der kranken Menschenbrust,</w:t>
      </w:r>
      <w:r w:rsidRPr="00722FA9">
        <w:rPr>
          <w:rFonts w:ascii="Aptos" w:eastAsia="Aptos" w:hAnsi="Aptos"/>
          <w:kern w:val="2"/>
          <w:sz w:val="22"/>
          <w14:ligatures w14:val="standardContextual"/>
        </w:rPr>
        <w:br/>
        <w:t>Voll Lichter und voll Schatten</w:t>
      </w:r>
      <w:r w:rsidRPr="00722FA9">
        <w:rPr>
          <w:rFonts w:ascii="Aptos" w:eastAsia="Aptos" w:hAnsi="Aptos"/>
          <w:kern w:val="2"/>
          <w:sz w:val="22"/>
          <w14:ligatures w14:val="standardContextual"/>
        </w:rPr>
        <w:br/>
        <w:t>Vielfacher Täuscherei,</w:t>
      </w:r>
      <w:r w:rsidRPr="00722FA9">
        <w:rPr>
          <w:rFonts w:ascii="Aptos" w:eastAsia="Aptos" w:hAnsi="Aptos"/>
          <w:kern w:val="2"/>
          <w:sz w:val="22"/>
          <w14:ligatures w14:val="standardContextual"/>
        </w:rPr>
        <w:br/>
        <w:t>Wo was wir heute hatten</w:t>
      </w:r>
      <w:r w:rsidRPr="00722FA9">
        <w:rPr>
          <w:rFonts w:ascii="Aptos" w:eastAsia="Aptos" w:hAnsi="Aptos"/>
          <w:kern w:val="2"/>
          <w:sz w:val="22"/>
          <w14:ligatures w14:val="standardContextual"/>
        </w:rPr>
        <w:br/>
        <w:t>Ist morgen schon vorbei.</w:t>
      </w:r>
    </w:p>
    <w:p w14:paraId="07DE89EA" w14:textId="77777777" w:rsidR="008A0A35" w:rsidRPr="00722FA9" w:rsidRDefault="008A0A35" w:rsidP="008A0A35">
      <w:pPr>
        <w:rPr>
          <w:rFonts w:ascii="Aptos" w:eastAsia="Aptos" w:hAnsi="Aptos"/>
          <w:kern w:val="2"/>
          <w:sz w:val="22"/>
          <w14:ligatures w14:val="standardContextual"/>
        </w:rPr>
      </w:pPr>
      <w:r w:rsidRPr="00722FA9">
        <w:rPr>
          <w:rFonts w:ascii="Aptos" w:eastAsia="Aptos" w:hAnsi="Aptos"/>
          <w:kern w:val="2"/>
          <w:sz w:val="22"/>
          <w14:ligatures w14:val="standardContextual"/>
        </w:rPr>
        <w:t>Ja, bunter Gaukelschimmer</w:t>
      </w:r>
      <w:r w:rsidRPr="00722FA9">
        <w:rPr>
          <w:rFonts w:ascii="Aptos" w:eastAsia="Aptos" w:hAnsi="Aptos"/>
          <w:kern w:val="2"/>
          <w:sz w:val="22"/>
          <w14:ligatures w14:val="standardContextual"/>
        </w:rPr>
        <w:br/>
        <w:t>Ist diese bunte Welt,</w:t>
      </w:r>
      <w:r w:rsidRPr="00722FA9">
        <w:rPr>
          <w:rFonts w:ascii="Aptos" w:eastAsia="Aptos" w:hAnsi="Aptos"/>
          <w:kern w:val="2"/>
          <w:sz w:val="22"/>
          <w14:ligatures w14:val="standardContextual"/>
        </w:rPr>
        <w:br/>
        <w:t>Die mit der Kugel immer</w:t>
      </w:r>
      <w:r w:rsidRPr="00722FA9">
        <w:rPr>
          <w:rFonts w:ascii="Aptos" w:eastAsia="Aptos" w:hAnsi="Aptos"/>
          <w:kern w:val="2"/>
          <w:sz w:val="22"/>
          <w14:ligatures w14:val="standardContextual"/>
        </w:rPr>
        <w:br/>
        <w:t>Im Wechsel steigt und fällt,</w:t>
      </w:r>
      <w:r w:rsidRPr="00722FA9">
        <w:rPr>
          <w:rFonts w:ascii="Aptos" w:eastAsia="Aptos" w:hAnsi="Aptos"/>
          <w:kern w:val="2"/>
          <w:sz w:val="22"/>
          <w14:ligatures w14:val="standardContextual"/>
        </w:rPr>
        <w:br/>
        <w:t>Wo Blinde unter Blinden</w:t>
      </w:r>
      <w:r w:rsidRPr="00722FA9">
        <w:rPr>
          <w:rFonts w:ascii="Aptos" w:eastAsia="Aptos" w:hAnsi="Aptos"/>
          <w:kern w:val="2"/>
          <w:sz w:val="22"/>
          <w14:ligatures w14:val="standardContextual"/>
        </w:rPr>
        <w:br/>
        <w:t>Sich stoßen hin und her</w:t>
      </w:r>
      <w:r w:rsidRPr="00722FA9">
        <w:rPr>
          <w:rFonts w:ascii="Aptos" w:eastAsia="Aptos" w:hAnsi="Aptos"/>
          <w:kern w:val="2"/>
          <w:sz w:val="22"/>
          <w14:ligatures w14:val="standardContextual"/>
        </w:rPr>
        <w:br/>
        <w:t>Und Ruh und Frieden finden</w:t>
      </w:r>
      <w:r w:rsidRPr="00722FA9">
        <w:rPr>
          <w:rFonts w:ascii="Aptos" w:eastAsia="Aptos" w:hAnsi="Aptos"/>
          <w:kern w:val="2"/>
          <w:sz w:val="22"/>
          <w14:ligatures w14:val="standardContextual"/>
        </w:rPr>
        <w:br/>
        <w:t>Die Herzen nimmermehr.</w:t>
      </w:r>
    </w:p>
    <w:p w14:paraId="7F5D7BFE" w14:textId="77777777" w:rsidR="008A0A35" w:rsidRPr="00722FA9" w:rsidRDefault="008A0A35" w:rsidP="008A0A35">
      <w:pPr>
        <w:rPr>
          <w:rFonts w:ascii="Aptos" w:eastAsia="Aptos" w:hAnsi="Aptos"/>
          <w:kern w:val="2"/>
          <w:sz w:val="22"/>
          <w14:ligatures w14:val="standardContextual"/>
        </w:rPr>
      </w:pPr>
      <w:r w:rsidRPr="00722FA9">
        <w:rPr>
          <w:rFonts w:ascii="Aptos" w:eastAsia="Aptos" w:hAnsi="Aptos"/>
          <w:kern w:val="2"/>
          <w:sz w:val="22"/>
          <w14:ligatures w14:val="standardContextual"/>
        </w:rPr>
        <w:t>Hier läufst du in der Irre,</w:t>
      </w:r>
      <w:r w:rsidRPr="00722FA9">
        <w:rPr>
          <w:rFonts w:ascii="Aptos" w:eastAsia="Aptos" w:hAnsi="Aptos"/>
          <w:kern w:val="2"/>
          <w:sz w:val="22"/>
          <w14:ligatures w14:val="standardContextual"/>
        </w:rPr>
        <w:br/>
        <w:t>Mensch, zwischen Nacht und Licht,</w:t>
      </w:r>
      <w:r w:rsidRPr="00722FA9">
        <w:rPr>
          <w:rFonts w:ascii="Aptos" w:eastAsia="Aptos" w:hAnsi="Aptos"/>
          <w:kern w:val="2"/>
          <w:sz w:val="22"/>
          <w14:ligatures w14:val="standardContextual"/>
        </w:rPr>
        <w:br/>
        <w:t>Und findest im Gewirre</w:t>
      </w:r>
      <w:r w:rsidRPr="00722FA9">
        <w:rPr>
          <w:rFonts w:ascii="Aptos" w:eastAsia="Aptos" w:hAnsi="Aptos"/>
          <w:kern w:val="2"/>
          <w:sz w:val="22"/>
          <w14:ligatures w14:val="standardContextual"/>
        </w:rPr>
        <w:br/>
        <w:t>Die rechte Straße nicht,</w:t>
      </w:r>
      <w:r w:rsidRPr="00722FA9">
        <w:rPr>
          <w:rFonts w:ascii="Aptos" w:eastAsia="Aptos" w:hAnsi="Aptos"/>
          <w:kern w:val="2"/>
          <w:sz w:val="22"/>
          <w14:ligatures w14:val="standardContextual"/>
        </w:rPr>
        <w:br/>
        <w:t>Auf tausend falschen Wegen,</w:t>
      </w:r>
      <w:r w:rsidRPr="00722FA9">
        <w:rPr>
          <w:rFonts w:ascii="Aptos" w:eastAsia="Aptos" w:hAnsi="Aptos"/>
          <w:kern w:val="2"/>
          <w:sz w:val="22"/>
          <w14:ligatures w14:val="standardContextual"/>
        </w:rPr>
        <w:br/>
        <w:t>Der bunten Täuschung Spiel,</w:t>
      </w:r>
      <w:r w:rsidRPr="00722FA9">
        <w:rPr>
          <w:rFonts w:ascii="Aptos" w:eastAsia="Aptos" w:hAnsi="Aptos"/>
          <w:kern w:val="2"/>
          <w:sz w:val="22"/>
          <w14:ligatures w14:val="standardContextual"/>
        </w:rPr>
        <w:br/>
      </w:r>
      <w:r w:rsidRPr="00722FA9">
        <w:rPr>
          <w:rFonts w:ascii="Aptos" w:eastAsia="Aptos" w:hAnsi="Aptos"/>
          <w:kern w:val="2"/>
          <w:sz w:val="22"/>
          <w14:ligatures w14:val="standardContextual"/>
        </w:rPr>
        <w:lastRenderedPageBreak/>
        <w:t>Bald feige bald verwegen</w:t>
      </w:r>
      <w:r w:rsidRPr="00722FA9">
        <w:rPr>
          <w:rFonts w:ascii="Aptos" w:eastAsia="Aptos" w:hAnsi="Aptos"/>
          <w:kern w:val="2"/>
          <w:sz w:val="22"/>
          <w14:ligatures w14:val="standardContextual"/>
        </w:rPr>
        <w:br/>
        <w:t>Läufst du vorbei dem Ziel.</w:t>
      </w:r>
    </w:p>
    <w:p w14:paraId="406AC2FF" w14:textId="77777777" w:rsidR="008A0A35" w:rsidRPr="00722FA9" w:rsidRDefault="008A0A35" w:rsidP="008A0A35">
      <w:pPr>
        <w:rPr>
          <w:rFonts w:ascii="Aptos" w:eastAsia="Aptos" w:hAnsi="Aptos"/>
          <w:kern w:val="2"/>
          <w:sz w:val="22"/>
          <w14:ligatures w14:val="standardContextual"/>
        </w:rPr>
      </w:pPr>
      <w:r w:rsidRPr="00722FA9">
        <w:rPr>
          <w:rFonts w:ascii="Aptos" w:eastAsia="Aptos" w:hAnsi="Aptos"/>
          <w:kern w:val="2"/>
          <w:sz w:val="22"/>
          <w14:ligatures w14:val="standardContextual"/>
        </w:rPr>
        <w:t>Und tiefer stets und weiter</w:t>
      </w:r>
      <w:r w:rsidRPr="00722FA9">
        <w:rPr>
          <w:rFonts w:ascii="Aptos" w:eastAsia="Aptos" w:hAnsi="Aptos"/>
          <w:kern w:val="2"/>
          <w:sz w:val="22"/>
          <w14:ligatures w14:val="standardContextual"/>
        </w:rPr>
        <w:br/>
        <w:t xml:space="preserve">Läuft fort die </w:t>
      </w:r>
      <w:proofErr w:type="spellStart"/>
      <w:r w:rsidRPr="00722FA9">
        <w:rPr>
          <w:rFonts w:ascii="Aptos" w:eastAsia="Aptos" w:hAnsi="Aptos"/>
          <w:kern w:val="2"/>
          <w:sz w:val="22"/>
          <w14:ligatures w14:val="standardContextual"/>
        </w:rPr>
        <w:t>Biesternis</w:t>
      </w:r>
      <w:proofErr w:type="spellEnd"/>
      <w:r w:rsidRPr="00722FA9">
        <w:rPr>
          <w:rFonts w:ascii="Aptos" w:eastAsia="Aptos" w:hAnsi="Aptos"/>
          <w:kern w:val="2"/>
          <w:sz w:val="22"/>
          <w:vertAlign w:val="superscript"/>
          <w14:ligatures w14:val="standardContextual"/>
        </w:rPr>
        <w:footnoteReference w:id="2"/>
      </w:r>
      <w:r w:rsidRPr="00722FA9">
        <w:rPr>
          <w:rFonts w:ascii="Aptos" w:eastAsia="Aptos" w:hAnsi="Aptos"/>
          <w:kern w:val="2"/>
          <w:sz w:val="22"/>
          <w14:ligatures w14:val="standardContextual"/>
        </w:rPr>
        <w:t>,</w:t>
      </w:r>
      <w:r w:rsidRPr="00722FA9">
        <w:rPr>
          <w:rFonts w:ascii="Aptos" w:eastAsia="Aptos" w:hAnsi="Aptos"/>
          <w:kern w:val="2"/>
          <w:sz w:val="22"/>
          <w14:ligatures w14:val="standardContextual"/>
        </w:rPr>
        <w:br/>
        <w:t xml:space="preserve">Kein Zeiger, kein </w:t>
      </w:r>
      <w:proofErr w:type="spellStart"/>
      <w:r w:rsidRPr="00722FA9">
        <w:rPr>
          <w:rFonts w:ascii="Aptos" w:eastAsia="Aptos" w:hAnsi="Aptos"/>
          <w:kern w:val="2"/>
          <w:sz w:val="22"/>
          <w14:ligatures w14:val="standardContextual"/>
        </w:rPr>
        <w:t>Geleiter</w:t>
      </w:r>
      <w:proofErr w:type="spellEnd"/>
      <w:r w:rsidRPr="00722FA9">
        <w:rPr>
          <w:rFonts w:ascii="Aptos" w:eastAsia="Aptos" w:hAnsi="Aptos"/>
          <w:kern w:val="2"/>
          <w:sz w:val="22"/>
          <w14:ligatures w14:val="standardContextual"/>
        </w:rPr>
        <w:br/>
        <w:t>Macht dich des Wegs gewiss;</w:t>
      </w:r>
      <w:r w:rsidRPr="00722FA9">
        <w:rPr>
          <w:rFonts w:ascii="Aptos" w:eastAsia="Aptos" w:hAnsi="Aptos"/>
          <w:kern w:val="2"/>
          <w:sz w:val="22"/>
          <w14:ligatures w14:val="standardContextual"/>
        </w:rPr>
        <w:br/>
      </w:r>
      <w:proofErr w:type="spellStart"/>
      <w:r w:rsidRPr="00722FA9">
        <w:rPr>
          <w:rFonts w:ascii="Aptos" w:eastAsia="Aptos" w:hAnsi="Aptos"/>
          <w:kern w:val="2"/>
          <w:sz w:val="22"/>
          <w14:ligatures w14:val="standardContextual"/>
        </w:rPr>
        <w:t>Nur</w:t>
      </w:r>
      <w:proofErr w:type="spellEnd"/>
      <w:r w:rsidRPr="00722FA9">
        <w:rPr>
          <w:rFonts w:ascii="Aptos" w:eastAsia="Aptos" w:hAnsi="Aptos"/>
          <w:kern w:val="2"/>
          <w:sz w:val="22"/>
          <w14:ligatures w14:val="standardContextual"/>
        </w:rPr>
        <w:t xml:space="preserve"> Einer hält den Faden,</w:t>
      </w:r>
      <w:r w:rsidRPr="00722FA9">
        <w:rPr>
          <w:rFonts w:ascii="Aptos" w:eastAsia="Aptos" w:hAnsi="Aptos"/>
          <w:kern w:val="2"/>
          <w:sz w:val="22"/>
          <w14:ligatures w14:val="standardContextual"/>
        </w:rPr>
        <w:br/>
        <w:t>Der durch die Wirren führt,</w:t>
      </w:r>
      <w:r w:rsidRPr="00722FA9">
        <w:rPr>
          <w:rFonts w:ascii="Aptos" w:eastAsia="Aptos" w:hAnsi="Aptos"/>
          <w:kern w:val="2"/>
          <w:sz w:val="22"/>
          <w14:ligatures w14:val="standardContextual"/>
        </w:rPr>
        <w:br/>
        <w:t>Er, der auf Sternenpfaden</w:t>
      </w:r>
      <w:r w:rsidRPr="00722FA9">
        <w:rPr>
          <w:rFonts w:ascii="Aptos" w:eastAsia="Aptos" w:hAnsi="Aptos"/>
          <w:kern w:val="2"/>
          <w:sz w:val="22"/>
          <w14:ligatures w14:val="standardContextual"/>
        </w:rPr>
        <w:br/>
        <w:t>Das große All regiert.</w:t>
      </w:r>
    </w:p>
    <w:p w14:paraId="5AC79710" w14:textId="77777777" w:rsidR="008A0A35" w:rsidRPr="00722FA9" w:rsidRDefault="008A0A35" w:rsidP="008A0A35">
      <w:pPr>
        <w:rPr>
          <w:rFonts w:ascii="Aptos" w:eastAsia="Aptos" w:hAnsi="Aptos"/>
          <w:kern w:val="2"/>
          <w:sz w:val="22"/>
          <w14:ligatures w14:val="standardContextual"/>
        </w:rPr>
      </w:pPr>
      <w:r w:rsidRPr="00722FA9">
        <w:rPr>
          <w:rFonts w:ascii="Aptos" w:eastAsia="Aptos" w:hAnsi="Aptos"/>
          <w:kern w:val="2"/>
          <w:sz w:val="22"/>
          <w14:ligatures w14:val="standardContextual"/>
        </w:rPr>
        <w:t>Drum nach den Sternenpfaden,</w:t>
      </w:r>
      <w:r w:rsidRPr="00722FA9">
        <w:rPr>
          <w:rFonts w:ascii="Aptos" w:eastAsia="Aptos" w:hAnsi="Aptos"/>
          <w:kern w:val="2"/>
          <w:sz w:val="22"/>
          <w14:ligatures w14:val="standardContextual"/>
        </w:rPr>
        <w:br/>
      </w:r>
      <w:proofErr w:type="spellStart"/>
      <w:r w:rsidRPr="00722FA9">
        <w:rPr>
          <w:rFonts w:ascii="Aptos" w:eastAsia="Aptos" w:hAnsi="Aptos"/>
          <w:kern w:val="2"/>
          <w:sz w:val="22"/>
          <w14:ligatures w14:val="standardContextual"/>
        </w:rPr>
        <w:t>Nach</w:t>
      </w:r>
      <w:proofErr w:type="spellEnd"/>
      <w:r w:rsidRPr="00722FA9">
        <w:rPr>
          <w:rFonts w:ascii="Aptos" w:eastAsia="Aptos" w:hAnsi="Aptos"/>
          <w:kern w:val="2"/>
          <w:sz w:val="22"/>
          <w14:ligatures w14:val="standardContextual"/>
        </w:rPr>
        <w:t xml:space="preserve"> oben musst du </w:t>
      </w:r>
      <w:proofErr w:type="spellStart"/>
      <w:r w:rsidRPr="00722FA9">
        <w:rPr>
          <w:rFonts w:ascii="Aptos" w:eastAsia="Aptos" w:hAnsi="Aptos"/>
          <w:kern w:val="2"/>
          <w:sz w:val="22"/>
          <w14:ligatures w14:val="standardContextual"/>
        </w:rPr>
        <w:t>schau’n</w:t>
      </w:r>
      <w:proofErr w:type="spellEnd"/>
      <w:r w:rsidRPr="00722FA9">
        <w:rPr>
          <w:rFonts w:ascii="Aptos" w:eastAsia="Aptos" w:hAnsi="Aptos"/>
          <w:kern w:val="2"/>
          <w:sz w:val="22"/>
          <w14:ligatures w14:val="standardContextual"/>
        </w:rPr>
        <w:t>,</w:t>
      </w:r>
      <w:r w:rsidRPr="00722FA9">
        <w:rPr>
          <w:rFonts w:ascii="Aptos" w:eastAsia="Aptos" w:hAnsi="Aptos"/>
          <w:kern w:val="2"/>
          <w:sz w:val="22"/>
          <w14:ligatures w14:val="standardContextual"/>
        </w:rPr>
        <w:br/>
        <w:t>Dort vor dem Licht der Gnaden</w:t>
      </w:r>
      <w:r w:rsidRPr="00722FA9">
        <w:rPr>
          <w:rFonts w:ascii="Aptos" w:eastAsia="Aptos" w:hAnsi="Aptos"/>
          <w:kern w:val="2"/>
          <w:sz w:val="22"/>
          <w14:ligatures w14:val="standardContextual"/>
        </w:rPr>
        <w:br/>
        <w:t xml:space="preserve">Entfliehen Nacht und </w:t>
      </w:r>
      <w:proofErr w:type="spellStart"/>
      <w:r w:rsidRPr="00722FA9">
        <w:rPr>
          <w:rFonts w:ascii="Aptos" w:eastAsia="Aptos" w:hAnsi="Aptos"/>
          <w:kern w:val="2"/>
          <w:sz w:val="22"/>
          <w14:ligatures w14:val="standardContextual"/>
        </w:rPr>
        <w:t>Grau’n</w:t>
      </w:r>
      <w:proofErr w:type="spellEnd"/>
      <w:r w:rsidRPr="00722FA9">
        <w:rPr>
          <w:rFonts w:ascii="Aptos" w:eastAsia="Aptos" w:hAnsi="Aptos"/>
          <w:kern w:val="2"/>
          <w:sz w:val="22"/>
          <w14:ligatures w14:val="standardContextual"/>
        </w:rPr>
        <w:t>,</w:t>
      </w:r>
      <w:r w:rsidRPr="00722FA9">
        <w:rPr>
          <w:rFonts w:ascii="Aptos" w:eastAsia="Aptos" w:hAnsi="Aptos"/>
          <w:kern w:val="2"/>
          <w:sz w:val="22"/>
          <w14:ligatures w14:val="standardContextual"/>
        </w:rPr>
        <w:br/>
        <w:t>Von dort geht heller Morgen</w:t>
      </w:r>
      <w:r w:rsidRPr="00722FA9">
        <w:rPr>
          <w:rFonts w:ascii="Aptos" w:eastAsia="Aptos" w:hAnsi="Aptos"/>
          <w:kern w:val="2"/>
          <w:sz w:val="22"/>
          <w14:ligatures w14:val="standardContextual"/>
        </w:rPr>
        <w:br/>
        <w:t>Dir schon hienieden auf,</w:t>
      </w:r>
      <w:r w:rsidRPr="00722FA9">
        <w:rPr>
          <w:rFonts w:ascii="Aptos" w:eastAsia="Aptos" w:hAnsi="Aptos"/>
          <w:kern w:val="2"/>
          <w:sz w:val="22"/>
          <w14:ligatures w14:val="standardContextual"/>
        </w:rPr>
        <w:br/>
      </w:r>
      <w:proofErr w:type="spellStart"/>
      <w:r w:rsidRPr="00722FA9">
        <w:rPr>
          <w:rFonts w:ascii="Aptos" w:eastAsia="Aptos" w:hAnsi="Aptos"/>
          <w:kern w:val="2"/>
          <w:sz w:val="22"/>
          <w14:ligatures w14:val="standardContextual"/>
        </w:rPr>
        <w:t>Vor</w:t>
      </w:r>
      <w:proofErr w:type="spellEnd"/>
      <w:r w:rsidRPr="00722FA9">
        <w:rPr>
          <w:rFonts w:ascii="Aptos" w:eastAsia="Aptos" w:hAnsi="Aptos"/>
          <w:kern w:val="2"/>
          <w:sz w:val="22"/>
          <w14:ligatures w14:val="standardContextual"/>
        </w:rPr>
        <w:t xml:space="preserve"> Lug und Trug geborgen</w:t>
      </w:r>
      <w:r w:rsidRPr="00722FA9">
        <w:rPr>
          <w:rFonts w:ascii="Aptos" w:eastAsia="Aptos" w:hAnsi="Aptos"/>
          <w:kern w:val="2"/>
          <w:sz w:val="22"/>
          <w14:ligatures w14:val="standardContextual"/>
        </w:rPr>
        <w:br/>
        <w:t>Läuft klar dein Lebenslauf.</w:t>
      </w:r>
    </w:p>
    <w:p w14:paraId="35FB2644" w14:textId="77777777" w:rsidR="008A0A35" w:rsidRPr="00722FA9" w:rsidRDefault="008A0A35" w:rsidP="008A0A35">
      <w:pPr>
        <w:rPr>
          <w:rFonts w:ascii="Aptos" w:eastAsia="Aptos" w:hAnsi="Aptos"/>
          <w:kern w:val="2"/>
          <w:sz w:val="22"/>
          <w14:ligatures w14:val="standardContextual"/>
        </w:rPr>
      </w:pPr>
      <w:r w:rsidRPr="00722FA9">
        <w:rPr>
          <w:rFonts w:ascii="Aptos" w:eastAsia="Aptos" w:hAnsi="Aptos"/>
          <w:kern w:val="2"/>
          <w:sz w:val="22"/>
          <w14:ligatures w14:val="standardContextual"/>
        </w:rPr>
        <w:t>Dahin! dahin! von hinnen</w:t>
      </w:r>
      <w:r w:rsidRPr="00722FA9">
        <w:rPr>
          <w:rFonts w:ascii="Aptos" w:eastAsia="Aptos" w:hAnsi="Aptos"/>
          <w:kern w:val="2"/>
          <w:sz w:val="22"/>
          <w14:ligatures w14:val="standardContextual"/>
        </w:rPr>
        <w:br/>
        <w:t>Zum lichten Heimatland</w:t>
      </w:r>
      <w:r w:rsidRPr="00722FA9">
        <w:rPr>
          <w:rFonts w:ascii="Aptos" w:eastAsia="Aptos" w:hAnsi="Aptos"/>
          <w:kern w:val="2"/>
          <w:sz w:val="22"/>
          <w14:ligatures w14:val="standardContextual"/>
        </w:rPr>
        <w:br/>
        <w:t>Mit Herzen und mit Sinnen</w:t>
      </w:r>
      <w:r w:rsidRPr="00722FA9">
        <w:rPr>
          <w:rFonts w:ascii="Aptos" w:eastAsia="Aptos" w:hAnsi="Aptos"/>
          <w:kern w:val="2"/>
          <w:sz w:val="22"/>
          <w14:ligatures w14:val="standardContextual"/>
        </w:rPr>
        <w:br/>
        <w:t>Vom eitlen Erdentand!</w:t>
      </w:r>
      <w:r w:rsidRPr="00722FA9">
        <w:rPr>
          <w:rFonts w:ascii="Aptos" w:eastAsia="Aptos" w:hAnsi="Aptos"/>
          <w:kern w:val="2"/>
          <w:sz w:val="22"/>
          <w14:ligatures w14:val="standardContextual"/>
        </w:rPr>
        <w:br/>
        <w:t>So fliege, froher Flieger,</w:t>
      </w:r>
      <w:r w:rsidRPr="00722FA9">
        <w:rPr>
          <w:rFonts w:ascii="Aptos" w:eastAsia="Aptos" w:hAnsi="Aptos"/>
          <w:kern w:val="2"/>
          <w:sz w:val="22"/>
          <w14:ligatures w14:val="standardContextual"/>
        </w:rPr>
        <w:br/>
        <w:t>Empor im Mut des Lichts!</w:t>
      </w:r>
      <w:r w:rsidRPr="00722FA9">
        <w:rPr>
          <w:rFonts w:ascii="Aptos" w:eastAsia="Aptos" w:hAnsi="Aptos"/>
          <w:kern w:val="2"/>
          <w:sz w:val="22"/>
          <w14:ligatures w14:val="standardContextual"/>
        </w:rPr>
        <w:br/>
        <w:t>So schreite, tapfrer Sieger,</w:t>
      </w:r>
      <w:r w:rsidRPr="00722FA9">
        <w:rPr>
          <w:rFonts w:ascii="Aptos" w:eastAsia="Aptos" w:hAnsi="Aptos"/>
          <w:kern w:val="2"/>
          <w:sz w:val="22"/>
          <w14:ligatures w14:val="standardContextual"/>
        </w:rPr>
        <w:br/>
        <w:t>Hin durch die Nacht der Nichts!</w:t>
      </w:r>
    </w:p>
    <w:p w14:paraId="425BD6C5" w14:textId="2999B8F6" w:rsidR="00915152" w:rsidRPr="00915152" w:rsidRDefault="00915152" w:rsidP="00915152">
      <w:pPr>
        <w:pStyle w:val="berschrift1"/>
      </w:pPr>
      <w:r w:rsidRPr="00722FA9">
        <w:rPr>
          <w:rFonts w:eastAsia="Aptos"/>
        </w:rPr>
        <w:t>O Erde, Land der Träume</w:t>
      </w:r>
    </w:p>
    <w:p w14:paraId="584B1B62" w14:textId="77777777" w:rsidR="00915152" w:rsidRPr="00722FA9" w:rsidRDefault="00915152" w:rsidP="00915152">
      <w:pPr>
        <w:rPr>
          <w:rFonts w:ascii="Aptos" w:eastAsia="Aptos" w:hAnsi="Aptos"/>
          <w:kern w:val="2"/>
          <w:sz w:val="22"/>
          <w14:ligatures w14:val="standardContextual"/>
        </w:rPr>
      </w:pPr>
      <w:r w:rsidRPr="00722FA9">
        <w:rPr>
          <w:rFonts w:ascii="Aptos" w:eastAsia="Aptos" w:hAnsi="Aptos"/>
          <w:kern w:val="2"/>
          <w:sz w:val="22"/>
          <w14:ligatures w14:val="standardContextual"/>
        </w:rPr>
        <w:t>O Erde, Land der Träume,</w:t>
      </w:r>
      <w:r w:rsidRPr="00722FA9">
        <w:rPr>
          <w:rFonts w:ascii="Aptos" w:eastAsia="Aptos" w:hAnsi="Aptos"/>
          <w:kern w:val="2"/>
          <w:sz w:val="22"/>
          <w14:ligatures w14:val="standardContextual"/>
        </w:rPr>
        <w:br/>
        <w:t>O Erde, Land des Trugs,</w:t>
      </w:r>
      <w:r w:rsidRPr="00722FA9">
        <w:rPr>
          <w:rFonts w:ascii="Aptos" w:eastAsia="Aptos" w:hAnsi="Aptos"/>
          <w:kern w:val="2"/>
          <w:sz w:val="22"/>
          <w14:ligatures w14:val="standardContextual"/>
        </w:rPr>
        <w:br/>
        <w:t xml:space="preserve">Willst du für </w:t>
      </w:r>
      <w:proofErr w:type="spellStart"/>
      <w:r w:rsidRPr="00722FA9">
        <w:rPr>
          <w:rFonts w:ascii="Aptos" w:eastAsia="Aptos" w:hAnsi="Aptos"/>
          <w:kern w:val="2"/>
          <w:sz w:val="22"/>
          <w14:ligatures w14:val="standardContextual"/>
        </w:rPr>
        <w:t>hell’re</w:t>
      </w:r>
      <w:proofErr w:type="spellEnd"/>
      <w:r w:rsidRPr="00722FA9">
        <w:rPr>
          <w:rFonts w:ascii="Aptos" w:eastAsia="Aptos" w:hAnsi="Aptos"/>
          <w:kern w:val="2"/>
          <w:sz w:val="22"/>
          <w14:ligatures w14:val="standardContextual"/>
        </w:rPr>
        <w:t xml:space="preserve"> Räume</w:t>
      </w:r>
      <w:r w:rsidRPr="00722FA9">
        <w:rPr>
          <w:rFonts w:ascii="Aptos" w:eastAsia="Aptos" w:hAnsi="Aptos"/>
          <w:kern w:val="2"/>
          <w:sz w:val="22"/>
          <w14:ligatures w14:val="standardContextual"/>
        </w:rPr>
        <w:br/>
        <w:t>Die Flügel meines Flugs</w:t>
      </w:r>
      <w:r w:rsidRPr="00722FA9">
        <w:rPr>
          <w:rFonts w:ascii="Aptos" w:eastAsia="Aptos" w:hAnsi="Aptos"/>
          <w:kern w:val="2"/>
          <w:sz w:val="22"/>
          <w14:ligatures w14:val="standardContextual"/>
        </w:rPr>
        <w:br/>
        <w:t>Mir immer wieder kürzen,</w:t>
      </w:r>
      <w:r w:rsidRPr="00722FA9">
        <w:rPr>
          <w:rFonts w:ascii="Aptos" w:eastAsia="Aptos" w:hAnsi="Aptos"/>
          <w:kern w:val="2"/>
          <w:sz w:val="22"/>
          <w14:ligatures w14:val="standardContextual"/>
        </w:rPr>
        <w:br/>
        <w:t>In deines Jammers Staub</w:t>
      </w:r>
      <w:r w:rsidRPr="00722FA9">
        <w:rPr>
          <w:rFonts w:ascii="Aptos" w:eastAsia="Aptos" w:hAnsi="Aptos"/>
          <w:kern w:val="2"/>
          <w:sz w:val="22"/>
          <w14:ligatures w14:val="standardContextual"/>
        </w:rPr>
        <w:br/>
        <w:t>Mich elend, niederstürzen,</w:t>
      </w:r>
      <w:r w:rsidRPr="00722FA9">
        <w:rPr>
          <w:rFonts w:ascii="Aptos" w:eastAsia="Aptos" w:hAnsi="Aptos"/>
          <w:kern w:val="2"/>
          <w:sz w:val="22"/>
          <w14:ligatures w14:val="standardContextual"/>
        </w:rPr>
        <w:br/>
        <w:t>In Jagd nach schlechtem Raub?</w:t>
      </w:r>
    </w:p>
    <w:p w14:paraId="546653F2" w14:textId="77777777" w:rsidR="00915152" w:rsidRPr="00722FA9" w:rsidRDefault="00915152" w:rsidP="00915152">
      <w:pPr>
        <w:rPr>
          <w:rFonts w:ascii="Aptos" w:eastAsia="Aptos" w:hAnsi="Aptos"/>
          <w:kern w:val="2"/>
          <w:sz w:val="22"/>
          <w14:ligatures w14:val="standardContextual"/>
        </w:rPr>
      </w:pPr>
      <w:r w:rsidRPr="00722FA9">
        <w:rPr>
          <w:rFonts w:ascii="Aptos" w:eastAsia="Aptos" w:hAnsi="Aptos"/>
          <w:kern w:val="2"/>
          <w:sz w:val="22"/>
          <w14:ligatures w14:val="standardContextual"/>
        </w:rPr>
        <w:t>Es soll dir nicht gelingen,</w:t>
      </w:r>
      <w:r w:rsidRPr="00722FA9">
        <w:rPr>
          <w:rFonts w:ascii="Aptos" w:eastAsia="Aptos" w:hAnsi="Aptos"/>
          <w:kern w:val="2"/>
          <w:sz w:val="22"/>
          <w14:ligatures w14:val="standardContextual"/>
        </w:rPr>
        <w:br/>
        <w:t>Ich habe meinen Hort,</w:t>
      </w:r>
      <w:r w:rsidRPr="00722FA9">
        <w:rPr>
          <w:rFonts w:ascii="Aptos" w:eastAsia="Aptos" w:hAnsi="Aptos"/>
          <w:kern w:val="2"/>
          <w:sz w:val="22"/>
          <w14:ligatures w14:val="standardContextual"/>
        </w:rPr>
        <w:br/>
        <w:t>Der trägt auf Feuerschwingen</w:t>
      </w:r>
      <w:r w:rsidRPr="00722FA9">
        <w:rPr>
          <w:rFonts w:ascii="Aptos" w:eastAsia="Aptos" w:hAnsi="Aptos"/>
          <w:kern w:val="2"/>
          <w:sz w:val="22"/>
          <w14:ligatures w14:val="standardContextual"/>
        </w:rPr>
        <w:br/>
        <w:t>Mich durch die Himmel fort;</w:t>
      </w:r>
      <w:r w:rsidRPr="00722FA9">
        <w:rPr>
          <w:rFonts w:ascii="Aptos" w:eastAsia="Aptos" w:hAnsi="Aptos"/>
          <w:kern w:val="2"/>
          <w:sz w:val="22"/>
          <w14:ligatures w14:val="standardContextual"/>
        </w:rPr>
        <w:br/>
        <w:t>Ich habe meinen Meister,</w:t>
      </w:r>
      <w:r w:rsidRPr="00722FA9">
        <w:rPr>
          <w:rFonts w:ascii="Aptos" w:eastAsia="Aptos" w:hAnsi="Aptos"/>
          <w:kern w:val="2"/>
          <w:sz w:val="22"/>
          <w14:ligatures w14:val="standardContextual"/>
        </w:rPr>
        <w:br/>
        <w:t>Der Held und König ist</w:t>
      </w:r>
      <w:r w:rsidRPr="00722FA9">
        <w:rPr>
          <w:rFonts w:ascii="Aptos" w:eastAsia="Aptos" w:hAnsi="Aptos"/>
          <w:kern w:val="2"/>
          <w:sz w:val="22"/>
          <w14:ligatures w14:val="standardContextual"/>
        </w:rPr>
        <w:br/>
        <w:t>Er ist der Fürst der Geister</w:t>
      </w:r>
      <w:r w:rsidRPr="00722FA9">
        <w:rPr>
          <w:rFonts w:ascii="Aptos" w:eastAsia="Aptos" w:hAnsi="Aptos"/>
          <w:kern w:val="2"/>
          <w:sz w:val="22"/>
          <w14:ligatures w14:val="standardContextual"/>
        </w:rPr>
        <w:br/>
        <w:t>Und heißet Jesus Christ.</w:t>
      </w:r>
    </w:p>
    <w:p w14:paraId="74AF407B" w14:textId="77777777" w:rsidR="00915152" w:rsidRPr="00722FA9" w:rsidRDefault="00915152" w:rsidP="00915152">
      <w:pPr>
        <w:rPr>
          <w:rFonts w:ascii="Aptos" w:eastAsia="Aptos" w:hAnsi="Aptos"/>
          <w:kern w:val="2"/>
          <w:sz w:val="22"/>
          <w14:ligatures w14:val="standardContextual"/>
        </w:rPr>
      </w:pPr>
      <w:r w:rsidRPr="00722FA9">
        <w:rPr>
          <w:rFonts w:ascii="Aptos" w:eastAsia="Aptos" w:hAnsi="Aptos"/>
          <w:kern w:val="2"/>
          <w:sz w:val="22"/>
          <w14:ligatures w14:val="standardContextual"/>
        </w:rPr>
        <w:lastRenderedPageBreak/>
        <w:t>Er stieg vom Himmel nieder</w:t>
      </w:r>
      <w:r w:rsidRPr="00722FA9">
        <w:rPr>
          <w:rFonts w:ascii="Aptos" w:eastAsia="Aptos" w:hAnsi="Aptos"/>
          <w:kern w:val="2"/>
          <w:sz w:val="22"/>
          <w14:ligatures w14:val="standardContextual"/>
        </w:rPr>
        <w:br/>
        <w:t xml:space="preserve">Auf unsre </w:t>
      </w:r>
      <w:proofErr w:type="spellStart"/>
      <w:r w:rsidRPr="00722FA9">
        <w:rPr>
          <w:rFonts w:ascii="Aptos" w:eastAsia="Aptos" w:hAnsi="Aptos"/>
          <w:kern w:val="2"/>
          <w:sz w:val="22"/>
          <w14:ligatures w14:val="standardContextual"/>
        </w:rPr>
        <w:t>Erdenau’n</w:t>
      </w:r>
      <w:proofErr w:type="spellEnd"/>
      <w:r w:rsidRPr="00722FA9">
        <w:rPr>
          <w:rFonts w:ascii="Aptos" w:eastAsia="Aptos" w:hAnsi="Aptos"/>
          <w:kern w:val="2"/>
          <w:sz w:val="22"/>
          <w14:ligatures w14:val="standardContextual"/>
        </w:rPr>
        <w:t>,</w:t>
      </w:r>
      <w:r w:rsidRPr="00722FA9">
        <w:rPr>
          <w:rFonts w:ascii="Aptos" w:eastAsia="Aptos" w:hAnsi="Aptos"/>
          <w:kern w:val="2"/>
          <w:sz w:val="22"/>
          <w14:ligatures w14:val="standardContextual"/>
        </w:rPr>
        <w:br/>
        <w:t>Damit wir Menschen wieder</w:t>
      </w:r>
      <w:r w:rsidRPr="00722FA9">
        <w:rPr>
          <w:rFonts w:ascii="Aptos" w:eastAsia="Aptos" w:hAnsi="Aptos"/>
          <w:kern w:val="2"/>
          <w:sz w:val="22"/>
          <w14:ligatures w14:val="standardContextual"/>
        </w:rPr>
        <w:br/>
      </w:r>
      <w:proofErr w:type="spellStart"/>
      <w:r w:rsidRPr="00722FA9">
        <w:rPr>
          <w:rFonts w:ascii="Aptos" w:eastAsia="Aptos" w:hAnsi="Aptos"/>
          <w:kern w:val="2"/>
          <w:sz w:val="22"/>
          <w14:ligatures w14:val="standardContextual"/>
        </w:rPr>
        <w:t>Nach</w:t>
      </w:r>
      <w:proofErr w:type="spellEnd"/>
      <w:r w:rsidRPr="00722FA9">
        <w:rPr>
          <w:rFonts w:ascii="Aptos" w:eastAsia="Aptos" w:hAnsi="Aptos"/>
          <w:kern w:val="2"/>
          <w:sz w:val="22"/>
          <w14:ligatures w14:val="standardContextual"/>
        </w:rPr>
        <w:t xml:space="preserve"> oben lernten </w:t>
      </w:r>
      <w:proofErr w:type="spellStart"/>
      <w:r w:rsidRPr="00722FA9">
        <w:rPr>
          <w:rFonts w:ascii="Aptos" w:eastAsia="Aptos" w:hAnsi="Aptos"/>
          <w:kern w:val="2"/>
          <w:sz w:val="22"/>
          <w14:ligatures w14:val="standardContextual"/>
        </w:rPr>
        <w:t>schau’n</w:t>
      </w:r>
      <w:proofErr w:type="spellEnd"/>
      <w:r w:rsidRPr="00722FA9">
        <w:rPr>
          <w:rFonts w:ascii="Aptos" w:eastAsia="Aptos" w:hAnsi="Aptos"/>
          <w:kern w:val="2"/>
          <w:sz w:val="22"/>
          <w14:ligatures w14:val="standardContextual"/>
        </w:rPr>
        <w:t>,</w:t>
      </w:r>
      <w:r w:rsidRPr="00722FA9">
        <w:rPr>
          <w:rFonts w:ascii="Aptos" w:eastAsia="Aptos" w:hAnsi="Aptos"/>
          <w:kern w:val="2"/>
          <w:sz w:val="22"/>
          <w14:ligatures w14:val="standardContextual"/>
        </w:rPr>
        <w:br/>
        <w:t>Damit wir arme Wichte,</w:t>
      </w:r>
      <w:r w:rsidRPr="00722FA9">
        <w:rPr>
          <w:rFonts w:ascii="Aptos" w:eastAsia="Aptos" w:hAnsi="Aptos"/>
          <w:kern w:val="2"/>
          <w:sz w:val="22"/>
          <w14:ligatures w14:val="standardContextual"/>
        </w:rPr>
        <w:br/>
        <w:t>Von Wahn und Trug umstrickt,</w:t>
      </w:r>
      <w:r w:rsidRPr="00722FA9">
        <w:rPr>
          <w:rFonts w:ascii="Aptos" w:eastAsia="Aptos" w:hAnsi="Aptos"/>
          <w:kern w:val="2"/>
          <w:sz w:val="22"/>
          <w14:ligatures w14:val="standardContextual"/>
        </w:rPr>
        <w:br/>
        <w:t>Aufschauten nach dem Lichte,</w:t>
      </w:r>
      <w:r w:rsidRPr="00722FA9">
        <w:rPr>
          <w:rFonts w:ascii="Aptos" w:eastAsia="Aptos" w:hAnsi="Aptos"/>
          <w:kern w:val="2"/>
          <w:sz w:val="22"/>
          <w14:ligatures w14:val="standardContextual"/>
        </w:rPr>
        <w:br/>
        <w:t>Woraus die Gottheit blickt.</w:t>
      </w:r>
    </w:p>
    <w:p w14:paraId="02499929" w14:textId="77777777" w:rsidR="00915152" w:rsidRPr="00722FA9" w:rsidRDefault="00915152" w:rsidP="00915152">
      <w:pPr>
        <w:rPr>
          <w:rFonts w:ascii="Aptos" w:eastAsia="Aptos" w:hAnsi="Aptos"/>
          <w:kern w:val="2"/>
          <w:sz w:val="22"/>
          <w14:ligatures w14:val="standardContextual"/>
        </w:rPr>
      </w:pPr>
      <w:r w:rsidRPr="00722FA9">
        <w:rPr>
          <w:rFonts w:ascii="Aptos" w:eastAsia="Aptos" w:hAnsi="Aptos"/>
          <w:kern w:val="2"/>
          <w:sz w:val="22"/>
          <w14:ligatures w14:val="standardContextual"/>
        </w:rPr>
        <w:t>O König aller Liebe,</w:t>
      </w:r>
      <w:r w:rsidRPr="00722FA9">
        <w:rPr>
          <w:rFonts w:ascii="Aptos" w:eastAsia="Aptos" w:hAnsi="Aptos"/>
          <w:kern w:val="2"/>
          <w:sz w:val="22"/>
          <w14:ligatures w14:val="standardContextual"/>
        </w:rPr>
        <w:br/>
        <w:t>O Glanz der höchsten Lichts,</w:t>
      </w:r>
      <w:r w:rsidRPr="00722FA9">
        <w:rPr>
          <w:rFonts w:ascii="Aptos" w:eastAsia="Aptos" w:hAnsi="Aptos"/>
          <w:kern w:val="2"/>
          <w:sz w:val="22"/>
          <w14:ligatures w14:val="standardContextual"/>
        </w:rPr>
        <w:br/>
        <w:t>Wenn mir auch gar nichts bliebe,</w:t>
      </w:r>
      <w:r w:rsidRPr="00722FA9">
        <w:rPr>
          <w:rFonts w:ascii="Aptos" w:eastAsia="Aptos" w:hAnsi="Aptos"/>
          <w:kern w:val="2"/>
          <w:sz w:val="22"/>
          <w14:ligatures w14:val="standardContextual"/>
        </w:rPr>
        <w:br/>
        <w:t>Gar nichts in diesem Nichts,</w:t>
      </w:r>
      <w:r w:rsidRPr="00722FA9">
        <w:rPr>
          <w:rFonts w:ascii="Aptos" w:eastAsia="Aptos" w:hAnsi="Aptos"/>
          <w:kern w:val="2"/>
          <w:sz w:val="22"/>
          <w14:ligatures w14:val="standardContextual"/>
        </w:rPr>
        <w:br/>
        <w:t>Worum die Welt sich reißet,</w:t>
      </w:r>
      <w:r w:rsidRPr="00722FA9">
        <w:rPr>
          <w:rFonts w:ascii="Aptos" w:eastAsia="Aptos" w:hAnsi="Aptos"/>
          <w:kern w:val="2"/>
          <w:sz w:val="22"/>
          <w14:ligatures w14:val="standardContextual"/>
        </w:rPr>
        <w:br/>
        <w:t>Du bleibst mein Held und Hort,</w:t>
      </w:r>
      <w:r w:rsidRPr="00722FA9">
        <w:rPr>
          <w:rFonts w:ascii="Aptos" w:eastAsia="Aptos" w:hAnsi="Aptos"/>
          <w:kern w:val="2"/>
          <w:sz w:val="22"/>
          <w14:ligatures w14:val="standardContextual"/>
        </w:rPr>
        <w:br/>
        <w:t>Und was auch reißt und spleißet,</w:t>
      </w:r>
      <w:r w:rsidRPr="00722FA9">
        <w:rPr>
          <w:rFonts w:ascii="Aptos" w:eastAsia="Aptos" w:hAnsi="Aptos"/>
          <w:kern w:val="2"/>
          <w:sz w:val="22"/>
          <w14:ligatures w14:val="standardContextual"/>
        </w:rPr>
        <w:br/>
        <w:t>Nichts reist von dir mich fort.</w:t>
      </w:r>
    </w:p>
    <w:p w14:paraId="5C8571B7" w14:textId="77777777" w:rsidR="00915152" w:rsidRPr="00722FA9" w:rsidRDefault="00915152" w:rsidP="00915152">
      <w:pPr>
        <w:rPr>
          <w:rFonts w:ascii="Aptos" w:eastAsia="Aptos" w:hAnsi="Aptos"/>
          <w:kern w:val="2"/>
          <w:sz w:val="22"/>
          <w14:ligatures w14:val="standardContextual"/>
        </w:rPr>
      </w:pPr>
      <w:r w:rsidRPr="00722FA9">
        <w:rPr>
          <w:rFonts w:ascii="Aptos" w:eastAsia="Aptos" w:hAnsi="Aptos"/>
          <w:kern w:val="2"/>
          <w:sz w:val="22"/>
          <w14:ligatures w14:val="standardContextual"/>
        </w:rPr>
        <w:t>So mag denn alles schweben</w:t>
      </w:r>
      <w:r w:rsidRPr="00722FA9">
        <w:rPr>
          <w:rFonts w:ascii="Aptos" w:eastAsia="Aptos" w:hAnsi="Aptos"/>
          <w:kern w:val="2"/>
          <w:sz w:val="22"/>
          <w14:ligatures w14:val="standardContextual"/>
        </w:rPr>
        <w:br/>
        <w:t>Im Wechsel hin und her,</w:t>
      </w:r>
      <w:r w:rsidRPr="00722FA9">
        <w:rPr>
          <w:rFonts w:ascii="Aptos" w:eastAsia="Aptos" w:hAnsi="Aptos"/>
          <w:kern w:val="2"/>
          <w:sz w:val="22"/>
          <w14:ligatures w14:val="standardContextual"/>
        </w:rPr>
        <w:br/>
        <w:t>Mir ist hinfort gegeben,</w:t>
      </w:r>
      <w:r w:rsidRPr="00722FA9">
        <w:rPr>
          <w:rFonts w:ascii="Aptos" w:eastAsia="Aptos" w:hAnsi="Aptos"/>
          <w:kern w:val="2"/>
          <w:sz w:val="22"/>
          <w14:ligatures w14:val="standardContextual"/>
        </w:rPr>
        <w:br/>
        <w:t>Was wechselt nimmermehr:</w:t>
      </w:r>
      <w:r w:rsidRPr="00722FA9">
        <w:rPr>
          <w:rFonts w:ascii="Aptos" w:eastAsia="Aptos" w:hAnsi="Aptos"/>
          <w:kern w:val="2"/>
          <w:sz w:val="22"/>
          <w14:ligatures w14:val="standardContextual"/>
        </w:rPr>
        <w:br/>
        <w:t>O Liebe Licht und Leben!</w:t>
      </w:r>
      <w:r w:rsidRPr="00722FA9">
        <w:rPr>
          <w:rFonts w:ascii="Aptos" w:eastAsia="Aptos" w:hAnsi="Aptos"/>
          <w:kern w:val="2"/>
          <w:sz w:val="22"/>
          <w14:ligatures w14:val="standardContextual"/>
        </w:rPr>
        <w:br/>
        <w:t>O süßer Gottesheld!</w:t>
      </w:r>
      <w:r w:rsidRPr="00722FA9">
        <w:rPr>
          <w:rFonts w:ascii="Aptos" w:eastAsia="Aptos" w:hAnsi="Aptos"/>
          <w:kern w:val="2"/>
          <w:sz w:val="22"/>
          <w14:ligatures w14:val="standardContextual"/>
        </w:rPr>
        <w:br/>
        <w:t>Du, du bist mir gegeben</w:t>
      </w:r>
      <w:r w:rsidRPr="00722FA9">
        <w:rPr>
          <w:rFonts w:ascii="Aptos" w:eastAsia="Aptos" w:hAnsi="Aptos"/>
          <w:kern w:val="2"/>
          <w:sz w:val="22"/>
          <w14:ligatures w14:val="standardContextual"/>
        </w:rPr>
        <w:br/>
        <w:t>Was frag‘ ich nach der Welt!</w:t>
      </w:r>
    </w:p>
    <w:p w14:paraId="2A5CF70D" w14:textId="77777777" w:rsidR="00915152" w:rsidRPr="00722FA9" w:rsidRDefault="00915152" w:rsidP="00915152">
      <w:pPr>
        <w:pStyle w:val="berschrift1"/>
        <w:rPr>
          <w:sz w:val="40"/>
        </w:rPr>
      </w:pPr>
      <w:r w:rsidRPr="00722FA9">
        <w:rPr>
          <w:rFonts w:eastAsia="Aptos"/>
        </w:rPr>
        <w:t>O Gottes Geist und Christi Geist</w:t>
      </w:r>
    </w:p>
    <w:p w14:paraId="4B7E6C70" w14:textId="77777777" w:rsidR="00915152" w:rsidRPr="00722FA9" w:rsidRDefault="00915152" w:rsidP="00915152">
      <w:pPr>
        <w:rPr>
          <w:rFonts w:ascii="Aptos" w:eastAsia="Aptos" w:hAnsi="Aptos"/>
          <w:kern w:val="2"/>
          <w:sz w:val="22"/>
          <w14:ligatures w14:val="standardContextual"/>
        </w:rPr>
      </w:pPr>
      <w:r w:rsidRPr="00722FA9">
        <w:rPr>
          <w:rFonts w:ascii="Aptos" w:eastAsia="Aptos" w:hAnsi="Aptos"/>
          <w:kern w:val="2"/>
          <w:sz w:val="22"/>
          <w14:ligatures w14:val="standardContextual"/>
        </w:rPr>
        <w:t>O Gottes Geist und Christi Geist,</w:t>
      </w:r>
      <w:r w:rsidRPr="00722FA9">
        <w:rPr>
          <w:rFonts w:ascii="Aptos" w:eastAsia="Aptos" w:hAnsi="Aptos"/>
          <w:kern w:val="2"/>
          <w:sz w:val="22"/>
          <w14:ligatures w14:val="standardContextual"/>
        </w:rPr>
        <w:br/>
        <w:t>Der uns den Weg zum Himmel weist,</w:t>
      </w:r>
      <w:r w:rsidRPr="00722FA9">
        <w:rPr>
          <w:rFonts w:ascii="Aptos" w:eastAsia="Aptos" w:hAnsi="Aptos"/>
          <w:kern w:val="2"/>
          <w:sz w:val="22"/>
          <w14:ligatures w14:val="standardContextual"/>
        </w:rPr>
        <w:br/>
        <w:t>Der uns die dunkle Erdennacht</w:t>
      </w:r>
      <w:r w:rsidRPr="00722FA9">
        <w:rPr>
          <w:rFonts w:ascii="Aptos" w:eastAsia="Aptos" w:hAnsi="Aptos"/>
          <w:kern w:val="2"/>
          <w:sz w:val="22"/>
          <w14:ligatures w14:val="standardContextual"/>
        </w:rPr>
        <w:br/>
      </w:r>
      <w:proofErr w:type="spellStart"/>
      <w:r w:rsidRPr="00722FA9">
        <w:rPr>
          <w:rFonts w:ascii="Aptos" w:eastAsia="Aptos" w:hAnsi="Aptos"/>
          <w:kern w:val="2"/>
          <w:sz w:val="22"/>
          <w14:ligatures w14:val="standardContextual"/>
        </w:rPr>
        <w:t>Durch</w:t>
      </w:r>
      <w:proofErr w:type="spellEnd"/>
      <w:r w:rsidRPr="00722FA9">
        <w:rPr>
          <w:rFonts w:ascii="Aptos" w:eastAsia="Aptos" w:hAnsi="Aptos"/>
          <w:kern w:val="2"/>
          <w:sz w:val="22"/>
          <w14:ligatures w14:val="standardContextual"/>
        </w:rPr>
        <w:t xml:space="preserve"> seine Lichter heller macht.</w:t>
      </w:r>
    </w:p>
    <w:p w14:paraId="4C12DFCD" w14:textId="77777777" w:rsidR="00915152" w:rsidRPr="00722FA9" w:rsidRDefault="00915152" w:rsidP="00915152">
      <w:pPr>
        <w:rPr>
          <w:rFonts w:ascii="Aptos" w:eastAsia="Aptos" w:hAnsi="Aptos"/>
          <w:kern w:val="2"/>
          <w:sz w:val="22"/>
          <w14:ligatures w14:val="standardContextual"/>
        </w:rPr>
      </w:pPr>
      <w:r w:rsidRPr="00722FA9">
        <w:rPr>
          <w:rFonts w:ascii="Aptos" w:eastAsia="Aptos" w:hAnsi="Aptos"/>
          <w:kern w:val="2"/>
          <w:sz w:val="22"/>
          <w14:ligatures w14:val="standardContextual"/>
        </w:rPr>
        <w:t>Du Hauch, der durch das Weltall weht</w:t>
      </w:r>
      <w:r w:rsidRPr="00722FA9">
        <w:rPr>
          <w:rFonts w:ascii="Aptos" w:eastAsia="Aptos" w:hAnsi="Aptos"/>
          <w:kern w:val="2"/>
          <w:sz w:val="22"/>
          <w14:ligatures w14:val="standardContextual"/>
        </w:rPr>
        <w:br/>
        <w:t>Als Gottes stille Majestät,</w:t>
      </w:r>
      <w:r w:rsidRPr="00722FA9">
        <w:rPr>
          <w:rFonts w:ascii="Aptos" w:eastAsia="Aptos" w:hAnsi="Aptos"/>
          <w:kern w:val="2"/>
          <w:sz w:val="22"/>
          <w14:ligatures w14:val="standardContextual"/>
        </w:rPr>
        <w:br/>
        <w:t>Du aller Lichter reinstes Licht,</w:t>
      </w:r>
      <w:r w:rsidRPr="00722FA9">
        <w:rPr>
          <w:rFonts w:ascii="Aptos" w:eastAsia="Aptos" w:hAnsi="Aptos"/>
          <w:kern w:val="2"/>
          <w:sz w:val="22"/>
          <w14:ligatures w14:val="standardContextual"/>
        </w:rPr>
        <w:br/>
      </w:r>
      <w:proofErr w:type="spellStart"/>
      <w:r w:rsidRPr="00722FA9">
        <w:rPr>
          <w:rFonts w:ascii="Aptos" w:eastAsia="Aptos" w:hAnsi="Aptos"/>
          <w:kern w:val="2"/>
          <w:sz w:val="22"/>
          <w14:ligatures w14:val="standardContextual"/>
        </w:rPr>
        <w:t>Erleucht</w:t>
      </w:r>
      <w:proofErr w:type="spellEnd"/>
      <w:r w:rsidRPr="00722FA9">
        <w:rPr>
          <w:rFonts w:ascii="Aptos" w:eastAsia="Aptos" w:hAnsi="Aptos"/>
          <w:kern w:val="2"/>
          <w:sz w:val="22"/>
          <w14:ligatures w14:val="standardContextual"/>
        </w:rPr>
        <w:t>‘ uns Herz und Angesicht.</w:t>
      </w:r>
    </w:p>
    <w:p w14:paraId="0B209085" w14:textId="77777777" w:rsidR="00915152" w:rsidRPr="00722FA9" w:rsidRDefault="00915152" w:rsidP="00915152">
      <w:pPr>
        <w:rPr>
          <w:rFonts w:ascii="Aptos" w:eastAsia="Aptos" w:hAnsi="Aptos"/>
          <w:kern w:val="2"/>
          <w:sz w:val="22"/>
          <w14:ligatures w14:val="standardContextual"/>
        </w:rPr>
      </w:pPr>
      <w:r w:rsidRPr="00722FA9">
        <w:rPr>
          <w:rFonts w:ascii="Aptos" w:eastAsia="Aptos" w:hAnsi="Aptos"/>
          <w:kern w:val="2"/>
          <w:sz w:val="22"/>
          <w14:ligatures w14:val="standardContextual"/>
        </w:rPr>
        <w:t>Komm, leuchte mit dem Gnadenschein</w:t>
      </w:r>
      <w:r w:rsidRPr="00722FA9">
        <w:rPr>
          <w:rFonts w:ascii="Aptos" w:eastAsia="Aptos" w:hAnsi="Aptos"/>
          <w:kern w:val="2"/>
          <w:sz w:val="22"/>
          <w14:ligatures w14:val="standardContextual"/>
        </w:rPr>
        <w:br/>
        <w:t>Hell in die weite Welt hinein,</w:t>
      </w:r>
      <w:r w:rsidRPr="00722FA9">
        <w:rPr>
          <w:rFonts w:ascii="Aptos" w:eastAsia="Aptos" w:hAnsi="Aptos"/>
          <w:kern w:val="2"/>
          <w:sz w:val="22"/>
          <w14:ligatures w14:val="standardContextual"/>
        </w:rPr>
        <w:br/>
        <w:t>Komm, mach uns in der Finsternis</w:t>
      </w:r>
      <w:r w:rsidRPr="00722FA9">
        <w:rPr>
          <w:rFonts w:ascii="Aptos" w:eastAsia="Aptos" w:hAnsi="Aptos"/>
          <w:kern w:val="2"/>
          <w:sz w:val="22"/>
          <w14:ligatures w14:val="standardContextual"/>
        </w:rPr>
        <w:br/>
        <w:t>Des lichten Himmelwegs gewiss.</w:t>
      </w:r>
    </w:p>
    <w:p w14:paraId="7B54F802" w14:textId="77777777" w:rsidR="00915152" w:rsidRPr="00722FA9" w:rsidRDefault="00915152" w:rsidP="00915152">
      <w:pPr>
        <w:rPr>
          <w:rFonts w:ascii="Aptos" w:eastAsia="Aptos" w:hAnsi="Aptos"/>
          <w:kern w:val="2"/>
          <w:sz w:val="22"/>
          <w14:ligatures w14:val="standardContextual"/>
        </w:rPr>
      </w:pPr>
      <w:r w:rsidRPr="00722FA9">
        <w:rPr>
          <w:rFonts w:ascii="Aptos" w:eastAsia="Aptos" w:hAnsi="Aptos"/>
          <w:kern w:val="2"/>
          <w:sz w:val="22"/>
          <w14:ligatures w14:val="standardContextual"/>
        </w:rPr>
        <w:t>Ach, hier ist Alles Staub und Nacht,</w:t>
      </w:r>
      <w:r w:rsidRPr="00722FA9">
        <w:rPr>
          <w:rFonts w:ascii="Aptos" w:eastAsia="Aptos" w:hAnsi="Aptos"/>
          <w:kern w:val="2"/>
          <w:sz w:val="22"/>
          <w14:ligatures w14:val="standardContextual"/>
        </w:rPr>
        <w:br/>
        <w:t>Die Wahn und Sünde trübe macht;</w:t>
      </w:r>
      <w:r w:rsidRPr="00722FA9">
        <w:rPr>
          <w:rFonts w:ascii="Aptos" w:eastAsia="Aptos" w:hAnsi="Aptos"/>
          <w:kern w:val="2"/>
          <w:sz w:val="22"/>
          <w14:ligatures w14:val="standardContextual"/>
        </w:rPr>
        <w:br/>
        <w:t>Ach, hier ist Alles Not und Tod,</w:t>
      </w:r>
      <w:r w:rsidRPr="00722FA9">
        <w:rPr>
          <w:rFonts w:ascii="Aptos" w:eastAsia="Aptos" w:hAnsi="Aptos"/>
          <w:kern w:val="2"/>
          <w:sz w:val="22"/>
          <w14:ligatures w14:val="standardContextual"/>
        </w:rPr>
        <w:br/>
        <w:t>Geht uns nicht auf dein Morgenrot.</w:t>
      </w:r>
    </w:p>
    <w:p w14:paraId="05BB5FB0" w14:textId="77777777" w:rsidR="00915152" w:rsidRPr="00722FA9" w:rsidRDefault="00915152" w:rsidP="00915152">
      <w:pPr>
        <w:rPr>
          <w:rFonts w:ascii="Aptos" w:eastAsia="Aptos" w:hAnsi="Aptos"/>
          <w:kern w:val="2"/>
          <w:sz w:val="22"/>
          <w14:ligatures w14:val="standardContextual"/>
        </w:rPr>
      </w:pPr>
      <w:r w:rsidRPr="00722FA9">
        <w:rPr>
          <w:rFonts w:ascii="Aptos" w:eastAsia="Aptos" w:hAnsi="Aptos"/>
          <w:kern w:val="2"/>
          <w:sz w:val="22"/>
          <w14:ligatures w14:val="standardContextual"/>
        </w:rPr>
        <w:t xml:space="preserve">Das Morgenrot der </w:t>
      </w:r>
      <w:proofErr w:type="spellStart"/>
      <w:r w:rsidRPr="00722FA9">
        <w:rPr>
          <w:rFonts w:ascii="Aptos" w:eastAsia="Aptos" w:hAnsi="Aptos"/>
          <w:kern w:val="2"/>
          <w:sz w:val="22"/>
          <w14:ligatures w14:val="standardContextual"/>
        </w:rPr>
        <w:t>bessern</w:t>
      </w:r>
      <w:proofErr w:type="spellEnd"/>
      <w:r w:rsidRPr="00722FA9">
        <w:rPr>
          <w:rFonts w:ascii="Aptos" w:eastAsia="Aptos" w:hAnsi="Aptos"/>
          <w:kern w:val="2"/>
          <w:sz w:val="22"/>
          <w14:ligatures w14:val="standardContextual"/>
        </w:rPr>
        <w:t xml:space="preserve"> Welt,</w:t>
      </w:r>
      <w:r w:rsidRPr="00722FA9">
        <w:rPr>
          <w:rFonts w:ascii="Aptos" w:eastAsia="Aptos" w:hAnsi="Aptos"/>
          <w:kern w:val="2"/>
          <w:sz w:val="22"/>
          <w14:ligatures w14:val="standardContextual"/>
        </w:rPr>
        <w:br/>
        <w:t>Das wie ein Strahl vom Himmel fällt,</w:t>
      </w:r>
      <w:r w:rsidRPr="00722FA9">
        <w:rPr>
          <w:rFonts w:ascii="Aptos" w:eastAsia="Aptos" w:hAnsi="Aptos"/>
          <w:kern w:val="2"/>
          <w:sz w:val="22"/>
          <w14:ligatures w14:val="standardContextual"/>
        </w:rPr>
        <w:br/>
      </w:r>
      <w:r w:rsidRPr="00722FA9">
        <w:rPr>
          <w:rFonts w:ascii="Aptos" w:eastAsia="Aptos" w:hAnsi="Aptos"/>
          <w:kern w:val="2"/>
          <w:sz w:val="22"/>
          <w14:ligatures w14:val="standardContextual"/>
        </w:rPr>
        <w:lastRenderedPageBreak/>
        <w:t>Als Gottes Macht und Gottes Lust</w:t>
      </w:r>
      <w:r w:rsidRPr="00722FA9">
        <w:rPr>
          <w:rFonts w:ascii="Aptos" w:eastAsia="Aptos" w:hAnsi="Aptos"/>
          <w:kern w:val="2"/>
          <w:sz w:val="22"/>
          <w14:ligatures w14:val="standardContextual"/>
        </w:rPr>
        <w:br/>
        <w:t>Durchblitzt die kranke Menschenbrust.</w:t>
      </w:r>
    </w:p>
    <w:p w14:paraId="00529944" w14:textId="77777777" w:rsidR="00915152" w:rsidRPr="00722FA9" w:rsidRDefault="00915152" w:rsidP="00915152">
      <w:pPr>
        <w:rPr>
          <w:rFonts w:ascii="Aptos" w:eastAsia="Aptos" w:hAnsi="Aptos"/>
          <w:kern w:val="2"/>
          <w:sz w:val="22"/>
          <w14:ligatures w14:val="standardContextual"/>
        </w:rPr>
      </w:pPr>
      <w:r w:rsidRPr="00722FA9">
        <w:rPr>
          <w:rFonts w:ascii="Aptos" w:eastAsia="Aptos" w:hAnsi="Aptos"/>
          <w:kern w:val="2"/>
          <w:sz w:val="22"/>
          <w14:ligatures w14:val="standardContextual"/>
        </w:rPr>
        <w:t>O Gottes Geist und Christi Geist,</w:t>
      </w:r>
      <w:r w:rsidRPr="00722FA9">
        <w:rPr>
          <w:rFonts w:ascii="Aptos" w:eastAsia="Aptos" w:hAnsi="Aptos"/>
          <w:kern w:val="2"/>
          <w:sz w:val="22"/>
          <w14:ligatures w14:val="standardContextual"/>
        </w:rPr>
        <w:br/>
        <w:t>Der uns wie Kinder beten heißt,</w:t>
      </w:r>
      <w:r w:rsidRPr="00722FA9">
        <w:rPr>
          <w:rFonts w:ascii="Aptos" w:eastAsia="Aptos" w:hAnsi="Aptos"/>
          <w:kern w:val="2"/>
          <w:sz w:val="22"/>
          <w14:ligatures w14:val="standardContextual"/>
        </w:rPr>
        <w:br/>
        <w:t>Der uns wie Kinder glauben heißt,</w:t>
      </w:r>
      <w:r w:rsidRPr="00722FA9">
        <w:rPr>
          <w:rFonts w:ascii="Aptos" w:eastAsia="Aptos" w:hAnsi="Aptos"/>
          <w:kern w:val="2"/>
          <w:sz w:val="22"/>
          <w14:ligatures w14:val="standardContextual"/>
        </w:rPr>
        <w:br/>
        <w:t>O komm! o komm, du heil‘ger Geist!</w:t>
      </w:r>
    </w:p>
    <w:p w14:paraId="7BCE6D43" w14:textId="77777777" w:rsidR="00915152" w:rsidRPr="00722FA9" w:rsidRDefault="00915152" w:rsidP="00915152">
      <w:pPr>
        <w:rPr>
          <w:rFonts w:ascii="Aptos" w:eastAsia="Aptos" w:hAnsi="Aptos"/>
          <w:kern w:val="2"/>
          <w:sz w:val="22"/>
          <w14:ligatures w14:val="standardContextual"/>
        </w:rPr>
      </w:pPr>
      <w:r w:rsidRPr="00722FA9">
        <w:rPr>
          <w:rFonts w:ascii="Aptos" w:eastAsia="Aptos" w:hAnsi="Aptos"/>
          <w:kern w:val="2"/>
          <w:sz w:val="22"/>
          <w14:ligatures w14:val="standardContextual"/>
        </w:rPr>
        <w:t>Komm, Gottes Frieden, Gottes Mut!</w:t>
      </w:r>
      <w:r w:rsidRPr="00722FA9">
        <w:rPr>
          <w:rFonts w:ascii="Aptos" w:eastAsia="Aptos" w:hAnsi="Aptos"/>
          <w:kern w:val="2"/>
          <w:sz w:val="22"/>
          <w14:ligatures w14:val="standardContextual"/>
        </w:rPr>
        <w:br/>
        <w:t>Komm, stille Kraft die nimmer ruht!</w:t>
      </w:r>
      <w:r w:rsidRPr="00722FA9">
        <w:rPr>
          <w:rFonts w:ascii="Aptos" w:eastAsia="Aptos" w:hAnsi="Aptos"/>
          <w:kern w:val="2"/>
          <w:sz w:val="22"/>
          <w14:ligatures w14:val="standardContextual"/>
        </w:rPr>
        <w:br/>
        <w:t>Komm, gieße deinen Gnadenschein</w:t>
      </w:r>
      <w:r w:rsidRPr="00722FA9">
        <w:rPr>
          <w:rFonts w:ascii="Aptos" w:eastAsia="Aptos" w:hAnsi="Aptos"/>
          <w:kern w:val="2"/>
          <w:sz w:val="22"/>
          <w14:ligatures w14:val="standardContextual"/>
        </w:rPr>
        <w:br/>
        <w:t>In Seele Sinn und Herz mir ein:</w:t>
      </w:r>
    </w:p>
    <w:p w14:paraId="39429FF3" w14:textId="77777777" w:rsidR="00915152" w:rsidRPr="00722FA9" w:rsidRDefault="00915152" w:rsidP="00915152">
      <w:pPr>
        <w:rPr>
          <w:rFonts w:ascii="Aptos" w:eastAsia="Aptos" w:hAnsi="Aptos"/>
          <w:kern w:val="2"/>
          <w:sz w:val="22"/>
          <w14:ligatures w14:val="standardContextual"/>
        </w:rPr>
      </w:pPr>
      <w:r w:rsidRPr="00722FA9">
        <w:rPr>
          <w:rFonts w:ascii="Aptos" w:eastAsia="Aptos" w:hAnsi="Aptos"/>
          <w:kern w:val="2"/>
          <w:sz w:val="22"/>
          <w14:ligatures w14:val="standardContextual"/>
        </w:rPr>
        <w:t xml:space="preserve">Dann </w:t>
      </w:r>
      <w:proofErr w:type="spellStart"/>
      <w:r w:rsidRPr="00722FA9">
        <w:rPr>
          <w:rFonts w:ascii="Aptos" w:eastAsia="Aptos" w:hAnsi="Aptos"/>
          <w:kern w:val="2"/>
          <w:sz w:val="22"/>
          <w14:ligatures w14:val="standardContextual"/>
        </w:rPr>
        <w:t>wandl</w:t>
      </w:r>
      <w:proofErr w:type="spellEnd"/>
      <w:r w:rsidRPr="00722FA9">
        <w:rPr>
          <w:rFonts w:ascii="Aptos" w:eastAsia="Aptos" w:hAnsi="Aptos"/>
          <w:kern w:val="2"/>
          <w:sz w:val="22"/>
          <w14:ligatures w14:val="standardContextual"/>
        </w:rPr>
        <w:t>‘ ich wie ein Kind des Lichts,</w:t>
      </w:r>
      <w:r w:rsidRPr="00722FA9">
        <w:rPr>
          <w:rFonts w:ascii="Aptos" w:eastAsia="Aptos" w:hAnsi="Aptos"/>
          <w:kern w:val="2"/>
          <w:sz w:val="22"/>
          <w14:ligatures w14:val="standardContextual"/>
        </w:rPr>
        <w:br/>
        <w:t>Im Glanze deines Angesichts</w:t>
      </w:r>
      <w:r w:rsidRPr="00722FA9">
        <w:rPr>
          <w:rFonts w:ascii="Aptos" w:eastAsia="Aptos" w:hAnsi="Aptos"/>
          <w:kern w:val="2"/>
          <w:sz w:val="22"/>
          <w14:ligatures w14:val="standardContextual"/>
        </w:rPr>
        <w:br/>
        <w:t>Schon meinen kurzen Erdenlauf</w:t>
      </w:r>
      <w:r w:rsidRPr="00722FA9">
        <w:rPr>
          <w:rFonts w:ascii="Aptos" w:eastAsia="Aptos" w:hAnsi="Aptos"/>
          <w:kern w:val="2"/>
          <w:sz w:val="22"/>
          <w14:ligatures w14:val="standardContextual"/>
        </w:rPr>
        <w:br/>
        <w:t xml:space="preserve">Stets </w:t>
      </w:r>
      <w:proofErr w:type="spellStart"/>
      <w:r w:rsidRPr="00722FA9">
        <w:rPr>
          <w:rFonts w:ascii="Aptos" w:eastAsia="Aptos" w:hAnsi="Aptos"/>
          <w:kern w:val="2"/>
          <w:sz w:val="22"/>
          <w14:ligatures w14:val="standardContextual"/>
        </w:rPr>
        <w:t>himmelein</w:t>
      </w:r>
      <w:proofErr w:type="spellEnd"/>
      <w:r w:rsidRPr="00722FA9">
        <w:rPr>
          <w:rFonts w:ascii="Aptos" w:eastAsia="Aptos" w:hAnsi="Aptos"/>
          <w:kern w:val="2"/>
          <w:sz w:val="22"/>
          <w14:ligatures w14:val="standardContextual"/>
        </w:rPr>
        <w:t xml:space="preserve"> und </w:t>
      </w:r>
      <w:proofErr w:type="spellStart"/>
      <w:r w:rsidRPr="00722FA9">
        <w:rPr>
          <w:rFonts w:ascii="Aptos" w:eastAsia="Aptos" w:hAnsi="Aptos"/>
          <w:kern w:val="2"/>
          <w:sz w:val="22"/>
          <w14:ligatures w14:val="standardContextual"/>
        </w:rPr>
        <w:t>himmelauf</w:t>
      </w:r>
      <w:proofErr w:type="spellEnd"/>
      <w:r w:rsidRPr="00722FA9">
        <w:rPr>
          <w:rFonts w:ascii="Aptos" w:eastAsia="Aptos" w:hAnsi="Aptos"/>
          <w:kern w:val="2"/>
          <w:sz w:val="22"/>
          <w14:ligatures w14:val="standardContextual"/>
        </w:rPr>
        <w:t>.</w:t>
      </w:r>
    </w:p>
    <w:p w14:paraId="03D1DD4C" w14:textId="77777777" w:rsidR="00915152" w:rsidRPr="00915152" w:rsidRDefault="00915152" w:rsidP="00915152">
      <w:pPr>
        <w:pStyle w:val="berschrift1"/>
      </w:pPr>
      <w:r w:rsidRPr="00722FA9">
        <w:rPr>
          <w:rFonts w:eastAsia="Aptos"/>
        </w:rPr>
        <w:t>O Gottes Wort, gewaltig Wort</w:t>
      </w:r>
    </w:p>
    <w:p w14:paraId="25235958" w14:textId="77777777" w:rsidR="00915152" w:rsidRPr="00722FA9" w:rsidRDefault="00915152" w:rsidP="00915152">
      <w:pPr>
        <w:rPr>
          <w:rFonts w:ascii="Aptos" w:eastAsia="Aptos" w:hAnsi="Aptos"/>
          <w:kern w:val="2"/>
          <w:sz w:val="22"/>
          <w14:ligatures w14:val="standardContextual"/>
        </w:rPr>
      </w:pPr>
      <w:r w:rsidRPr="00722FA9">
        <w:rPr>
          <w:rFonts w:ascii="Aptos" w:eastAsia="Aptos" w:hAnsi="Aptos"/>
          <w:kern w:val="2"/>
          <w:sz w:val="22"/>
          <w14:ligatures w14:val="standardContextual"/>
        </w:rPr>
        <w:t>O Gottes Wort, gewaltig Wort,</w:t>
      </w:r>
      <w:r w:rsidRPr="00722FA9">
        <w:rPr>
          <w:rFonts w:ascii="Aptos" w:eastAsia="Aptos" w:hAnsi="Aptos"/>
          <w:kern w:val="2"/>
          <w:sz w:val="22"/>
          <w14:ligatures w14:val="standardContextual"/>
        </w:rPr>
        <w:br/>
        <w:t>Wie führt dein Schwert so scharfen Ort!</w:t>
      </w:r>
      <w:r w:rsidRPr="00722FA9">
        <w:rPr>
          <w:rFonts w:ascii="Aptos" w:eastAsia="Aptos" w:hAnsi="Aptos"/>
          <w:kern w:val="2"/>
          <w:sz w:val="22"/>
          <w14:ligatures w14:val="standardContextual"/>
        </w:rPr>
        <w:br/>
        <w:t>Fast unsichtbar und zart und fein,</w:t>
      </w:r>
      <w:r w:rsidRPr="00722FA9">
        <w:rPr>
          <w:rFonts w:ascii="Aptos" w:eastAsia="Aptos" w:hAnsi="Aptos"/>
          <w:kern w:val="2"/>
          <w:sz w:val="22"/>
          <w14:ligatures w14:val="standardContextual"/>
        </w:rPr>
        <w:br/>
        <w:t>Doch bohrt er tief durch Mark und Bein.</w:t>
      </w:r>
    </w:p>
    <w:p w14:paraId="5827494D" w14:textId="77777777" w:rsidR="00915152" w:rsidRPr="00722FA9" w:rsidRDefault="00915152" w:rsidP="00915152">
      <w:pPr>
        <w:rPr>
          <w:rFonts w:ascii="Aptos" w:eastAsia="Aptos" w:hAnsi="Aptos"/>
          <w:kern w:val="2"/>
          <w:sz w:val="22"/>
          <w14:ligatures w14:val="standardContextual"/>
        </w:rPr>
      </w:pPr>
      <w:r w:rsidRPr="00722FA9">
        <w:rPr>
          <w:rFonts w:ascii="Aptos" w:eastAsia="Aptos" w:hAnsi="Aptos"/>
          <w:kern w:val="2"/>
          <w:sz w:val="22"/>
          <w14:ligatures w14:val="standardContextual"/>
        </w:rPr>
        <w:t>O Gottes Wort, gewaltig Wort,</w:t>
      </w:r>
      <w:r w:rsidRPr="00722FA9">
        <w:rPr>
          <w:rFonts w:ascii="Aptos" w:eastAsia="Aptos" w:hAnsi="Aptos"/>
          <w:kern w:val="2"/>
          <w:sz w:val="22"/>
          <w14:ligatures w14:val="standardContextual"/>
        </w:rPr>
        <w:br/>
        <w:t>Du Seelenschrecken, Geisterhort!</w:t>
      </w:r>
      <w:r w:rsidRPr="00722FA9">
        <w:rPr>
          <w:rFonts w:ascii="Aptos" w:eastAsia="Aptos" w:hAnsi="Aptos"/>
          <w:kern w:val="2"/>
          <w:sz w:val="22"/>
          <w14:ligatures w14:val="standardContextual"/>
        </w:rPr>
        <w:br/>
        <w:t>Du ernst geheime Majestät,</w:t>
      </w:r>
      <w:r w:rsidRPr="00722FA9">
        <w:rPr>
          <w:rFonts w:ascii="Aptos" w:eastAsia="Aptos" w:hAnsi="Aptos"/>
          <w:kern w:val="2"/>
          <w:sz w:val="22"/>
          <w14:ligatures w14:val="standardContextual"/>
        </w:rPr>
        <w:br/>
        <w:t>Die still durch alle Welten geht.</w:t>
      </w:r>
    </w:p>
    <w:p w14:paraId="763401FC" w14:textId="77777777" w:rsidR="00915152" w:rsidRPr="00722FA9" w:rsidRDefault="00915152" w:rsidP="00915152">
      <w:pPr>
        <w:rPr>
          <w:rFonts w:ascii="Aptos" w:eastAsia="Aptos" w:hAnsi="Aptos"/>
          <w:kern w:val="2"/>
          <w:sz w:val="22"/>
          <w14:ligatures w14:val="standardContextual"/>
        </w:rPr>
      </w:pPr>
      <w:r w:rsidRPr="00722FA9">
        <w:rPr>
          <w:rFonts w:ascii="Aptos" w:eastAsia="Aptos" w:hAnsi="Aptos"/>
          <w:kern w:val="2"/>
          <w:sz w:val="22"/>
          <w14:ligatures w14:val="standardContextual"/>
        </w:rPr>
        <w:t>Bald gleich dem Sturmwind wild und graus</w:t>
      </w:r>
      <w:r w:rsidRPr="00722FA9">
        <w:rPr>
          <w:rFonts w:ascii="Aptos" w:eastAsia="Aptos" w:hAnsi="Aptos"/>
          <w:kern w:val="2"/>
          <w:sz w:val="22"/>
          <w14:ligatures w14:val="standardContextual"/>
        </w:rPr>
        <w:br/>
        <w:t>Du fährst mit Blitz und Donner aus,</w:t>
      </w:r>
      <w:r w:rsidRPr="00722FA9">
        <w:rPr>
          <w:rFonts w:ascii="Aptos" w:eastAsia="Aptos" w:hAnsi="Aptos"/>
          <w:kern w:val="2"/>
          <w:sz w:val="22"/>
          <w14:ligatures w14:val="standardContextual"/>
        </w:rPr>
        <w:br/>
        <w:t>Bald freundlich, fröhlich, lieb und lind</w:t>
      </w:r>
      <w:r w:rsidRPr="00722FA9">
        <w:rPr>
          <w:rFonts w:ascii="Aptos" w:eastAsia="Aptos" w:hAnsi="Aptos"/>
          <w:kern w:val="2"/>
          <w:sz w:val="22"/>
          <w14:ligatures w14:val="standardContextual"/>
        </w:rPr>
        <w:br/>
        <w:t>Du hauchest gleich dem Maienwind.</w:t>
      </w:r>
    </w:p>
    <w:p w14:paraId="443D19C8" w14:textId="77777777" w:rsidR="00915152" w:rsidRPr="00722FA9" w:rsidRDefault="00915152" w:rsidP="00915152">
      <w:pPr>
        <w:rPr>
          <w:rFonts w:ascii="Aptos" w:eastAsia="Aptos" w:hAnsi="Aptos"/>
          <w:kern w:val="2"/>
          <w:sz w:val="22"/>
          <w14:ligatures w14:val="standardContextual"/>
        </w:rPr>
      </w:pPr>
      <w:r w:rsidRPr="00722FA9">
        <w:rPr>
          <w:rFonts w:ascii="Aptos" w:eastAsia="Aptos" w:hAnsi="Aptos"/>
          <w:kern w:val="2"/>
          <w:sz w:val="22"/>
          <w14:ligatures w14:val="standardContextual"/>
        </w:rPr>
        <w:t>O Wort so mächtig und so treu!</w:t>
      </w:r>
      <w:r w:rsidRPr="00722FA9">
        <w:rPr>
          <w:rFonts w:ascii="Aptos" w:eastAsia="Aptos" w:hAnsi="Aptos"/>
          <w:kern w:val="2"/>
          <w:sz w:val="22"/>
          <w14:ligatures w14:val="standardContextual"/>
        </w:rPr>
        <w:br/>
        <w:t xml:space="preserve">O </w:t>
      </w:r>
      <w:proofErr w:type="spellStart"/>
      <w:r w:rsidRPr="00722FA9">
        <w:rPr>
          <w:rFonts w:ascii="Aptos" w:eastAsia="Aptos" w:hAnsi="Aptos"/>
          <w:kern w:val="2"/>
          <w:sz w:val="22"/>
          <w14:ligatures w14:val="standardContextual"/>
        </w:rPr>
        <w:t>ältstes</w:t>
      </w:r>
      <w:proofErr w:type="spellEnd"/>
      <w:r w:rsidRPr="00722FA9">
        <w:rPr>
          <w:rFonts w:ascii="Aptos" w:eastAsia="Aptos" w:hAnsi="Aptos"/>
          <w:kern w:val="2"/>
          <w:sz w:val="22"/>
          <w14:ligatures w14:val="standardContextual"/>
        </w:rPr>
        <w:t xml:space="preserve"> Wort, doch ewig neu!</w:t>
      </w:r>
      <w:r w:rsidRPr="00722FA9">
        <w:rPr>
          <w:rFonts w:ascii="Aptos" w:eastAsia="Aptos" w:hAnsi="Aptos"/>
          <w:kern w:val="2"/>
          <w:sz w:val="22"/>
          <w14:ligatures w14:val="standardContextual"/>
        </w:rPr>
        <w:br/>
        <w:t xml:space="preserve">Lass deine Schrecken mich </w:t>
      </w:r>
      <w:proofErr w:type="spellStart"/>
      <w:r w:rsidRPr="00722FA9">
        <w:rPr>
          <w:rFonts w:ascii="Aptos" w:eastAsia="Aptos" w:hAnsi="Aptos"/>
          <w:kern w:val="2"/>
          <w:sz w:val="22"/>
          <w14:ligatures w14:val="standardContextual"/>
        </w:rPr>
        <w:t>durchweh‘n</w:t>
      </w:r>
      <w:proofErr w:type="spellEnd"/>
      <w:r w:rsidRPr="00722FA9">
        <w:rPr>
          <w:rFonts w:ascii="Aptos" w:eastAsia="Aptos" w:hAnsi="Aptos"/>
          <w:kern w:val="2"/>
          <w:sz w:val="22"/>
          <w14:ligatures w14:val="standardContextual"/>
        </w:rPr>
        <w:t>,</w:t>
      </w:r>
      <w:r w:rsidRPr="00722FA9">
        <w:rPr>
          <w:rFonts w:ascii="Aptos" w:eastAsia="Aptos" w:hAnsi="Aptos"/>
          <w:kern w:val="2"/>
          <w:sz w:val="22"/>
          <w14:ligatures w14:val="standardContextual"/>
        </w:rPr>
        <w:br/>
        <w:t xml:space="preserve">Damit ich lerne Gott </w:t>
      </w:r>
      <w:proofErr w:type="spellStart"/>
      <w:r w:rsidRPr="00722FA9">
        <w:rPr>
          <w:rFonts w:ascii="Aptos" w:eastAsia="Aptos" w:hAnsi="Aptos"/>
          <w:kern w:val="2"/>
          <w:sz w:val="22"/>
          <w14:ligatures w14:val="standardContextual"/>
        </w:rPr>
        <w:t>versteh‘n</w:t>
      </w:r>
      <w:proofErr w:type="spellEnd"/>
      <w:r w:rsidRPr="00722FA9">
        <w:rPr>
          <w:rFonts w:ascii="Aptos" w:eastAsia="Aptos" w:hAnsi="Aptos"/>
          <w:kern w:val="2"/>
          <w:sz w:val="22"/>
          <w14:ligatures w14:val="standardContextual"/>
        </w:rPr>
        <w:t>.</w:t>
      </w:r>
    </w:p>
    <w:p w14:paraId="7712E399" w14:textId="77777777" w:rsidR="00915152" w:rsidRPr="00722FA9" w:rsidRDefault="00915152" w:rsidP="00915152">
      <w:pPr>
        <w:rPr>
          <w:rFonts w:ascii="Aptos" w:eastAsia="Aptos" w:hAnsi="Aptos"/>
          <w:kern w:val="2"/>
          <w:sz w:val="22"/>
          <w14:ligatures w14:val="standardContextual"/>
        </w:rPr>
      </w:pPr>
      <w:r w:rsidRPr="00722FA9">
        <w:rPr>
          <w:rFonts w:ascii="Aptos" w:eastAsia="Aptos" w:hAnsi="Aptos"/>
          <w:kern w:val="2"/>
          <w:sz w:val="22"/>
          <w14:ligatures w14:val="standardContextual"/>
        </w:rPr>
        <w:t>O Wort so freundlich und so lind!</w:t>
      </w:r>
      <w:r w:rsidRPr="00722FA9">
        <w:rPr>
          <w:rFonts w:ascii="Aptos" w:eastAsia="Aptos" w:hAnsi="Aptos"/>
          <w:kern w:val="2"/>
          <w:sz w:val="22"/>
          <w14:ligatures w14:val="standardContextual"/>
        </w:rPr>
        <w:br/>
        <w:t>Durchhauche mich wie Maienwind,</w:t>
      </w:r>
      <w:r w:rsidRPr="00722FA9">
        <w:rPr>
          <w:rFonts w:ascii="Aptos" w:eastAsia="Aptos" w:hAnsi="Aptos"/>
          <w:kern w:val="2"/>
          <w:sz w:val="22"/>
          <w14:ligatures w14:val="standardContextual"/>
        </w:rPr>
        <w:br/>
        <w:t xml:space="preserve">Lass deine Liebe mich </w:t>
      </w:r>
      <w:proofErr w:type="spellStart"/>
      <w:r w:rsidRPr="00722FA9">
        <w:rPr>
          <w:rFonts w:ascii="Aptos" w:eastAsia="Aptos" w:hAnsi="Aptos"/>
          <w:kern w:val="2"/>
          <w:sz w:val="22"/>
          <w14:ligatures w14:val="standardContextual"/>
        </w:rPr>
        <w:t>durchweh‘n</w:t>
      </w:r>
      <w:proofErr w:type="spellEnd"/>
      <w:r w:rsidRPr="00722FA9">
        <w:rPr>
          <w:rFonts w:ascii="Aptos" w:eastAsia="Aptos" w:hAnsi="Aptos"/>
          <w:kern w:val="2"/>
          <w:sz w:val="22"/>
          <w14:ligatures w14:val="standardContextual"/>
        </w:rPr>
        <w:t>,</w:t>
      </w:r>
      <w:r w:rsidRPr="00722FA9">
        <w:rPr>
          <w:rFonts w:ascii="Aptos" w:eastAsia="Aptos" w:hAnsi="Aptos"/>
          <w:kern w:val="2"/>
          <w:sz w:val="22"/>
          <w14:ligatures w14:val="standardContextual"/>
        </w:rPr>
        <w:br/>
        <w:t xml:space="preserve">Damit ich lerne Gott </w:t>
      </w:r>
      <w:proofErr w:type="spellStart"/>
      <w:r w:rsidRPr="00722FA9">
        <w:rPr>
          <w:rFonts w:ascii="Aptos" w:eastAsia="Aptos" w:hAnsi="Aptos"/>
          <w:kern w:val="2"/>
          <w:sz w:val="22"/>
          <w14:ligatures w14:val="standardContextual"/>
        </w:rPr>
        <w:t>versteh‘n</w:t>
      </w:r>
      <w:proofErr w:type="spellEnd"/>
      <w:r w:rsidRPr="00722FA9">
        <w:rPr>
          <w:rFonts w:ascii="Aptos" w:eastAsia="Aptos" w:hAnsi="Aptos"/>
          <w:kern w:val="2"/>
          <w:sz w:val="22"/>
          <w14:ligatures w14:val="standardContextual"/>
        </w:rPr>
        <w:t>.</w:t>
      </w:r>
    </w:p>
    <w:p w14:paraId="2AB24B89" w14:textId="77777777" w:rsidR="00915152" w:rsidRPr="00722FA9" w:rsidRDefault="00915152" w:rsidP="00915152">
      <w:pPr>
        <w:rPr>
          <w:rFonts w:ascii="Aptos" w:eastAsia="Aptos" w:hAnsi="Aptos"/>
          <w:kern w:val="2"/>
          <w:sz w:val="22"/>
          <w14:ligatures w14:val="standardContextual"/>
        </w:rPr>
      </w:pPr>
      <w:r w:rsidRPr="00722FA9">
        <w:rPr>
          <w:rFonts w:ascii="Aptos" w:eastAsia="Aptos" w:hAnsi="Aptos"/>
          <w:kern w:val="2"/>
          <w:sz w:val="22"/>
          <w14:ligatures w14:val="standardContextual"/>
        </w:rPr>
        <w:t>Dann wird mir alles offenbar</w:t>
      </w:r>
      <w:r w:rsidRPr="00722FA9">
        <w:rPr>
          <w:rFonts w:ascii="Aptos" w:eastAsia="Aptos" w:hAnsi="Aptos"/>
          <w:kern w:val="2"/>
          <w:sz w:val="22"/>
          <w14:ligatures w14:val="standardContextual"/>
        </w:rPr>
        <w:br/>
        <w:t>Und sternenhell und himmelklar,</w:t>
      </w:r>
      <w:r w:rsidRPr="00722FA9">
        <w:rPr>
          <w:rFonts w:ascii="Aptos" w:eastAsia="Aptos" w:hAnsi="Aptos"/>
          <w:kern w:val="2"/>
          <w:sz w:val="22"/>
          <w14:ligatures w14:val="standardContextual"/>
        </w:rPr>
        <w:br/>
        <w:t xml:space="preserve">Dann liegt mein kurzes </w:t>
      </w:r>
      <w:proofErr w:type="spellStart"/>
      <w:r w:rsidRPr="00722FA9">
        <w:rPr>
          <w:rFonts w:ascii="Aptos" w:eastAsia="Aptos" w:hAnsi="Aptos"/>
          <w:kern w:val="2"/>
          <w:sz w:val="22"/>
          <w14:ligatures w14:val="standardContextual"/>
        </w:rPr>
        <w:t>Erdenlos</w:t>
      </w:r>
      <w:proofErr w:type="spellEnd"/>
      <w:r w:rsidRPr="00722FA9">
        <w:rPr>
          <w:rFonts w:ascii="Aptos" w:eastAsia="Aptos" w:hAnsi="Aptos"/>
          <w:kern w:val="2"/>
          <w:sz w:val="22"/>
          <w14:ligatures w14:val="standardContextual"/>
        </w:rPr>
        <w:br/>
        <w:t>Geborgen fromm in Gottes Schoß.</w:t>
      </w:r>
    </w:p>
    <w:p w14:paraId="1508906D" w14:textId="77777777" w:rsidR="00915152" w:rsidRPr="00722FA9" w:rsidRDefault="00915152" w:rsidP="00915152">
      <w:pPr>
        <w:rPr>
          <w:rFonts w:ascii="Aptos" w:eastAsia="Aptos" w:hAnsi="Aptos"/>
          <w:kern w:val="2"/>
          <w:sz w:val="22"/>
          <w14:ligatures w14:val="standardContextual"/>
        </w:rPr>
      </w:pPr>
      <w:r w:rsidRPr="00722FA9">
        <w:rPr>
          <w:rFonts w:ascii="Aptos" w:eastAsia="Aptos" w:hAnsi="Aptos"/>
          <w:kern w:val="2"/>
          <w:sz w:val="22"/>
          <w14:ligatures w14:val="standardContextual"/>
        </w:rPr>
        <w:t>O Wort so mächtig und so treu!</w:t>
      </w:r>
      <w:r w:rsidRPr="00722FA9">
        <w:rPr>
          <w:rFonts w:ascii="Aptos" w:eastAsia="Aptos" w:hAnsi="Aptos"/>
          <w:kern w:val="2"/>
          <w:sz w:val="22"/>
          <w14:ligatures w14:val="standardContextual"/>
        </w:rPr>
        <w:br/>
        <w:t xml:space="preserve">O </w:t>
      </w:r>
      <w:proofErr w:type="spellStart"/>
      <w:r w:rsidRPr="00722FA9">
        <w:rPr>
          <w:rFonts w:ascii="Aptos" w:eastAsia="Aptos" w:hAnsi="Aptos"/>
          <w:kern w:val="2"/>
          <w:sz w:val="22"/>
          <w14:ligatures w14:val="standardContextual"/>
        </w:rPr>
        <w:t>ältstes</w:t>
      </w:r>
      <w:proofErr w:type="spellEnd"/>
      <w:r w:rsidRPr="00722FA9">
        <w:rPr>
          <w:rFonts w:ascii="Aptos" w:eastAsia="Aptos" w:hAnsi="Aptos"/>
          <w:kern w:val="2"/>
          <w:sz w:val="22"/>
          <w14:ligatures w14:val="standardContextual"/>
        </w:rPr>
        <w:t xml:space="preserve"> Wort, doch ewig neu!</w:t>
      </w:r>
      <w:r w:rsidRPr="00722FA9">
        <w:rPr>
          <w:rFonts w:ascii="Aptos" w:eastAsia="Aptos" w:hAnsi="Aptos"/>
          <w:kern w:val="2"/>
          <w:sz w:val="22"/>
          <w14:ligatures w14:val="standardContextual"/>
        </w:rPr>
        <w:br/>
      </w:r>
      <w:r w:rsidRPr="00722FA9">
        <w:rPr>
          <w:rFonts w:ascii="Aptos" w:eastAsia="Aptos" w:hAnsi="Aptos"/>
          <w:kern w:val="2"/>
          <w:sz w:val="22"/>
          <w14:ligatures w14:val="standardContextual"/>
        </w:rPr>
        <w:lastRenderedPageBreak/>
        <w:t>Du Wort von Liebe, Wort von Licht!</w:t>
      </w:r>
      <w:r w:rsidRPr="00722FA9">
        <w:rPr>
          <w:rFonts w:ascii="Aptos" w:eastAsia="Aptos" w:hAnsi="Aptos"/>
          <w:kern w:val="2"/>
          <w:sz w:val="22"/>
          <w14:ligatures w14:val="standardContextual"/>
        </w:rPr>
        <w:br/>
        <w:t>Verlass mich nun und nimmer nicht.</w:t>
      </w:r>
    </w:p>
    <w:p w14:paraId="10C4503E" w14:textId="77777777" w:rsidR="00915152" w:rsidRDefault="00915152" w:rsidP="00915152">
      <w:pPr>
        <w:pStyle w:val="berschrift1"/>
        <w:rPr>
          <w:rFonts w:eastAsia="Aptos"/>
        </w:rPr>
      </w:pPr>
      <w:r w:rsidRPr="00722FA9">
        <w:rPr>
          <w:rFonts w:eastAsia="Aptos"/>
        </w:rPr>
        <w:t>O könnt‘ ich doch von Liebe sprechen</w:t>
      </w:r>
    </w:p>
    <w:p w14:paraId="564720CE" w14:textId="77777777" w:rsidR="00915152" w:rsidRPr="00722FA9" w:rsidRDefault="00915152" w:rsidP="00915152">
      <w:pPr>
        <w:rPr>
          <w:rFonts w:ascii="Aptos" w:eastAsia="Aptos" w:hAnsi="Aptos"/>
          <w:kern w:val="2"/>
          <w:sz w:val="22"/>
          <w14:ligatures w14:val="standardContextual"/>
        </w:rPr>
      </w:pPr>
      <w:r w:rsidRPr="00722FA9">
        <w:rPr>
          <w:rFonts w:ascii="Aptos" w:eastAsia="Aptos" w:hAnsi="Aptos"/>
          <w:kern w:val="2"/>
          <w:sz w:val="22"/>
          <w14:ligatures w14:val="standardContextual"/>
        </w:rPr>
        <w:t>O könnt‘ ich doch von Liebe sprechen,</w:t>
      </w:r>
      <w:r w:rsidRPr="00722FA9">
        <w:rPr>
          <w:rFonts w:ascii="Aptos" w:eastAsia="Aptos" w:hAnsi="Aptos"/>
          <w:kern w:val="2"/>
          <w:sz w:val="22"/>
          <w14:ligatures w14:val="standardContextual"/>
        </w:rPr>
        <w:br/>
        <w:t>Wie Liebe unergründlich ist,</w:t>
      </w:r>
      <w:r w:rsidRPr="00722FA9">
        <w:rPr>
          <w:rFonts w:ascii="Aptos" w:eastAsia="Aptos" w:hAnsi="Aptos"/>
          <w:kern w:val="2"/>
          <w:sz w:val="22"/>
          <w14:ligatures w14:val="standardContextual"/>
        </w:rPr>
        <w:br/>
      </w:r>
      <w:proofErr w:type="spellStart"/>
      <w:r w:rsidRPr="00722FA9">
        <w:rPr>
          <w:rFonts w:ascii="Aptos" w:eastAsia="Aptos" w:hAnsi="Aptos"/>
          <w:kern w:val="2"/>
          <w:sz w:val="22"/>
          <w14:ligatures w14:val="standardContextual"/>
        </w:rPr>
        <w:t>Wie</w:t>
      </w:r>
      <w:proofErr w:type="spellEnd"/>
      <w:r w:rsidRPr="00722FA9">
        <w:rPr>
          <w:rFonts w:ascii="Aptos" w:eastAsia="Aptos" w:hAnsi="Aptos"/>
          <w:kern w:val="2"/>
          <w:sz w:val="22"/>
          <w14:ligatures w14:val="standardContextual"/>
        </w:rPr>
        <w:t xml:space="preserve"> sie in Adern, Quellen, Bächen</w:t>
      </w:r>
      <w:r w:rsidRPr="00722FA9">
        <w:rPr>
          <w:rFonts w:ascii="Aptos" w:eastAsia="Aptos" w:hAnsi="Aptos"/>
          <w:kern w:val="2"/>
          <w:sz w:val="22"/>
          <w14:ligatures w14:val="standardContextual"/>
        </w:rPr>
        <w:br/>
        <w:t>Und Strömen jede Brust durchfließt!</w:t>
      </w:r>
      <w:r w:rsidRPr="00722FA9">
        <w:rPr>
          <w:rFonts w:ascii="Aptos" w:eastAsia="Aptos" w:hAnsi="Aptos"/>
          <w:kern w:val="2"/>
          <w:sz w:val="22"/>
          <w14:ligatures w14:val="standardContextual"/>
        </w:rPr>
        <w:br/>
        <w:t>Dann würde dieses Herz ein Schall,</w:t>
      </w:r>
      <w:r w:rsidRPr="00722FA9">
        <w:rPr>
          <w:rFonts w:ascii="Aptos" w:eastAsia="Aptos" w:hAnsi="Aptos"/>
          <w:kern w:val="2"/>
          <w:sz w:val="22"/>
          <w14:ligatures w14:val="standardContextual"/>
        </w:rPr>
        <w:br/>
        <w:t>Der klänge durch das weite All.</w:t>
      </w:r>
    </w:p>
    <w:p w14:paraId="01C26737" w14:textId="77777777" w:rsidR="00915152" w:rsidRPr="00722FA9" w:rsidRDefault="00915152" w:rsidP="00915152">
      <w:pPr>
        <w:rPr>
          <w:rFonts w:ascii="Aptos" w:eastAsia="Aptos" w:hAnsi="Aptos"/>
          <w:kern w:val="2"/>
          <w:sz w:val="22"/>
          <w14:ligatures w14:val="standardContextual"/>
        </w:rPr>
      </w:pPr>
      <w:r w:rsidRPr="00722FA9">
        <w:rPr>
          <w:rFonts w:ascii="Aptos" w:eastAsia="Aptos" w:hAnsi="Aptos"/>
          <w:kern w:val="2"/>
          <w:sz w:val="22"/>
          <w14:ligatures w14:val="standardContextual"/>
        </w:rPr>
        <w:t>O könnt‘ ich doch von Liebe klingen,</w:t>
      </w:r>
      <w:r w:rsidRPr="00722FA9">
        <w:rPr>
          <w:rFonts w:ascii="Aptos" w:eastAsia="Aptos" w:hAnsi="Aptos"/>
          <w:kern w:val="2"/>
          <w:sz w:val="22"/>
          <w14:ligatures w14:val="standardContextual"/>
        </w:rPr>
        <w:br/>
        <w:t>Wie Liebe süß von Tönen klingt,</w:t>
      </w:r>
      <w:r w:rsidRPr="00722FA9">
        <w:rPr>
          <w:rFonts w:ascii="Aptos" w:eastAsia="Aptos" w:hAnsi="Aptos"/>
          <w:kern w:val="2"/>
          <w:sz w:val="22"/>
          <w14:ligatures w14:val="standardContextual"/>
        </w:rPr>
        <w:br/>
      </w:r>
      <w:proofErr w:type="spellStart"/>
      <w:r w:rsidRPr="00722FA9">
        <w:rPr>
          <w:rFonts w:ascii="Aptos" w:eastAsia="Aptos" w:hAnsi="Aptos"/>
          <w:kern w:val="2"/>
          <w:sz w:val="22"/>
          <w14:ligatures w14:val="standardContextual"/>
        </w:rPr>
        <w:t>Wie</w:t>
      </w:r>
      <w:proofErr w:type="spellEnd"/>
      <w:r w:rsidRPr="00722FA9">
        <w:rPr>
          <w:rFonts w:ascii="Aptos" w:eastAsia="Aptos" w:hAnsi="Aptos"/>
          <w:kern w:val="2"/>
          <w:sz w:val="22"/>
          <w14:ligatures w14:val="standardContextual"/>
        </w:rPr>
        <w:t xml:space="preserve"> sie, das </w:t>
      </w:r>
      <w:proofErr w:type="spellStart"/>
      <w:r w:rsidRPr="00722FA9">
        <w:rPr>
          <w:rFonts w:ascii="Aptos" w:eastAsia="Aptos" w:hAnsi="Aptos"/>
          <w:kern w:val="2"/>
          <w:sz w:val="22"/>
          <w14:ligatures w14:val="standardContextual"/>
        </w:rPr>
        <w:t>ew’ge</w:t>
      </w:r>
      <w:proofErr w:type="spellEnd"/>
      <w:r w:rsidRPr="00722FA9">
        <w:rPr>
          <w:rFonts w:ascii="Aptos" w:eastAsia="Aptos" w:hAnsi="Aptos"/>
          <w:kern w:val="2"/>
          <w:sz w:val="22"/>
          <w14:ligatures w14:val="standardContextual"/>
        </w:rPr>
        <w:t xml:space="preserve"> Wort, den Dingen</w:t>
      </w:r>
      <w:r w:rsidRPr="00722FA9">
        <w:rPr>
          <w:rFonts w:ascii="Aptos" w:eastAsia="Aptos" w:hAnsi="Aptos"/>
          <w:kern w:val="2"/>
          <w:sz w:val="22"/>
          <w14:ligatures w14:val="standardContextual"/>
        </w:rPr>
        <w:br/>
        <w:t>Geheimnisvoll das Leben bringt!</w:t>
      </w:r>
      <w:r w:rsidRPr="00722FA9">
        <w:rPr>
          <w:rFonts w:ascii="Aptos" w:eastAsia="Aptos" w:hAnsi="Aptos"/>
          <w:kern w:val="2"/>
          <w:sz w:val="22"/>
          <w14:ligatures w14:val="standardContextual"/>
        </w:rPr>
        <w:br/>
        <w:t>Dann würde dieses Herz ein Klang</w:t>
      </w:r>
      <w:r w:rsidRPr="00722FA9">
        <w:rPr>
          <w:rFonts w:ascii="Aptos" w:eastAsia="Aptos" w:hAnsi="Aptos"/>
          <w:kern w:val="2"/>
          <w:sz w:val="22"/>
          <w14:ligatures w14:val="standardContextual"/>
        </w:rPr>
        <w:br/>
        <w:t>Vom Aufgang bis zum Niedergang.</w:t>
      </w:r>
    </w:p>
    <w:p w14:paraId="19FE5D6F" w14:textId="77777777" w:rsidR="00915152" w:rsidRPr="00722FA9" w:rsidRDefault="00915152" w:rsidP="00915152">
      <w:pPr>
        <w:rPr>
          <w:rFonts w:ascii="Aptos" w:eastAsia="Aptos" w:hAnsi="Aptos"/>
          <w:kern w:val="2"/>
          <w:sz w:val="22"/>
          <w14:ligatures w14:val="standardContextual"/>
        </w:rPr>
      </w:pPr>
      <w:r w:rsidRPr="00722FA9">
        <w:rPr>
          <w:rFonts w:ascii="Aptos" w:eastAsia="Aptos" w:hAnsi="Aptos"/>
          <w:kern w:val="2"/>
          <w:sz w:val="22"/>
          <w14:ligatures w14:val="standardContextual"/>
        </w:rPr>
        <w:t>O könnt‘ ich doch von Liebe girren,</w:t>
      </w:r>
      <w:r w:rsidRPr="00722FA9">
        <w:rPr>
          <w:rFonts w:ascii="Aptos" w:eastAsia="Aptos" w:hAnsi="Aptos"/>
          <w:kern w:val="2"/>
          <w:sz w:val="22"/>
          <w14:ligatures w14:val="standardContextual"/>
        </w:rPr>
        <w:br/>
        <w:t>Wie Liebe zärtlich lockt und girrt,</w:t>
      </w:r>
      <w:r w:rsidRPr="00722FA9">
        <w:rPr>
          <w:rFonts w:ascii="Aptos" w:eastAsia="Aptos" w:hAnsi="Aptos"/>
          <w:kern w:val="2"/>
          <w:sz w:val="22"/>
          <w14:ligatures w14:val="standardContextual"/>
        </w:rPr>
        <w:br/>
        <w:t>In Lerchenliedern aufwärts schwirren,</w:t>
      </w:r>
      <w:r w:rsidRPr="00722FA9">
        <w:rPr>
          <w:rFonts w:ascii="Aptos" w:eastAsia="Aptos" w:hAnsi="Aptos"/>
          <w:kern w:val="2"/>
          <w:sz w:val="22"/>
          <w14:ligatures w14:val="standardContextual"/>
        </w:rPr>
        <w:br/>
        <w:t>Wie’s nur in mir lebendig wird!</w:t>
      </w:r>
      <w:r w:rsidRPr="00722FA9">
        <w:rPr>
          <w:rFonts w:ascii="Aptos" w:eastAsia="Aptos" w:hAnsi="Aptos"/>
          <w:kern w:val="2"/>
          <w:sz w:val="22"/>
          <w14:ligatures w14:val="standardContextual"/>
        </w:rPr>
        <w:br/>
        <w:t>Dann würd‘ ich bald im süßen Schall</w:t>
      </w:r>
      <w:r w:rsidRPr="00722FA9">
        <w:rPr>
          <w:rFonts w:ascii="Aptos" w:eastAsia="Aptos" w:hAnsi="Aptos"/>
          <w:kern w:val="2"/>
          <w:sz w:val="22"/>
          <w14:ligatures w14:val="standardContextual"/>
        </w:rPr>
        <w:br/>
        <w:t>Die hellste Liebesnachtigall.</w:t>
      </w:r>
    </w:p>
    <w:p w14:paraId="4E53247F" w14:textId="77777777" w:rsidR="00915152" w:rsidRPr="00722FA9" w:rsidRDefault="00915152" w:rsidP="00915152">
      <w:pPr>
        <w:rPr>
          <w:rFonts w:ascii="Aptos" w:eastAsia="Aptos" w:hAnsi="Aptos"/>
          <w:kern w:val="2"/>
          <w:sz w:val="22"/>
          <w14:ligatures w14:val="standardContextual"/>
        </w:rPr>
      </w:pPr>
      <w:r w:rsidRPr="00722FA9">
        <w:rPr>
          <w:rFonts w:ascii="Aptos" w:eastAsia="Aptos" w:hAnsi="Aptos"/>
          <w:kern w:val="2"/>
          <w:sz w:val="22"/>
          <w14:ligatures w14:val="standardContextual"/>
        </w:rPr>
        <w:t>O süße Liebe, fromme Liebe,</w:t>
      </w:r>
      <w:r w:rsidRPr="00722FA9">
        <w:rPr>
          <w:rFonts w:ascii="Aptos" w:eastAsia="Aptos" w:hAnsi="Aptos"/>
          <w:kern w:val="2"/>
          <w:sz w:val="22"/>
          <w14:ligatures w14:val="standardContextual"/>
        </w:rPr>
        <w:br/>
        <w:t>Die auf die Welt hernieder kam,</w:t>
      </w:r>
      <w:r w:rsidRPr="00722FA9">
        <w:rPr>
          <w:rFonts w:ascii="Aptos" w:eastAsia="Aptos" w:hAnsi="Aptos"/>
          <w:kern w:val="2"/>
          <w:sz w:val="22"/>
          <w14:ligatures w14:val="standardContextual"/>
        </w:rPr>
        <w:br/>
        <w:t>Aus unermesslich reichem Triebe</w:t>
      </w:r>
      <w:r w:rsidRPr="00722FA9">
        <w:rPr>
          <w:rFonts w:ascii="Aptos" w:eastAsia="Aptos" w:hAnsi="Aptos"/>
          <w:kern w:val="2"/>
          <w:sz w:val="22"/>
          <w14:ligatures w14:val="standardContextual"/>
        </w:rPr>
        <w:br/>
        <w:t>Für uns den Tod am Kreuze nahm,</w:t>
      </w:r>
      <w:r w:rsidRPr="00722FA9">
        <w:rPr>
          <w:rFonts w:ascii="Aptos" w:eastAsia="Aptos" w:hAnsi="Aptos"/>
          <w:kern w:val="2"/>
          <w:sz w:val="22"/>
          <w14:ligatures w14:val="standardContextual"/>
        </w:rPr>
        <w:br/>
        <w:t xml:space="preserve">O süße Liebe, </w:t>
      </w:r>
      <w:proofErr w:type="spellStart"/>
      <w:r w:rsidRPr="00722FA9">
        <w:rPr>
          <w:rFonts w:ascii="Aptos" w:eastAsia="Aptos" w:hAnsi="Aptos"/>
          <w:kern w:val="2"/>
          <w:sz w:val="22"/>
          <w14:ligatures w14:val="standardContextual"/>
        </w:rPr>
        <w:t>sel’ge</w:t>
      </w:r>
      <w:proofErr w:type="spellEnd"/>
      <w:r w:rsidRPr="00722FA9">
        <w:rPr>
          <w:rFonts w:ascii="Aptos" w:eastAsia="Aptos" w:hAnsi="Aptos"/>
          <w:kern w:val="2"/>
          <w:sz w:val="22"/>
          <w14:ligatures w14:val="standardContextual"/>
        </w:rPr>
        <w:t xml:space="preserve"> Brunst!</w:t>
      </w:r>
      <w:r w:rsidRPr="00722FA9">
        <w:rPr>
          <w:rFonts w:ascii="Aptos" w:eastAsia="Aptos" w:hAnsi="Aptos"/>
          <w:kern w:val="2"/>
          <w:sz w:val="22"/>
          <w14:ligatures w14:val="standardContextual"/>
        </w:rPr>
        <w:br/>
        <w:t>In dir zerrinnet jede Kunst.</w:t>
      </w:r>
    </w:p>
    <w:p w14:paraId="66ABFD51" w14:textId="77777777" w:rsidR="00915152" w:rsidRPr="00722FA9" w:rsidRDefault="00915152" w:rsidP="00915152">
      <w:pPr>
        <w:rPr>
          <w:rFonts w:ascii="Aptos" w:eastAsia="Aptos" w:hAnsi="Aptos"/>
          <w:kern w:val="2"/>
          <w:sz w:val="22"/>
          <w14:ligatures w14:val="standardContextual"/>
        </w:rPr>
      </w:pPr>
      <w:r w:rsidRPr="00722FA9">
        <w:rPr>
          <w:rFonts w:ascii="Aptos" w:eastAsia="Aptos" w:hAnsi="Aptos"/>
          <w:kern w:val="2"/>
          <w:sz w:val="22"/>
          <w14:ligatures w14:val="standardContextual"/>
        </w:rPr>
        <w:t>O süße Liebe, fromme Liebe!</w:t>
      </w:r>
      <w:r w:rsidRPr="00722FA9">
        <w:rPr>
          <w:rFonts w:ascii="Aptos" w:eastAsia="Aptos" w:hAnsi="Aptos"/>
          <w:kern w:val="2"/>
          <w:sz w:val="22"/>
          <w14:ligatures w14:val="standardContextual"/>
        </w:rPr>
        <w:br/>
        <w:t>O ungestillter Sehnsucht Schmerz!</w:t>
      </w:r>
      <w:r w:rsidRPr="00722FA9">
        <w:rPr>
          <w:rFonts w:ascii="Aptos" w:eastAsia="Aptos" w:hAnsi="Aptos"/>
          <w:kern w:val="2"/>
          <w:sz w:val="22"/>
          <w14:ligatures w14:val="standardContextual"/>
        </w:rPr>
        <w:br/>
        <w:t xml:space="preserve">Die gern uns all‘ auf einmal </w:t>
      </w:r>
      <w:proofErr w:type="spellStart"/>
      <w:r w:rsidRPr="00722FA9">
        <w:rPr>
          <w:rFonts w:ascii="Aptos" w:eastAsia="Aptos" w:hAnsi="Aptos"/>
          <w:kern w:val="2"/>
          <w:sz w:val="22"/>
          <w14:ligatures w14:val="standardContextual"/>
        </w:rPr>
        <w:t>hübe</w:t>
      </w:r>
      <w:proofErr w:type="spellEnd"/>
      <w:r w:rsidRPr="00722FA9">
        <w:rPr>
          <w:rFonts w:ascii="Aptos" w:eastAsia="Aptos" w:hAnsi="Aptos"/>
          <w:kern w:val="2"/>
          <w:sz w:val="22"/>
          <w14:ligatures w14:val="standardContextual"/>
        </w:rPr>
        <w:br/>
        <w:t>Empor an deines Vaters Herz,</w:t>
      </w:r>
      <w:r w:rsidRPr="00722FA9">
        <w:rPr>
          <w:rFonts w:ascii="Aptos" w:eastAsia="Aptos" w:hAnsi="Aptos"/>
          <w:kern w:val="2"/>
          <w:sz w:val="22"/>
          <w14:ligatures w14:val="standardContextual"/>
        </w:rPr>
        <w:br/>
        <w:t xml:space="preserve">Ich fühle deines Atems </w:t>
      </w:r>
      <w:proofErr w:type="spellStart"/>
      <w:r w:rsidRPr="00722FA9">
        <w:rPr>
          <w:rFonts w:ascii="Aptos" w:eastAsia="Aptos" w:hAnsi="Aptos"/>
          <w:kern w:val="2"/>
          <w:sz w:val="22"/>
          <w14:ligatures w14:val="standardContextual"/>
        </w:rPr>
        <w:t>Weh‘n</w:t>
      </w:r>
      <w:proofErr w:type="spellEnd"/>
      <w:r w:rsidRPr="00722FA9">
        <w:rPr>
          <w:rFonts w:ascii="Aptos" w:eastAsia="Aptos" w:hAnsi="Aptos"/>
          <w:kern w:val="2"/>
          <w:sz w:val="22"/>
          <w14:ligatures w14:val="standardContextual"/>
        </w:rPr>
        <w:t>,</w:t>
      </w:r>
      <w:r w:rsidRPr="00722FA9">
        <w:rPr>
          <w:rFonts w:ascii="Aptos" w:eastAsia="Aptos" w:hAnsi="Aptos"/>
          <w:kern w:val="2"/>
          <w:sz w:val="22"/>
          <w14:ligatures w14:val="standardContextual"/>
        </w:rPr>
        <w:br/>
        <w:t xml:space="preserve">Und Wort und Stimme muss </w:t>
      </w:r>
      <w:proofErr w:type="spellStart"/>
      <w:r w:rsidRPr="00722FA9">
        <w:rPr>
          <w:rFonts w:ascii="Aptos" w:eastAsia="Aptos" w:hAnsi="Aptos"/>
          <w:kern w:val="2"/>
          <w:sz w:val="22"/>
          <w14:ligatures w14:val="standardContextual"/>
        </w:rPr>
        <w:t>vergeh‘n</w:t>
      </w:r>
      <w:proofErr w:type="spellEnd"/>
      <w:r w:rsidRPr="00722FA9">
        <w:rPr>
          <w:rFonts w:ascii="Aptos" w:eastAsia="Aptos" w:hAnsi="Aptos"/>
          <w:kern w:val="2"/>
          <w:sz w:val="22"/>
          <w14:ligatures w14:val="standardContextual"/>
        </w:rPr>
        <w:t>.</w:t>
      </w:r>
    </w:p>
    <w:p w14:paraId="3B6D0095" w14:textId="77777777" w:rsidR="008A0A35" w:rsidRPr="00722FA9" w:rsidRDefault="008A0A35" w:rsidP="008A0A35">
      <w:pPr>
        <w:spacing w:before="100" w:beforeAutospacing="1" w:after="100" w:afterAutospacing="1" w:line="240" w:lineRule="auto"/>
        <w:outlineLvl w:val="0"/>
        <w:rPr>
          <w:rFonts w:eastAsia="Times New Roman"/>
          <w:b/>
          <w:bCs/>
          <w:kern w:val="36"/>
          <w:sz w:val="40"/>
          <w:szCs w:val="48"/>
          <w:lang w:eastAsia="de-DE"/>
        </w:rPr>
      </w:pPr>
      <w:r w:rsidRPr="00722FA9">
        <w:rPr>
          <w:rFonts w:eastAsia="Times New Roman"/>
          <w:b/>
          <w:bCs/>
          <w:kern w:val="36"/>
          <w:sz w:val="40"/>
          <w:szCs w:val="48"/>
          <w:lang w:eastAsia="de-DE"/>
        </w:rPr>
        <w:t>Schlafe, Kindlein, hold und süß</w:t>
      </w:r>
    </w:p>
    <w:p w14:paraId="5FBC152A" w14:textId="77777777" w:rsidR="008A0A35" w:rsidRPr="00722FA9" w:rsidRDefault="008A0A35" w:rsidP="008A0A35">
      <w:pPr>
        <w:rPr>
          <w:rFonts w:ascii="Aptos" w:eastAsia="Aptos" w:hAnsi="Aptos"/>
          <w:kern w:val="2"/>
          <w:sz w:val="22"/>
          <w14:ligatures w14:val="standardContextual"/>
        </w:rPr>
      </w:pPr>
      <w:r w:rsidRPr="00722FA9">
        <w:rPr>
          <w:rFonts w:ascii="Aptos" w:eastAsia="Aptos" w:hAnsi="Aptos"/>
          <w:kern w:val="2"/>
          <w:sz w:val="22"/>
          <w14:ligatures w14:val="standardContextual"/>
        </w:rPr>
        <w:t>Schlafe, Kindlein, hold und süß,</w:t>
      </w:r>
      <w:r w:rsidRPr="00722FA9">
        <w:rPr>
          <w:rFonts w:ascii="Aptos" w:eastAsia="Aptos" w:hAnsi="Aptos"/>
          <w:kern w:val="2"/>
          <w:sz w:val="22"/>
          <w14:ligatures w14:val="standardContextual"/>
        </w:rPr>
        <w:br/>
        <w:t>wie im Engelsparadies,</w:t>
      </w:r>
      <w:r w:rsidRPr="00722FA9">
        <w:rPr>
          <w:rFonts w:ascii="Aptos" w:eastAsia="Aptos" w:hAnsi="Aptos"/>
          <w:kern w:val="2"/>
          <w:sz w:val="22"/>
          <w14:ligatures w14:val="standardContextual"/>
        </w:rPr>
        <w:br/>
        <w:t>schlaf‘ in stiller, süßer Ruh‘,</w:t>
      </w:r>
      <w:r w:rsidRPr="00722FA9">
        <w:rPr>
          <w:rFonts w:ascii="Aptos" w:eastAsia="Aptos" w:hAnsi="Aptos"/>
          <w:kern w:val="2"/>
          <w:sz w:val="22"/>
          <w14:ligatures w14:val="standardContextual"/>
        </w:rPr>
        <w:br/>
        <w:t>tu‘ die kleinen Äuglein zu.</w:t>
      </w:r>
    </w:p>
    <w:p w14:paraId="4D84DF92" w14:textId="77777777" w:rsidR="008A0A35" w:rsidRPr="00722FA9" w:rsidRDefault="008A0A35" w:rsidP="008A0A35">
      <w:pPr>
        <w:rPr>
          <w:rFonts w:ascii="Aptos" w:eastAsia="Aptos" w:hAnsi="Aptos"/>
          <w:kern w:val="2"/>
          <w:sz w:val="22"/>
          <w14:ligatures w14:val="standardContextual"/>
        </w:rPr>
      </w:pPr>
      <w:r w:rsidRPr="00722FA9">
        <w:rPr>
          <w:rFonts w:ascii="Aptos" w:eastAsia="Aptos" w:hAnsi="Aptos"/>
          <w:kern w:val="2"/>
          <w:sz w:val="22"/>
          <w14:ligatures w14:val="standardContextual"/>
        </w:rPr>
        <w:t xml:space="preserve">Draußen </w:t>
      </w:r>
      <w:proofErr w:type="spellStart"/>
      <w:r w:rsidRPr="00722FA9">
        <w:rPr>
          <w:rFonts w:ascii="Aptos" w:eastAsia="Aptos" w:hAnsi="Aptos"/>
          <w:kern w:val="2"/>
          <w:sz w:val="22"/>
          <w14:ligatures w14:val="standardContextual"/>
        </w:rPr>
        <w:t>steh‘n</w:t>
      </w:r>
      <w:proofErr w:type="spellEnd"/>
      <w:r w:rsidRPr="00722FA9">
        <w:rPr>
          <w:rFonts w:ascii="Aptos" w:eastAsia="Aptos" w:hAnsi="Aptos"/>
          <w:kern w:val="2"/>
          <w:sz w:val="22"/>
          <w14:ligatures w14:val="standardContextual"/>
        </w:rPr>
        <w:t xml:space="preserve"> die Lilien weiß,</w:t>
      </w:r>
      <w:r w:rsidRPr="00722FA9">
        <w:rPr>
          <w:rFonts w:ascii="Aptos" w:eastAsia="Aptos" w:hAnsi="Aptos"/>
          <w:kern w:val="2"/>
          <w:sz w:val="22"/>
          <w14:ligatures w14:val="standardContextual"/>
        </w:rPr>
        <w:br/>
        <w:t>haben allerschönsten Preis;</w:t>
      </w:r>
      <w:r w:rsidRPr="00722FA9">
        <w:rPr>
          <w:rFonts w:ascii="Aptos" w:eastAsia="Aptos" w:hAnsi="Aptos"/>
          <w:kern w:val="2"/>
          <w:sz w:val="22"/>
          <w14:ligatures w14:val="standardContextual"/>
        </w:rPr>
        <w:br/>
        <w:t xml:space="preserve">droben in der lichten </w:t>
      </w:r>
      <w:proofErr w:type="spellStart"/>
      <w:r w:rsidRPr="00722FA9">
        <w:rPr>
          <w:rFonts w:ascii="Aptos" w:eastAsia="Aptos" w:hAnsi="Aptos"/>
          <w:kern w:val="2"/>
          <w:sz w:val="22"/>
          <w14:ligatures w14:val="standardContextual"/>
        </w:rPr>
        <w:t>Höh</w:t>
      </w:r>
      <w:proofErr w:type="spellEnd"/>
      <w:r w:rsidRPr="00722FA9">
        <w:rPr>
          <w:rFonts w:ascii="Aptos" w:eastAsia="Aptos" w:hAnsi="Aptos"/>
          <w:kern w:val="2"/>
          <w:sz w:val="22"/>
          <w14:ligatures w14:val="standardContextual"/>
        </w:rPr>
        <w:t>‘,</w:t>
      </w:r>
      <w:r w:rsidRPr="00722FA9">
        <w:rPr>
          <w:rFonts w:ascii="Aptos" w:eastAsia="Aptos" w:hAnsi="Aptos"/>
          <w:kern w:val="2"/>
          <w:sz w:val="22"/>
          <w14:ligatures w14:val="standardContextual"/>
        </w:rPr>
        <w:br/>
      </w:r>
      <w:proofErr w:type="spellStart"/>
      <w:r w:rsidRPr="00722FA9">
        <w:rPr>
          <w:rFonts w:ascii="Aptos" w:eastAsia="Aptos" w:hAnsi="Aptos"/>
          <w:kern w:val="2"/>
          <w:sz w:val="22"/>
          <w14:ligatures w14:val="standardContextual"/>
        </w:rPr>
        <w:t>steh‘n</w:t>
      </w:r>
      <w:proofErr w:type="spellEnd"/>
      <w:r w:rsidRPr="00722FA9">
        <w:rPr>
          <w:rFonts w:ascii="Aptos" w:eastAsia="Aptos" w:hAnsi="Aptos"/>
          <w:kern w:val="2"/>
          <w:sz w:val="22"/>
          <w14:ligatures w14:val="standardContextual"/>
        </w:rPr>
        <w:t xml:space="preserve"> die Englein, weiß wie Schnee.</w:t>
      </w:r>
    </w:p>
    <w:p w14:paraId="7D81D2C8" w14:textId="77777777" w:rsidR="008A0A35" w:rsidRPr="00722FA9" w:rsidRDefault="008A0A35" w:rsidP="008A0A35">
      <w:pPr>
        <w:rPr>
          <w:rFonts w:ascii="Aptos" w:eastAsia="Aptos" w:hAnsi="Aptos"/>
          <w:kern w:val="2"/>
          <w:sz w:val="22"/>
          <w14:ligatures w14:val="standardContextual"/>
        </w:rPr>
      </w:pPr>
      <w:r w:rsidRPr="00722FA9">
        <w:rPr>
          <w:rFonts w:ascii="Aptos" w:eastAsia="Aptos" w:hAnsi="Aptos"/>
          <w:kern w:val="2"/>
          <w:sz w:val="22"/>
          <w14:ligatures w14:val="standardContextual"/>
        </w:rPr>
        <w:lastRenderedPageBreak/>
        <w:t>Kommt, ihr Englein, weiß und fein,</w:t>
      </w:r>
      <w:r w:rsidRPr="00722FA9">
        <w:rPr>
          <w:rFonts w:ascii="Aptos" w:eastAsia="Aptos" w:hAnsi="Aptos"/>
          <w:kern w:val="2"/>
          <w:sz w:val="22"/>
          <w14:ligatures w14:val="standardContextual"/>
        </w:rPr>
        <w:br/>
        <w:t>wiegt mir schön mein Kindelein,</w:t>
      </w:r>
      <w:r w:rsidRPr="00722FA9">
        <w:rPr>
          <w:rFonts w:ascii="Aptos" w:eastAsia="Aptos" w:hAnsi="Aptos"/>
          <w:kern w:val="2"/>
          <w:sz w:val="22"/>
          <w14:ligatures w14:val="standardContextual"/>
        </w:rPr>
        <w:br/>
        <w:t>wiegt sein Herzchen fromm und gut,</w:t>
      </w:r>
      <w:r w:rsidRPr="00722FA9">
        <w:rPr>
          <w:rFonts w:ascii="Aptos" w:eastAsia="Aptos" w:hAnsi="Aptos"/>
          <w:kern w:val="2"/>
          <w:sz w:val="22"/>
          <w14:ligatures w14:val="standardContextual"/>
        </w:rPr>
        <w:br/>
        <w:t>wie der Wind der Lilie tut!</w:t>
      </w:r>
    </w:p>
    <w:p w14:paraId="78802E53" w14:textId="77777777" w:rsidR="008A0A35" w:rsidRPr="00722FA9" w:rsidRDefault="008A0A35" w:rsidP="008A0A35">
      <w:pPr>
        <w:rPr>
          <w:rFonts w:ascii="Aptos" w:eastAsia="Aptos" w:hAnsi="Aptos"/>
          <w:kern w:val="2"/>
          <w:sz w:val="22"/>
          <w14:ligatures w14:val="standardContextual"/>
        </w:rPr>
      </w:pPr>
      <w:r w:rsidRPr="00722FA9">
        <w:rPr>
          <w:rFonts w:ascii="Aptos" w:eastAsia="Aptos" w:hAnsi="Aptos"/>
          <w:kern w:val="2"/>
          <w:sz w:val="22"/>
          <w14:ligatures w14:val="standardContextual"/>
        </w:rPr>
        <w:t>Schlafe, Kindlein, schlafe nun!</w:t>
      </w:r>
      <w:r w:rsidRPr="00722FA9">
        <w:rPr>
          <w:rFonts w:ascii="Aptos" w:eastAsia="Aptos" w:hAnsi="Aptos"/>
          <w:kern w:val="2"/>
          <w:sz w:val="22"/>
          <w14:ligatures w14:val="standardContextual"/>
        </w:rPr>
        <w:br/>
        <w:t xml:space="preserve">Sollst in Gottes Frieden </w:t>
      </w:r>
      <w:proofErr w:type="spellStart"/>
      <w:r w:rsidRPr="00722FA9">
        <w:rPr>
          <w:rFonts w:ascii="Aptos" w:eastAsia="Aptos" w:hAnsi="Aptos"/>
          <w:kern w:val="2"/>
          <w:sz w:val="22"/>
          <w14:ligatures w14:val="standardContextual"/>
        </w:rPr>
        <w:t>ruh‘n</w:t>
      </w:r>
      <w:proofErr w:type="spellEnd"/>
      <w:r w:rsidRPr="00722FA9">
        <w:rPr>
          <w:rFonts w:ascii="Aptos" w:eastAsia="Aptos" w:hAnsi="Aptos"/>
          <w:kern w:val="2"/>
          <w:sz w:val="22"/>
          <w14:ligatures w14:val="standardContextual"/>
        </w:rPr>
        <w:t>,</w:t>
      </w:r>
      <w:r w:rsidRPr="00722FA9">
        <w:rPr>
          <w:rFonts w:ascii="Aptos" w:eastAsia="Aptos" w:hAnsi="Aptos"/>
          <w:kern w:val="2"/>
          <w:sz w:val="22"/>
          <w14:ligatures w14:val="standardContextual"/>
        </w:rPr>
        <w:br/>
        <w:t>denn die frommen Engelein</w:t>
      </w:r>
      <w:r w:rsidRPr="00722FA9">
        <w:rPr>
          <w:rFonts w:ascii="Aptos" w:eastAsia="Aptos" w:hAnsi="Aptos"/>
          <w:kern w:val="2"/>
          <w:sz w:val="22"/>
          <w14:ligatures w14:val="standardContextual"/>
        </w:rPr>
        <w:br/>
        <w:t>wollen deine Wächter sein.</w:t>
      </w:r>
    </w:p>
    <w:p w14:paraId="2B526552" w14:textId="77777777" w:rsidR="00915152" w:rsidRPr="00915152" w:rsidRDefault="00915152" w:rsidP="00915152">
      <w:pPr>
        <w:pStyle w:val="berschrift1"/>
      </w:pPr>
      <w:r w:rsidRPr="00722FA9">
        <w:rPr>
          <w:rFonts w:eastAsia="Aptos"/>
        </w:rPr>
        <w:t>Schon dunkeln meine Lebenstage</w:t>
      </w:r>
    </w:p>
    <w:p w14:paraId="1305BA8E" w14:textId="77777777" w:rsidR="00915152" w:rsidRPr="00722FA9" w:rsidRDefault="00915152" w:rsidP="00915152">
      <w:pPr>
        <w:rPr>
          <w:rFonts w:ascii="Aptos" w:eastAsia="Aptos" w:hAnsi="Aptos"/>
          <w:kern w:val="2"/>
          <w:sz w:val="22"/>
          <w14:ligatures w14:val="standardContextual"/>
        </w:rPr>
      </w:pPr>
      <w:r w:rsidRPr="00722FA9">
        <w:rPr>
          <w:rFonts w:ascii="Aptos" w:eastAsia="Aptos" w:hAnsi="Aptos"/>
          <w:kern w:val="2"/>
          <w:sz w:val="22"/>
          <w14:ligatures w14:val="standardContextual"/>
        </w:rPr>
        <w:t>Schon dunkeln meine Lebenstage</w:t>
      </w:r>
      <w:r w:rsidRPr="00722FA9">
        <w:rPr>
          <w:rFonts w:ascii="Aptos" w:eastAsia="Aptos" w:hAnsi="Aptos"/>
          <w:kern w:val="2"/>
          <w:sz w:val="22"/>
          <w14:ligatures w14:val="standardContextual"/>
        </w:rPr>
        <w:br/>
        <w:t>Sich tief hinab zum Abendschein,</w:t>
      </w:r>
      <w:r w:rsidRPr="00722FA9">
        <w:rPr>
          <w:rFonts w:ascii="Aptos" w:eastAsia="Aptos" w:hAnsi="Aptos"/>
          <w:kern w:val="2"/>
          <w:sz w:val="22"/>
          <w14:ligatures w14:val="standardContextual"/>
        </w:rPr>
        <w:br/>
        <w:t>Und ernster fragt die große Frage:</w:t>
      </w:r>
      <w:r w:rsidRPr="00722FA9">
        <w:rPr>
          <w:rFonts w:ascii="Aptos" w:eastAsia="Aptos" w:hAnsi="Aptos"/>
          <w:kern w:val="2"/>
          <w:sz w:val="22"/>
          <w14:ligatures w14:val="standardContextual"/>
        </w:rPr>
        <w:br/>
        <w:t>Was bist du? sprich! was wirst du sein?</w:t>
      </w:r>
      <w:r w:rsidRPr="00722FA9">
        <w:rPr>
          <w:rFonts w:ascii="Aptos" w:eastAsia="Aptos" w:hAnsi="Aptos"/>
          <w:kern w:val="2"/>
          <w:sz w:val="22"/>
          <w14:ligatures w14:val="standardContextual"/>
        </w:rPr>
        <w:br/>
        <w:t>Wie löst das Rätsel deines Lebens</w:t>
      </w:r>
      <w:r w:rsidRPr="00722FA9">
        <w:rPr>
          <w:rFonts w:ascii="Aptos" w:eastAsia="Aptos" w:hAnsi="Aptos"/>
          <w:kern w:val="2"/>
          <w:sz w:val="22"/>
          <w14:ligatures w14:val="standardContextual"/>
        </w:rPr>
        <w:br/>
        <w:t>Sich hinter deinem Grabe auf?</w:t>
      </w:r>
      <w:r w:rsidRPr="00722FA9">
        <w:rPr>
          <w:rFonts w:ascii="Aptos" w:eastAsia="Aptos" w:hAnsi="Aptos"/>
          <w:kern w:val="2"/>
          <w:sz w:val="22"/>
          <w14:ligatures w14:val="standardContextual"/>
        </w:rPr>
        <w:br/>
        <w:t>War all dein Streben nicht vergebens?</w:t>
      </w:r>
      <w:r w:rsidRPr="00722FA9">
        <w:rPr>
          <w:rFonts w:ascii="Aptos" w:eastAsia="Aptos" w:hAnsi="Aptos"/>
          <w:kern w:val="2"/>
          <w:sz w:val="22"/>
          <w14:ligatures w14:val="standardContextual"/>
        </w:rPr>
        <w:br/>
        <w:t>War eitel Irrlauf nicht dein Lauf?</w:t>
      </w:r>
    </w:p>
    <w:p w14:paraId="5DD2A32A" w14:textId="77777777" w:rsidR="00915152" w:rsidRPr="00722FA9" w:rsidRDefault="00915152" w:rsidP="00915152">
      <w:pPr>
        <w:rPr>
          <w:rFonts w:ascii="Aptos" w:eastAsia="Aptos" w:hAnsi="Aptos"/>
          <w:kern w:val="2"/>
          <w:sz w:val="22"/>
          <w14:ligatures w14:val="standardContextual"/>
        </w:rPr>
      </w:pPr>
      <w:r w:rsidRPr="00722FA9">
        <w:rPr>
          <w:rFonts w:ascii="Aptos" w:eastAsia="Aptos" w:hAnsi="Aptos"/>
          <w:kern w:val="2"/>
          <w:sz w:val="22"/>
          <w14:ligatures w14:val="standardContextual"/>
        </w:rPr>
        <w:t>Ja wohl, die letzten Glockenschläge,</w:t>
      </w:r>
      <w:r w:rsidRPr="00722FA9">
        <w:rPr>
          <w:rFonts w:ascii="Aptos" w:eastAsia="Aptos" w:hAnsi="Aptos"/>
          <w:kern w:val="2"/>
          <w:sz w:val="22"/>
          <w14:ligatures w14:val="standardContextual"/>
        </w:rPr>
        <w:br/>
        <w:t>Der letzte Strahl des Abendlichts</w:t>
      </w:r>
      <w:r w:rsidRPr="00722FA9">
        <w:rPr>
          <w:rFonts w:ascii="Aptos" w:eastAsia="Aptos" w:hAnsi="Aptos"/>
          <w:kern w:val="2"/>
          <w:sz w:val="22"/>
          <w14:ligatures w14:val="standardContextual"/>
        </w:rPr>
        <w:br/>
        <w:t>Was klingen sie im Busen rege?</w:t>
      </w:r>
      <w:r w:rsidRPr="00722FA9">
        <w:rPr>
          <w:rFonts w:ascii="Aptos" w:eastAsia="Aptos" w:hAnsi="Aptos"/>
          <w:kern w:val="2"/>
          <w:sz w:val="22"/>
          <w14:ligatures w14:val="standardContextual"/>
        </w:rPr>
        <w:br/>
        <w:t>Was leuchtet er aus deinem Nichts?</w:t>
      </w:r>
      <w:r w:rsidRPr="00722FA9">
        <w:rPr>
          <w:rFonts w:ascii="Aptos" w:eastAsia="Aptos" w:hAnsi="Aptos"/>
          <w:kern w:val="2"/>
          <w:sz w:val="22"/>
          <w14:ligatures w14:val="standardContextual"/>
        </w:rPr>
        <w:br/>
        <w:t xml:space="preserve">Was melden deiner Augen </w:t>
      </w:r>
      <w:proofErr w:type="spellStart"/>
      <w:r w:rsidRPr="00722FA9">
        <w:rPr>
          <w:rFonts w:ascii="Aptos" w:eastAsia="Aptos" w:hAnsi="Aptos"/>
          <w:kern w:val="2"/>
          <w:sz w:val="22"/>
          <w14:ligatures w14:val="standardContextual"/>
        </w:rPr>
        <w:t>Tränen</w:t>
      </w:r>
      <w:proofErr w:type="spellEnd"/>
      <w:r w:rsidRPr="00722FA9">
        <w:rPr>
          <w:rFonts w:ascii="Aptos" w:eastAsia="Aptos" w:hAnsi="Aptos"/>
          <w:kern w:val="2"/>
          <w:sz w:val="22"/>
          <w14:ligatures w14:val="standardContextual"/>
        </w:rPr>
        <w:t>?</w:t>
      </w:r>
      <w:r w:rsidRPr="00722FA9">
        <w:rPr>
          <w:rFonts w:ascii="Aptos" w:eastAsia="Aptos" w:hAnsi="Aptos"/>
          <w:kern w:val="2"/>
          <w:sz w:val="22"/>
          <w14:ligatures w14:val="standardContextual"/>
        </w:rPr>
        <w:br/>
        <w:t>Was wird im kranken Herzen wach?</w:t>
      </w:r>
      <w:r w:rsidRPr="00722FA9">
        <w:rPr>
          <w:rFonts w:ascii="Aptos" w:eastAsia="Aptos" w:hAnsi="Aptos"/>
          <w:kern w:val="2"/>
          <w:sz w:val="22"/>
          <w14:ligatures w14:val="standardContextual"/>
        </w:rPr>
        <w:br/>
        <w:t>O all dein Irren Träumen Sehnen,</w:t>
      </w:r>
      <w:r w:rsidRPr="00722FA9">
        <w:rPr>
          <w:rFonts w:ascii="Aptos" w:eastAsia="Aptos" w:hAnsi="Aptos"/>
          <w:kern w:val="2"/>
          <w:sz w:val="22"/>
          <w14:ligatures w14:val="standardContextual"/>
        </w:rPr>
        <w:br/>
        <w:t>Des Lebens langes Weh und Ach.</w:t>
      </w:r>
    </w:p>
    <w:p w14:paraId="74CA6A55" w14:textId="77777777" w:rsidR="00915152" w:rsidRPr="00722FA9" w:rsidRDefault="00915152" w:rsidP="00915152">
      <w:pPr>
        <w:rPr>
          <w:rFonts w:ascii="Aptos" w:eastAsia="Aptos" w:hAnsi="Aptos"/>
          <w:kern w:val="2"/>
          <w:sz w:val="22"/>
          <w14:ligatures w14:val="standardContextual"/>
        </w:rPr>
      </w:pPr>
      <w:r w:rsidRPr="00722FA9">
        <w:rPr>
          <w:rFonts w:ascii="Aptos" w:eastAsia="Aptos" w:hAnsi="Aptos"/>
          <w:kern w:val="2"/>
          <w:sz w:val="22"/>
          <w14:ligatures w14:val="standardContextual"/>
        </w:rPr>
        <w:t>So ist’s: Mit Düsternis umhangen</w:t>
      </w:r>
      <w:r w:rsidRPr="00722FA9">
        <w:rPr>
          <w:rFonts w:ascii="Aptos" w:eastAsia="Aptos" w:hAnsi="Aptos"/>
          <w:kern w:val="2"/>
          <w:sz w:val="22"/>
          <w14:ligatures w14:val="standardContextual"/>
        </w:rPr>
        <w:br/>
        <w:t>Wie oft war dir die wunde Brust,</w:t>
      </w:r>
      <w:r w:rsidRPr="00722FA9">
        <w:rPr>
          <w:rFonts w:ascii="Aptos" w:eastAsia="Aptos" w:hAnsi="Aptos"/>
          <w:kern w:val="2"/>
          <w:sz w:val="22"/>
          <w14:ligatures w14:val="standardContextual"/>
        </w:rPr>
        <w:br/>
        <w:t>Ein Dorn dein Sehnen und Verlangen,</w:t>
      </w:r>
      <w:r w:rsidRPr="00722FA9">
        <w:rPr>
          <w:rFonts w:ascii="Aptos" w:eastAsia="Aptos" w:hAnsi="Aptos"/>
          <w:kern w:val="2"/>
          <w:sz w:val="22"/>
          <w14:ligatures w14:val="standardContextual"/>
        </w:rPr>
        <w:br/>
        <w:t>Ein Gift die Süßigkeit der Lust;</w:t>
      </w:r>
      <w:r w:rsidRPr="00722FA9">
        <w:rPr>
          <w:rFonts w:ascii="Aptos" w:eastAsia="Aptos" w:hAnsi="Aptos"/>
          <w:kern w:val="2"/>
          <w:sz w:val="22"/>
          <w14:ligatures w14:val="standardContextual"/>
        </w:rPr>
        <w:br/>
        <w:t>Wie mochte sich der Blinde hüten</w:t>
      </w:r>
      <w:r w:rsidRPr="00722FA9">
        <w:rPr>
          <w:rFonts w:ascii="Aptos" w:eastAsia="Aptos" w:hAnsi="Aptos"/>
          <w:kern w:val="2"/>
          <w:sz w:val="22"/>
          <w14:ligatures w14:val="standardContextual"/>
        </w:rPr>
        <w:br/>
        <w:t>Auf bunter Täuschung Blumenfeld,</w:t>
      </w:r>
      <w:r w:rsidRPr="00722FA9">
        <w:rPr>
          <w:rFonts w:ascii="Aptos" w:eastAsia="Aptos" w:hAnsi="Aptos"/>
          <w:kern w:val="2"/>
          <w:sz w:val="22"/>
          <w14:ligatures w14:val="standardContextual"/>
        </w:rPr>
        <w:br/>
        <w:t>Wo oft die Natter unter Blüten</w:t>
      </w:r>
      <w:r w:rsidRPr="00722FA9">
        <w:rPr>
          <w:rFonts w:ascii="Aptos" w:eastAsia="Aptos" w:hAnsi="Aptos"/>
          <w:kern w:val="2"/>
          <w:sz w:val="22"/>
          <w14:ligatures w14:val="standardContextual"/>
        </w:rPr>
        <w:br/>
        <w:t>Den Biss auf ihren Pflücker schnellt?</w:t>
      </w:r>
    </w:p>
    <w:p w14:paraId="145E242F" w14:textId="77777777" w:rsidR="00915152" w:rsidRPr="00722FA9" w:rsidRDefault="00915152" w:rsidP="00915152">
      <w:pPr>
        <w:rPr>
          <w:rFonts w:ascii="Aptos" w:eastAsia="Aptos" w:hAnsi="Aptos"/>
          <w:kern w:val="2"/>
          <w:sz w:val="22"/>
          <w14:ligatures w14:val="standardContextual"/>
        </w:rPr>
      </w:pPr>
      <w:r w:rsidRPr="00722FA9">
        <w:rPr>
          <w:rFonts w:ascii="Aptos" w:eastAsia="Aptos" w:hAnsi="Aptos"/>
          <w:kern w:val="2"/>
          <w:sz w:val="22"/>
          <w14:ligatures w14:val="standardContextual"/>
        </w:rPr>
        <w:t>Doch still! Auch lieblich ist verklungen</w:t>
      </w:r>
      <w:r w:rsidRPr="00722FA9">
        <w:rPr>
          <w:rFonts w:ascii="Aptos" w:eastAsia="Aptos" w:hAnsi="Aptos"/>
          <w:kern w:val="2"/>
          <w:sz w:val="22"/>
          <w14:ligatures w14:val="standardContextual"/>
        </w:rPr>
        <w:br/>
        <w:t>Dir mancher schöne Erdentag,</w:t>
      </w:r>
      <w:r w:rsidRPr="00722FA9">
        <w:rPr>
          <w:rFonts w:ascii="Aptos" w:eastAsia="Aptos" w:hAnsi="Aptos"/>
          <w:kern w:val="2"/>
          <w:sz w:val="22"/>
          <w14:ligatures w14:val="standardContextual"/>
        </w:rPr>
        <w:br/>
        <w:t xml:space="preserve">Von Gottes Lieb‘ und Lust </w:t>
      </w:r>
      <w:proofErr w:type="spellStart"/>
      <w:r w:rsidRPr="00722FA9">
        <w:rPr>
          <w:rFonts w:ascii="Aptos" w:eastAsia="Aptos" w:hAnsi="Aptos"/>
          <w:kern w:val="2"/>
          <w:sz w:val="22"/>
          <w14:ligatures w14:val="standardContextual"/>
        </w:rPr>
        <w:t>durchsungen</w:t>
      </w:r>
      <w:proofErr w:type="spellEnd"/>
      <w:r w:rsidRPr="00722FA9">
        <w:rPr>
          <w:rFonts w:ascii="Aptos" w:eastAsia="Aptos" w:hAnsi="Aptos"/>
          <w:kern w:val="2"/>
          <w:sz w:val="22"/>
          <w14:ligatures w14:val="standardContextual"/>
        </w:rPr>
        <w:t>,</w:t>
      </w:r>
      <w:r w:rsidRPr="00722FA9">
        <w:rPr>
          <w:rFonts w:ascii="Aptos" w:eastAsia="Aptos" w:hAnsi="Aptos"/>
          <w:kern w:val="2"/>
          <w:sz w:val="22"/>
          <w14:ligatures w14:val="standardContextual"/>
        </w:rPr>
        <w:br/>
        <w:t xml:space="preserve">Die tönt </w:t>
      </w:r>
      <w:proofErr w:type="spellStart"/>
      <w:r w:rsidRPr="00722FA9">
        <w:rPr>
          <w:rFonts w:ascii="Aptos" w:eastAsia="Aptos" w:hAnsi="Aptos"/>
          <w:kern w:val="2"/>
          <w:sz w:val="22"/>
          <w14:ligatures w14:val="standardContextual"/>
        </w:rPr>
        <w:t>Erinn’rung</w:t>
      </w:r>
      <w:proofErr w:type="spellEnd"/>
      <w:r w:rsidRPr="00722FA9">
        <w:rPr>
          <w:rFonts w:ascii="Aptos" w:eastAsia="Aptos" w:hAnsi="Aptos"/>
          <w:kern w:val="2"/>
          <w:sz w:val="22"/>
          <w14:ligatures w14:val="standardContextual"/>
        </w:rPr>
        <w:t xml:space="preserve"> fröhlich nach.</w:t>
      </w:r>
      <w:r w:rsidRPr="00722FA9">
        <w:rPr>
          <w:rFonts w:ascii="Aptos" w:eastAsia="Aptos" w:hAnsi="Aptos"/>
          <w:kern w:val="2"/>
          <w:sz w:val="22"/>
          <w14:ligatures w14:val="standardContextual"/>
        </w:rPr>
        <w:br/>
        <w:t>Ja, Gott, ich danke für dein Werde!</w:t>
      </w:r>
      <w:r w:rsidRPr="00722FA9">
        <w:rPr>
          <w:rFonts w:ascii="Aptos" w:eastAsia="Aptos" w:hAnsi="Aptos"/>
          <w:kern w:val="2"/>
          <w:sz w:val="22"/>
          <w14:ligatures w14:val="standardContextual"/>
        </w:rPr>
        <w:br/>
        <w:t>Fürs Wonnewort Es werde Licht!</w:t>
      </w:r>
      <w:r w:rsidRPr="00722FA9">
        <w:rPr>
          <w:rFonts w:ascii="Aptos" w:eastAsia="Aptos" w:hAnsi="Aptos"/>
          <w:kern w:val="2"/>
          <w:sz w:val="22"/>
          <w14:ligatures w14:val="standardContextual"/>
        </w:rPr>
        <w:br/>
        <w:t>Für deine schöne grüne Erde</w:t>
      </w:r>
      <w:r w:rsidRPr="00722FA9">
        <w:rPr>
          <w:rFonts w:ascii="Aptos" w:eastAsia="Aptos" w:hAnsi="Aptos"/>
          <w:kern w:val="2"/>
          <w:sz w:val="22"/>
          <w14:ligatures w14:val="standardContextual"/>
        </w:rPr>
        <w:br/>
        <w:t>Und all ihr Sonnenangesicht.</w:t>
      </w:r>
    </w:p>
    <w:p w14:paraId="7A9EE8BA" w14:textId="77777777" w:rsidR="00915152" w:rsidRPr="00722FA9" w:rsidRDefault="00915152" w:rsidP="00915152">
      <w:pPr>
        <w:rPr>
          <w:rFonts w:ascii="Aptos" w:eastAsia="Aptos" w:hAnsi="Aptos"/>
          <w:kern w:val="2"/>
          <w:sz w:val="22"/>
          <w14:ligatures w14:val="standardContextual"/>
        </w:rPr>
      </w:pPr>
      <w:r w:rsidRPr="00722FA9">
        <w:rPr>
          <w:rFonts w:ascii="Aptos" w:eastAsia="Aptos" w:hAnsi="Aptos"/>
          <w:kern w:val="2"/>
          <w:sz w:val="22"/>
          <w14:ligatures w14:val="standardContextual"/>
        </w:rPr>
        <w:t xml:space="preserve">Ja </w:t>
      </w:r>
      <w:proofErr w:type="spellStart"/>
      <w:r w:rsidRPr="00722FA9">
        <w:rPr>
          <w:rFonts w:ascii="Aptos" w:eastAsia="Aptos" w:hAnsi="Aptos"/>
          <w:kern w:val="2"/>
          <w:sz w:val="22"/>
          <w14:ligatures w14:val="standardContextual"/>
        </w:rPr>
        <w:t>Dank</w:t>
      </w:r>
      <w:proofErr w:type="spellEnd"/>
      <w:r w:rsidRPr="00722FA9">
        <w:rPr>
          <w:rFonts w:ascii="Aptos" w:eastAsia="Aptos" w:hAnsi="Aptos"/>
          <w:kern w:val="2"/>
          <w:sz w:val="22"/>
          <w14:ligatures w14:val="standardContextual"/>
        </w:rPr>
        <w:t xml:space="preserve"> dir, Herr, für reiche Freude</w:t>
      </w:r>
      <w:r w:rsidRPr="00722FA9">
        <w:rPr>
          <w:rFonts w:ascii="Aptos" w:eastAsia="Aptos" w:hAnsi="Aptos"/>
          <w:kern w:val="2"/>
          <w:sz w:val="22"/>
          <w14:ligatures w14:val="standardContextual"/>
        </w:rPr>
        <w:br/>
        <w:t>Auf schwerstem längsten Pilgergang.</w:t>
      </w:r>
      <w:r w:rsidRPr="00722FA9">
        <w:rPr>
          <w:rFonts w:ascii="Aptos" w:eastAsia="Aptos" w:hAnsi="Aptos"/>
          <w:kern w:val="2"/>
          <w:sz w:val="22"/>
          <w14:ligatures w14:val="standardContextual"/>
        </w:rPr>
        <w:br/>
        <w:t>Es macht des Abends Schlafgeläute</w:t>
      </w:r>
      <w:r w:rsidRPr="00722FA9">
        <w:rPr>
          <w:rFonts w:ascii="Aptos" w:eastAsia="Aptos" w:hAnsi="Aptos"/>
          <w:kern w:val="2"/>
          <w:sz w:val="22"/>
          <w14:ligatures w14:val="standardContextual"/>
        </w:rPr>
        <w:br/>
        <w:t>Dem müden Wandrer nimmer bang;</w:t>
      </w:r>
      <w:r w:rsidRPr="00722FA9">
        <w:rPr>
          <w:rFonts w:ascii="Aptos" w:eastAsia="Aptos" w:hAnsi="Aptos"/>
          <w:kern w:val="2"/>
          <w:sz w:val="22"/>
          <w14:ligatures w14:val="standardContextual"/>
        </w:rPr>
        <w:br/>
      </w:r>
      <w:r w:rsidRPr="00722FA9">
        <w:rPr>
          <w:rFonts w:ascii="Aptos" w:eastAsia="Aptos" w:hAnsi="Aptos"/>
          <w:kern w:val="2"/>
          <w:sz w:val="22"/>
          <w14:ligatures w14:val="standardContextual"/>
        </w:rPr>
        <w:lastRenderedPageBreak/>
        <w:t>Wie oft er auch auf wüstem Pfade</w:t>
      </w:r>
      <w:r w:rsidRPr="00722FA9">
        <w:rPr>
          <w:rFonts w:ascii="Aptos" w:eastAsia="Aptos" w:hAnsi="Aptos"/>
          <w:kern w:val="2"/>
          <w:sz w:val="22"/>
          <w14:ligatures w14:val="standardContextual"/>
        </w:rPr>
        <w:br/>
        <w:t>Von deinem Lichte tief verirrt,</w:t>
      </w:r>
      <w:r w:rsidRPr="00722FA9">
        <w:rPr>
          <w:rFonts w:ascii="Aptos" w:eastAsia="Aptos" w:hAnsi="Aptos"/>
          <w:kern w:val="2"/>
          <w:sz w:val="22"/>
          <w14:ligatures w14:val="standardContextual"/>
        </w:rPr>
        <w:br/>
        <w:t>Er weiß, dass deine Huld und Gnade</w:t>
      </w:r>
      <w:r w:rsidRPr="00722FA9">
        <w:rPr>
          <w:rFonts w:ascii="Aptos" w:eastAsia="Aptos" w:hAnsi="Aptos"/>
          <w:kern w:val="2"/>
          <w:sz w:val="22"/>
          <w14:ligatures w14:val="standardContextual"/>
        </w:rPr>
        <w:br/>
        <w:t>Ihn nimmermehr verlassen wird.</w:t>
      </w:r>
    </w:p>
    <w:p w14:paraId="3D53169D" w14:textId="77777777" w:rsidR="00915152" w:rsidRPr="00722FA9" w:rsidRDefault="00915152" w:rsidP="00915152">
      <w:pPr>
        <w:rPr>
          <w:rFonts w:ascii="Aptos" w:eastAsia="Aptos" w:hAnsi="Aptos"/>
          <w:kern w:val="2"/>
          <w:sz w:val="22"/>
          <w14:ligatures w14:val="standardContextual"/>
        </w:rPr>
      </w:pPr>
      <w:r w:rsidRPr="00722FA9">
        <w:rPr>
          <w:rFonts w:ascii="Aptos" w:eastAsia="Aptos" w:hAnsi="Aptos"/>
          <w:kern w:val="2"/>
          <w:sz w:val="22"/>
          <w14:ligatures w14:val="standardContextual"/>
        </w:rPr>
        <w:t>Nein, nimmer! Felsen sind die Worte,</w:t>
      </w:r>
      <w:r w:rsidRPr="00722FA9">
        <w:rPr>
          <w:rFonts w:ascii="Aptos" w:eastAsia="Aptos" w:hAnsi="Aptos"/>
          <w:kern w:val="2"/>
          <w:sz w:val="22"/>
          <w14:ligatures w14:val="standardContextual"/>
        </w:rPr>
        <w:br/>
        <w:t>Die Worte dein, Herr Jesus Christ,</w:t>
      </w:r>
      <w:r w:rsidRPr="00722FA9">
        <w:rPr>
          <w:rFonts w:ascii="Aptos" w:eastAsia="Aptos" w:hAnsi="Aptos"/>
          <w:kern w:val="2"/>
          <w:sz w:val="22"/>
          <w14:ligatures w14:val="standardContextual"/>
        </w:rPr>
        <w:br/>
      </w:r>
      <w:proofErr w:type="spellStart"/>
      <w:r w:rsidRPr="00722FA9">
        <w:rPr>
          <w:rFonts w:ascii="Aptos" w:eastAsia="Aptos" w:hAnsi="Aptos"/>
          <w:kern w:val="2"/>
          <w:sz w:val="22"/>
          <w14:ligatures w14:val="standardContextual"/>
        </w:rPr>
        <w:t>Durch</w:t>
      </w:r>
      <w:proofErr w:type="spellEnd"/>
      <w:r w:rsidRPr="00722FA9">
        <w:rPr>
          <w:rFonts w:ascii="Aptos" w:eastAsia="Aptos" w:hAnsi="Aptos"/>
          <w:kern w:val="2"/>
          <w:sz w:val="22"/>
          <w14:ligatures w14:val="standardContextual"/>
        </w:rPr>
        <w:t xml:space="preserve"> welche mir die Himmelspforte</w:t>
      </w:r>
      <w:r w:rsidRPr="00722FA9">
        <w:rPr>
          <w:rFonts w:ascii="Aptos" w:eastAsia="Aptos" w:hAnsi="Aptos"/>
          <w:kern w:val="2"/>
          <w:sz w:val="22"/>
          <w14:ligatures w14:val="standardContextual"/>
        </w:rPr>
        <w:br/>
        <w:t>Der Gnade weit geöffnet ist.</w:t>
      </w:r>
      <w:r w:rsidRPr="00722FA9">
        <w:rPr>
          <w:rFonts w:ascii="Aptos" w:eastAsia="Aptos" w:hAnsi="Aptos"/>
          <w:kern w:val="2"/>
          <w:sz w:val="22"/>
          <w14:ligatures w14:val="standardContextual"/>
        </w:rPr>
        <w:br/>
        <w:t xml:space="preserve">Mag dieser Erde Licht </w:t>
      </w:r>
      <w:proofErr w:type="spellStart"/>
      <w:r w:rsidRPr="00722FA9">
        <w:rPr>
          <w:rFonts w:ascii="Aptos" w:eastAsia="Aptos" w:hAnsi="Aptos"/>
          <w:kern w:val="2"/>
          <w:sz w:val="22"/>
          <w14:ligatures w14:val="standardContextual"/>
        </w:rPr>
        <w:t>verscheinen</w:t>
      </w:r>
      <w:proofErr w:type="spellEnd"/>
      <w:r w:rsidRPr="00722FA9">
        <w:rPr>
          <w:rFonts w:ascii="Aptos" w:eastAsia="Aptos" w:hAnsi="Aptos"/>
          <w:kern w:val="2"/>
          <w:sz w:val="22"/>
          <w14:ligatures w14:val="standardContextual"/>
        </w:rPr>
        <w:t>,</w:t>
      </w:r>
      <w:r w:rsidRPr="00722FA9">
        <w:rPr>
          <w:rFonts w:ascii="Aptos" w:eastAsia="Aptos" w:hAnsi="Aptos"/>
          <w:kern w:val="2"/>
          <w:sz w:val="22"/>
          <w14:ligatures w14:val="standardContextual"/>
        </w:rPr>
        <w:br/>
        <w:t xml:space="preserve">Mag diese Sonne </w:t>
      </w:r>
      <w:proofErr w:type="spellStart"/>
      <w:r w:rsidRPr="00722FA9">
        <w:rPr>
          <w:rFonts w:ascii="Aptos" w:eastAsia="Aptos" w:hAnsi="Aptos"/>
          <w:kern w:val="2"/>
          <w:sz w:val="22"/>
          <w14:ligatures w14:val="standardContextual"/>
        </w:rPr>
        <w:t>untergeh’n</w:t>
      </w:r>
      <w:proofErr w:type="spellEnd"/>
      <w:r w:rsidRPr="00722FA9">
        <w:rPr>
          <w:rFonts w:ascii="Aptos" w:eastAsia="Aptos" w:hAnsi="Aptos"/>
          <w:kern w:val="2"/>
          <w:sz w:val="22"/>
          <w14:ligatures w14:val="standardContextual"/>
        </w:rPr>
        <w:t>,</w:t>
      </w:r>
      <w:r w:rsidRPr="00722FA9">
        <w:rPr>
          <w:rFonts w:ascii="Aptos" w:eastAsia="Aptos" w:hAnsi="Aptos"/>
          <w:kern w:val="2"/>
          <w:sz w:val="22"/>
          <w14:ligatures w14:val="standardContextual"/>
        </w:rPr>
        <w:br/>
        <w:t>Ich werde selig mit den Deinen</w:t>
      </w:r>
      <w:r w:rsidRPr="00722FA9">
        <w:rPr>
          <w:rFonts w:ascii="Aptos" w:eastAsia="Aptos" w:hAnsi="Aptos"/>
          <w:kern w:val="2"/>
          <w:sz w:val="22"/>
          <w14:ligatures w14:val="standardContextual"/>
        </w:rPr>
        <w:br/>
        <w:t xml:space="preserve">Lobsingend </w:t>
      </w:r>
      <w:proofErr w:type="spellStart"/>
      <w:r w:rsidRPr="00722FA9">
        <w:rPr>
          <w:rFonts w:ascii="Aptos" w:eastAsia="Aptos" w:hAnsi="Aptos"/>
          <w:kern w:val="2"/>
          <w:sz w:val="22"/>
          <w14:ligatures w14:val="standardContextual"/>
        </w:rPr>
        <w:t>steh’n</w:t>
      </w:r>
      <w:proofErr w:type="spellEnd"/>
      <w:r w:rsidRPr="00722FA9">
        <w:rPr>
          <w:rFonts w:ascii="Aptos" w:eastAsia="Aptos" w:hAnsi="Aptos"/>
          <w:kern w:val="2"/>
          <w:sz w:val="22"/>
          <w14:ligatures w14:val="standardContextual"/>
        </w:rPr>
        <w:t xml:space="preserve"> auf </w:t>
      </w:r>
      <w:proofErr w:type="spellStart"/>
      <w:r w:rsidRPr="00722FA9">
        <w:rPr>
          <w:rFonts w:ascii="Aptos" w:eastAsia="Aptos" w:hAnsi="Aptos"/>
          <w:kern w:val="2"/>
          <w:sz w:val="22"/>
          <w14:ligatures w14:val="standardContextual"/>
        </w:rPr>
        <w:t>höhern</w:t>
      </w:r>
      <w:proofErr w:type="spellEnd"/>
      <w:r w:rsidRPr="00722FA9">
        <w:rPr>
          <w:rFonts w:ascii="Aptos" w:eastAsia="Aptos" w:hAnsi="Aptos"/>
          <w:kern w:val="2"/>
          <w:sz w:val="22"/>
          <w14:ligatures w14:val="standardContextual"/>
        </w:rPr>
        <w:t xml:space="preserve"> </w:t>
      </w:r>
      <w:proofErr w:type="spellStart"/>
      <w:r w:rsidRPr="00722FA9">
        <w:rPr>
          <w:rFonts w:ascii="Aptos" w:eastAsia="Aptos" w:hAnsi="Aptos"/>
          <w:kern w:val="2"/>
          <w:sz w:val="22"/>
          <w14:ligatures w14:val="standardContextual"/>
        </w:rPr>
        <w:t>Höh’n</w:t>
      </w:r>
      <w:proofErr w:type="spellEnd"/>
      <w:r w:rsidRPr="00722FA9">
        <w:rPr>
          <w:rFonts w:ascii="Aptos" w:eastAsia="Aptos" w:hAnsi="Aptos"/>
          <w:kern w:val="2"/>
          <w:sz w:val="22"/>
          <w14:ligatures w14:val="standardContextual"/>
        </w:rPr>
        <w:t>.</w:t>
      </w:r>
    </w:p>
    <w:p w14:paraId="3797665E" w14:textId="77777777" w:rsidR="00915152" w:rsidRPr="00722FA9" w:rsidRDefault="00915152" w:rsidP="00915152">
      <w:pPr>
        <w:rPr>
          <w:rFonts w:ascii="Aptos" w:eastAsia="Aptos" w:hAnsi="Aptos"/>
          <w:kern w:val="2"/>
          <w:sz w:val="22"/>
          <w14:ligatures w14:val="standardContextual"/>
        </w:rPr>
      </w:pPr>
      <w:r w:rsidRPr="00722FA9">
        <w:rPr>
          <w:rFonts w:ascii="Aptos" w:eastAsia="Aptos" w:hAnsi="Aptos"/>
          <w:kern w:val="2"/>
          <w:sz w:val="22"/>
          <w14:ligatures w14:val="standardContextual"/>
        </w:rPr>
        <w:t>Ja, süßer Heiland, mit den Deinen,</w:t>
      </w:r>
      <w:r w:rsidRPr="00722FA9">
        <w:rPr>
          <w:rFonts w:ascii="Aptos" w:eastAsia="Aptos" w:hAnsi="Aptos"/>
          <w:kern w:val="2"/>
          <w:sz w:val="22"/>
          <w14:ligatures w14:val="standardContextual"/>
        </w:rPr>
        <w:br/>
        <w:t>Sei auch ich unter Kleinsten klein –</w:t>
      </w:r>
      <w:r w:rsidRPr="00722FA9">
        <w:rPr>
          <w:rFonts w:ascii="Aptos" w:eastAsia="Aptos" w:hAnsi="Aptos"/>
          <w:kern w:val="2"/>
          <w:sz w:val="22"/>
          <w14:ligatures w14:val="standardContextual"/>
        </w:rPr>
        <w:br/>
        <w:t>Dein Licht wird ewig auf mir scheinen,</w:t>
      </w:r>
      <w:r w:rsidRPr="00722FA9">
        <w:rPr>
          <w:rFonts w:ascii="Aptos" w:eastAsia="Aptos" w:hAnsi="Aptos"/>
          <w:kern w:val="2"/>
          <w:sz w:val="22"/>
          <w14:ligatures w14:val="standardContextual"/>
        </w:rPr>
        <w:br/>
        <w:t>Dein Glanz wird ewig bei mir sein.</w:t>
      </w:r>
      <w:r w:rsidRPr="00722FA9">
        <w:rPr>
          <w:rFonts w:ascii="Aptos" w:eastAsia="Aptos" w:hAnsi="Aptos"/>
          <w:kern w:val="2"/>
          <w:sz w:val="22"/>
          <w14:ligatures w14:val="standardContextual"/>
        </w:rPr>
        <w:br/>
        <w:t>Hier gilt kein Zagen und kein Fragen,</w:t>
      </w:r>
      <w:r w:rsidRPr="00722FA9">
        <w:rPr>
          <w:rFonts w:ascii="Aptos" w:eastAsia="Aptos" w:hAnsi="Aptos"/>
          <w:kern w:val="2"/>
          <w:sz w:val="22"/>
          <w14:ligatures w14:val="standardContextual"/>
        </w:rPr>
        <w:br/>
      </w:r>
      <w:proofErr w:type="spellStart"/>
      <w:r w:rsidRPr="00722FA9">
        <w:rPr>
          <w:rFonts w:ascii="Aptos" w:eastAsia="Aptos" w:hAnsi="Aptos"/>
          <w:kern w:val="2"/>
          <w:sz w:val="22"/>
          <w14:ligatures w14:val="standardContextual"/>
        </w:rPr>
        <w:t>Hier</w:t>
      </w:r>
      <w:proofErr w:type="spellEnd"/>
      <w:r w:rsidRPr="00722FA9">
        <w:rPr>
          <w:rFonts w:ascii="Aptos" w:eastAsia="Aptos" w:hAnsi="Aptos"/>
          <w:kern w:val="2"/>
          <w:sz w:val="22"/>
          <w14:ligatures w14:val="standardContextual"/>
        </w:rPr>
        <w:t xml:space="preserve"> gilt: Halt fest, den Glauben fest,</w:t>
      </w:r>
      <w:r w:rsidRPr="00722FA9">
        <w:rPr>
          <w:rFonts w:ascii="Aptos" w:eastAsia="Aptos" w:hAnsi="Aptos"/>
          <w:kern w:val="2"/>
          <w:sz w:val="22"/>
          <w14:ligatures w14:val="standardContextual"/>
        </w:rPr>
        <w:br/>
        <w:t>Dass Gott nach diesen Dunklen Tagen</w:t>
      </w:r>
      <w:r w:rsidRPr="00722FA9">
        <w:rPr>
          <w:rFonts w:ascii="Aptos" w:eastAsia="Aptos" w:hAnsi="Aptos"/>
          <w:kern w:val="2"/>
          <w:sz w:val="22"/>
          <w14:ligatures w14:val="standardContextual"/>
        </w:rPr>
        <w:br/>
        <w:t>Dir hellere Sterne scheinen lässt.</w:t>
      </w:r>
    </w:p>
    <w:p w14:paraId="44B91238" w14:textId="77777777" w:rsidR="008A0A35" w:rsidRPr="00722FA9" w:rsidRDefault="008A0A35" w:rsidP="008A0A35">
      <w:pPr>
        <w:pStyle w:val="berschrift1"/>
        <w:rPr>
          <w:sz w:val="40"/>
        </w:rPr>
      </w:pPr>
      <w:r w:rsidRPr="00722FA9">
        <w:rPr>
          <w:rFonts w:eastAsia="Aptos"/>
        </w:rPr>
        <w:t>Steh auf! die Sonn‘ ist aufgegangen</w:t>
      </w:r>
    </w:p>
    <w:p w14:paraId="0AFCC484" w14:textId="77777777" w:rsidR="008A0A35" w:rsidRPr="00722FA9" w:rsidRDefault="008A0A35" w:rsidP="008A0A35">
      <w:pPr>
        <w:rPr>
          <w:rFonts w:ascii="Aptos" w:eastAsia="Aptos" w:hAnsi="Aptos"/>
          <w:kern w:val="2"/>
          <w:sz w:val="22"/>
          <w14:ligatures w14:val="standardContextual"/>
        </w:rPr>
      </w:pPr>
      <w:r w:rsidRPr="00722FA9">
        <w:rPr>
          <w:rFonts w:ascii="Aptos" w:eastAsia="Aptos" w:hAnsi="Aptos"/>
          <w:kern w:val="2"/>
          <w:sz w:val="22"/>
          <w14:ligatures w14:val="standardContextual"/>
        </w:rPr>
        <w:t>Steh auf! die Sonn‘ ist aufgegangen,</w:t>
      </w:r>
      <w:r w:rsidRPr="00722FA9">
        <w:rPr>
          <w:rFonts w:ascii="Aptos" w:eastAsia="Aptos" w:hAnsi="Aptos"/>
          <w:kern w:val="2"/>
          <w:sz w:val="22"/>
          <w14:ligatures w14:val="standardContextual"/>
        </w:rPr>
        <w:br/>
        <w:t>Es scheint das Licht der Herrlichkeit</w:t>
      </w:r>
      <w:r w:rsidRPr="00722FA9">
        <w:rPr>
          <w:rFonts w:ascii="Aptos" w:eastAsia="Aptos" w:hAnsi="Aptos"/>
          <w:kern w:val="2"/>
          <w:sz w:val="22"/>
          <w14:ligatures w14:val="standardContextual"/>
        </w:rPr>
        <w:br/>
        <w:t>O Seele, klinge dein Verlangen,</w:t>
      </w:r>
      <w:r w:rsidRPr="00722FA9">
        <w:rPr>
          <w:rFonts w:ascii="Aptos" w:eastAsia="Aptos" w:hAnsi="Aptos"/>
          <w:kern w:val="2"/>
          <w:sz w:val="22"/>
          <w14:ligatures w14:val="standardContextual"/>
        </w:rPr>
        <w:br/>
        <w:t>Kling‘ hell herein die neue Zeit!</w:t>
      </w:r>
      <w:r w:rsidRPr="00722FA9">
        <w:rPr>
          <w:rFonts w:ascii="Aptos" w:eastAsia="Aptos" w:hAnsi="Aptos"/>
          <w:kern w:val="2"/>
          <w:sz w:val="22"/>
          <w14:ligatures w14:val="standardContextual"/>
        </w:rPr>
        <w:br/>
        <w:t>Lass heut die frohe Kunde schallen</w:t>
      </w:r>
      <w:r w:rsidRPr="00722FA9">
        <w:rPr>
          <w:rFonts w:ascii="Aptos" w:eastAsia="Aptos" w:hAnsi="Aptos"/>
          <w:kern w:val="2"/>
          <w:sz w:val="22"/>
          <w14:ligatures w14:val="standardContextual"/>
        </w:rPr>
        <w:br/>
        <w:t xml:space="preserve">Weit </w:t>
      </w:r>
      <w:proofErr w:type="spellStart"/>
      <w:r w:rsidRPr="00722FA9">
        <w:rPr>
          <w:rFonts w:ascii="Aptos" w:eastAsia="Aptos" w:hAnsi="Aptos"/>
          <w:kern w:val="2"/>
          <w:sz w:val="22"/>
          <w14:ligatures w14:val="standardContextual"/>
        </w:rPr>
        <w:t>über’n</w:t>
      </w:r>
      <w:proofErr w:type="spellEnd"/>
      <w:r w:rsidRPr="00722FA9">
        <w:rPr>
          <w:rFonts w:ascii="Aptos" w:eastAsia="Aptos" w:hAnsi="Aptos"/>
          <w:kern w:val="2"/>
          <w:sz w:val="22"/>
          <w14:ligatures w14:val="standardContextual"/>
        </w:rPr>
        <w:t xml:space="preserve"> Erdenball ringsum!</w:t>
      </w:r>
      <w:r w:rsidRPr="00722FA9">
        <w:rPr>
          <w:rFonts w:ascii="Aptos" w:eastAsia="Aptos" w:hAnsi="Aptos"/>
          <w:kern w:val="2"/>
          <w:sz w:val="22"/>
          <w14:ligatures w14:val="standardContextual"/>
        </w:rPr>
        <w:br/>
        <w:t>Erklinge, singe, künde allen</w:t>
      </w:r>
      <w:r w:rsidRPr="00722FA9">
        <w:rPr>
          <w:rFonts w:ascii="Aptos" w:eastAsia="Aptos" w:hAnsi="Aptos"/>
          <w:kern w:val="2"/>
          <w:sz w:val="22"/>
          <w14:ligatures w14:val="standardContextual"/>
        </w:rPr>
        <w:br/>
        <w:t>Der Menschheit Evangelium!</w:t>
      </w:r>
    </w:p>
    <w:p w14:paraId="1E0BAB16" w14:textId="77777777" w:rsidR="008A0A35" w:rsidRPr="00722FA9" w:rsidRDefault="008A0A35" w:rsidP="008A0A35">
      <w:pPr>
        <w:rPr>
          <w:rFonts w:ascii="Aptos" w:eastAsia="Aptos" w:hAnsi="Aptos"/>
          <w:kern w:val="2"/>
          <w:sz w:val="22"/>
          <w14:ligatures w14:val="standardContextual"/>
        </w:rPr>
      </w:pPr>
      <w:r w:rsidRPr="00722FA9">
        <w:rPr>
          <w:rFonts w:ascii="Aptos" w:eastAsia="Aptos" w:hAnsi="Aptos"/>
          <w:kern w:val="2"/>
          <w:sz w:val="22"/>
          <w14:ligatures w14:val="standardContextual"/>
        </w:rPr>
        <w:t>Dies ist das Licht, dies ist der Morgen,</w:t>
      </w:r>
      <w:r w:rsidRPr="00722FA9">
        <w:rPr>
          <w:rFonts w:ascii="Aptos" w:eastAsia="Aptos" w:hAnsi="Aptos"/>
          <w:kern w:val="2"/>
          <w:sz w:val="22"/>
          <w14:ligatures w14:val="standardContextual"/>
        </w:rPr>
        <w:br/>
        <w:t>Der Vorwelt dünner Dämmerschein,</w:t>
      </w:r>
      <w:r w:rsidRPr="00722FA9">
        <w:rPr>
          <w:rFonts w:ascii="Aptos" w:eastAsia="Aptos" w:hAnsi="Aptos"/>
          <w:kern w:val="2"/>
          <w:sz w:val="22"/>
          <w14:ligatures w14:val="standardContextual"/>
        </w:rPr>
        <w:br/>
        <w:t>Oft leuchtend auf und oft verborgen,</w:t>
      </w:r>
      <w:r w:rsidRPr="00722FA9">
        <w:rPr>
          <w:rFonts w:ascii="Aptos" w:eastAsia="Aptos" w:hAnsi="Aptos"/>
          <w:kern w:val="2"/>
          <w:sz w:val="22"/>
          <w14:ligatures w14:val="standardContextual"/>
        </w:rPr>
        <w:br/>
        <w:t>Nun scheint er hell zur Welt herein,</w:t>
      </w:r>
      <w:r w:rsidRPr="00722FA9">
        <w:rPr>
          <w:rFonts w:ascii="Aptos" w:eastAsia="Aptos" w:hAnsi="Aptos"/>
          <w:kern w:val="2"/>
          <w:sz w:val="22"/>
          <w14:ligatures w14:val="standardContextual"/>
        </w:rPr>
        <w:br/>
        <w:t xml:space="preserve">Das Liebesrätsel </w:t>
      </w:r>
      <w:proofErr w:type="spellStart"/>
      <w:r w:rsidRPr="00722FA9">
        <w:rPr>
          <w:rFonts w:ascii="Aptos" w:eastAsia="Aptos" w:hAnsi="Aptos"/>
          <w:kern w:val="2"/>
          <w:sz w:val="22"/>
          <w14:ligatures w14:val="standardContextual"/>
        </w:rPr>
        <w:t>ew’ger</w:t>
      </w:r>
      <w:proofErr w:type="spellEnd"/>
      <w:r w:rsidRPr="00722FA9">
        <w:rPr>
          <w:rFonts w:ascii="Aptos" w:eastAsia="Aptos" w:hAnsi="Aptos"/>
          <w:kern w:val="2"/>
          <w:sz w:val="22"/>
          <w14:ligatures w14:val="standardContextual"/>
        </w:rPr>
        <w:t xml:space="preserve"> Güte,</w:t>
      </w:r>
      <w:r w:rsidRPr="00722FA9">
        <w:rPr>
          <w:rFonts w:ascii="Aptos" w:eastAsia="Aptos" w:hAnsi="Aptos"/>
          <w:kern w:val="2"/>
          <w:sz w:val="22"/>
          <w14:ligatures w14:val="standardContextual"/>
        </w:rPr>
        <w:br/>
        <w:t>Der Frommen Hort, der Weisen Lust</w:t>
      </w:r>
      <w:r w:rsidRPr="00722FA9">
        <w:rPr>
          <w:rFonts w:ascii="Aptos" w:eastAsia="Aptos" w:hAnsi="Aptos"/>
          <w:kern w:val="2"/>
          <w:sz w:val="22"/>
          <w14:ligatures w14:val="standardContextual"/>
        </w:rPr>
        <w:br/>
        <w:t>Der Sehnsucht süße Rosenblüte</w:t>
      </w:r>
      <w:r w:rsidRPr="00722FA9">
        <w:rPr>
          <w:rFonts w:ascii="Aptos" w:eastAsia="Aptos" w:hAnsi="Aptos"/>
          <w:kern w:val="2"/>
          <w:sz w:val="22"/>
          <w14:ligatures w14:val="standardContextual"/>
        </w:rPr>
        <w:br/>
        <w:t>Erblüht nun voll in jeder Brust.</w:t>
      </w:r>
    </w:p>
    <w:p w14:paraId="40AF2822" w14:textId="77777777" w:rsidR="008A0A35" w:rsidRPr="00722FA9" w:rsidRDefault="008A0A35" w:rsidP="008A0A35">
      <w:pPr>
        <w:rPr>
          <w:rFonts w:ascii="Aptos" w:eastAsia="Aptos" w:hAnsi="Aptos"/>
          <w:kern w:val="2"/>
          <w:sz w:val="22"/>
          <w14:ligatures w14:val="standardContextual"/>
        </w:rPr>
      </w:pPr>
      <w:r w:rsidRPr="00722FA9">
        <w:rPr>
          <w:rFonts w:ascii="Aptos" w:eastAsia="Aptos" w:hAnsi="Aptos"/>
          <w:kern w:val="2"/>
          <w:sz w:val="22"/>
          <w14:ligatures w14:val="standardContextual"/>
        </w:rPr>
        <w:t>Drum sollst du, frohe Liebe, klingen,</w:t>
      </w:r>
      <w:r w:rsidRPr="00722FA9">
        <w:rPr>
          <w:rFonts w:ascii="Aptos" w:eastAsia="Aptos" w:hAnsi="Aptos"/>
          <w:kern w:val="2"/>
          <w:sz w:val="22"/>
          <w14:ligatures w14:val="standardContextual"/>
        </w:rPr>
        <w:br/>
        <w:t>Dass alle Welt in Wonne sei,</w:t>
      </w:r>
      <w:r w:rsidRPr="00722FA9">
        <w:rPr>
          <w:rFonts w:ascii="Aptos" w:eastAsia="Aptos" w:hAnsi="Aptos"/>
          <w:kern w:val="2"/>
          <w:sz w:val="22"/>
          <w14:ligatures w14:val="standardContextual"/>
        </w:rPr>
        <w:br/>
      </w:r>
      <w:proofErr w:type="spellStart"/>
      <w:r w:rsidRPr="00722FA9">
        <w:rPr>
          <w:rFonts w:ascii="Aptos" w:eastAsia="Aptos" w:hAnsi="Aptos"/>
          <w:kern w:val="2"/>
          <w:sz w:val="22"/>
          <w14:ligatures w14:val="standardContextual"/>
        </w:rPr>
        <w:t>Mit</w:t>
      </w:r>
      <w:proofErr w:type="spellEnd"/>
      <w:r w:rsidRPr="00722FA9">
        <w:rPr>
          <w:rFonts w:ascii="Aptos" w:eastAsia="Aptos" w:hAnsi="Aptos"/>
          <w:kern w:val="2"/>
          <w:sz w:val="22"/>
          <w14:ligatures w14:val="standardContextual"/>
        </w:rPr>
        <w:t xml:space="preserve"> allen Himmelschören singen:</w:t>
      </w:r>
      <w:r w:rsidRPr="00722FA9">
        <w:rPr>
          <w:rFonts w:ascii="Aptos" w:eastAsia="Aptos" w:hAnsi="Aptos"/>
          <w:kern w:val="2"/>
          <w:sz w:val="22"/>
          <w14:ligatures w14:val="standardContextual"/>
        </w:rPr>
        <w:br/>
        <w:t>Ihr dunkle Menschen eilt herbei!</w:t>
      </w:r>
      <w:r w:rsidRPr="00722FA9">
        <w:rPr>
          <w:rFonts w:ascii="Aptos" w:eastAsia="Aptos" w:hAnsi="Aptos"/>
          <w:kern w:val="2"/>
          <w:sz w:val="22"/>
          <w14:ligatures w14:val="standardContextual"/>
        </w:rPr>
        <w:br/>
        <w:t>O eilet euch im Licht zu baden!</w:t>
      </w:r>
      <w:r w:rsidRPr="00722FA9">
        <w:rPr>
          <w:rFonts w:ascii="Aptos" w:eastAsia="Aptos" w:hAnsi="Aptos"/>
          <w:kern w:val="2"/>
          <w:sz w:val="22"/>
          <w14:ligatures w14:val="standardContextual"/>
        </w:rPr>
        <w:br/>
        <w:t>Der Glanz des Himmels strahlt herein,</w:t>
      </w:r>
      <w:r w:rsidRPr="00722FA9">
        <w:rPr>
          <w:rFonts w:ascii="Aptos" w:eastAsia="Aptos" w:hAnsi="Aptos"/>
          <w:kern w:val="2"/>
          <w:sz w:val="22"/>
          <w14:ligatures w14:val="standardContextual"/>
        </w:rPr>
        <w:br/>
        <w:t>Und jeder Jammer, jeder Schaden</w:t>
      </w:r>
      <w:r w:rsidRPr="00722FA9">
        <w:rPr>
          <w:rFonts w:ascii="Aptos" w:eastAsia="Aptos" w:hAnsi="Aptos"/>
          <w:kern w:val="2"/>
          <w:sz w:val="22"/>
          <w14:ligatures w14:val="standardContextual"/>
        </w:rPr>
        <w:br/>
        <w:t>Der Nacht soll weggeleuchtet sein!</w:t>
      </w:r>
    </w:p>
    <w:p w14:paraId="1AA38296" w14:textId="77777777" w:rsidR="008A0A35" w:rsidRPr="00722FA9" w:rsidRDefault="008A0A35" w:rsidP="008A0A35">
      <w:pPr>
        <w:rPr>
          <w:rFonts w:ascii="Aptos" w:eastAsia="Aptos" w:hAnsi="Aptos"/>
          <w:kern w:val="2"/>
          <w:sz w:val="22"/>
          <w14:ligatures w14:val="standardContextual"/>
        </w:rPr>
      </w:pPr>
      <w:r w:rsidRPr="00722FA9">
        <w:rPr>
          <w:rFonts w:ascii="Aptos" w:eastAsia="Aptos" w:hAnsi="Aptos"/>
          <w:kern w:val="2"/>
          <w:sz w:val="22"/>
          <w14:ligatures w14:val="standardContextual"/>
        </w:rPr>
        <w:lastRenderedPageBreak/>
        <w:t>Kommt alle, die ihr lieft verloren</w:t>
      </w:r>
      <w:r w:rsidRPr="00722FA9">
        <w:rPr>
          <w:rFonts w:ascii="Aptos" w:eastAsia="Aptos" w:hAnsi="Aptos"/>
          <w:kern w:val="2"/>
          <w:sz w:val="22"/>
          <w14:ligatures w14:val="standardContextual"/>
        </w:rPr>
        <w:br/>
        <w:t>In freudenloser Finsternis!</w:t>
      </w:r>
      <w:r w:rsidRPr="00722FA9">
        <w:rPr>
          <w:rFonts w:ascii="Aptos" w:eastAsia="Aptos" w:hAnsi="Aptos"/>
          <w:kern w:val="2"/>
          <w:sz w:val="22"/>
          <w14:ligatures w14:val="standardContextual"/>
        </w:rPr>
        <w:br/>
        <w:t>Denn Jesus Christus ist geboren,</w:t>
      </w:r>
      <w:r w:rsidRPr="00722FA9">
        <w:rPr>
          <w:rFonts w:ascii="Aptos" w:eastAsia="Aptos" w:hAnsi="Aptos"/>
          <w:kern w:val="2"/>
          <w:sz w:val="22"/>
          <w14:ligatures w14:val="standardContextual"/>
        </w:rPr>
        <w:br/>
        <w:t>Es scheint das lichte Heil gewiss.</w:t>
      </w:r>
      <w:r w:rsidRPr="00722FA9">
        <w:rPr>
          <w:rFonts w:ascii="Aptos" w:eastAsia="Aptos" w:hAnsi="Aptos"/>
          <w:kern w:val="2"/>
          <w:sz w:val="22"/>
          <w14:ligatures w14:val="standardContextual"/>
        </w:rPr>
        <w:br/>
        <w:t>O Liebesglanz! o Lebensmorgen!</w:t>
      </w:r>
      <w:r w:rsidRPr="00722FA9">
        <w:rPr>
          <w:rFonts w:ascii="Aptos" w:eastAsia="Aptos" w:hAnsi="Aptos"/>
          <w:kern w:val="2"/>
          <w:sz w:val="22"/>
          <w14:ligatures w14:val="standardContextual"/>
        </w:rPr>
        <w:br/>
        <w:t>O wunderbarer Gottesschein!</w:t>
      </w:r>
      <w:r w:rsidRPr="00722FA9">
        <w:rPr>
          <w:rFonts w:ascii="Aptos" w:eastAsia="Aptos" w:hAnsi="Aptos"/>
          <w:kern w:val="2"/>
          <w:sz w:val="22"/>
          <w14:ligatures w14:val="standardContextual"/>
        </w:rPr>
        <w:br/>
        <w:t>Weg Sünden, Schmerzen, Zweifel, Sorgen!</w:t>
      </w:r>
      <w:r w:rsidRPr="00722FA9">
        <w:rPr>
          <w:rFonts w:ascii="Aptos" w:eastAsia="Aptos" w:hAnsi="Aptos"/>
          <w:kern w:val="2"/>
          <w:sz w:val="22"/>
          <w14:ligatures w14:val="standardContextual"/>
        </w:rPr>
        <w:br/>
        <w:t>Denn Jesus Christ will unser sein.</w:t>
      </w:r>
    </w:p>
    <w:p w14:paraId="62AFFABD" w14:textId="77777777" w:rsidR="008A0A35" w:rsidRPr="00722FA9" w:rsidRDefault="008A0A35" w:rsidP="008A0A35">
      <w:pPr>
        <w:pStyle w:val="berschrift1"/>
        <w:rPr>
          <w:sz w:val="40"/>
        </w:rPr>
      </w:pPr>
      <w:r w:rsidRPr="00722FA9">
        <w:rPr>
          <w:rFonts w:eastAsia="Aptos"/>
        </w:rPr>
        <w:t>Und klingst du immer Liebe wieder?</w:t>
      </w:r>
    </w:p>
    <w:p w14:paraId="143311E9" w14:textId="77777777" w:rsidR="008A0A35" w:rsidRPr="00722FA9" w:rsidRDefault="008A0A35" w:rsidP="008A0A35">
      <w:pPr>
        <w:rPr>
          <w:rFonts w:ascii="Aptos" w:eastAsia="Aptos" w:hAnsi="Aptos"/>
          <w:kern w:val="2"/>
          <w:sz w:val="22"/>
          <w14:ligatures w14:val="standardContextual"/>
        </w:rPr>
      </w:pPr>
      <w:r w:rsidRPr="00722FA9">
        <w:rPr>
          <w:rFonts w:ascii="Aptos" w:eastAsia="Aptos" w:hAnsi="Aptos"/>
          <w:kern w:val="2"/>
          <w:sz w:val="22"/>
          <w14:ligatures w14:val="standardContextual"/>
        </w:rPr>
        <w:t>Und klingst du immer Liebe wieder?</w:t>
      </w:r>
      <w:r w:rsidRPr="00722FA9">
        <w:rPr>
          <w:rFonts w:ascii="Aptos" w:eastAsia="Aptos" w:hAnsi="Aptos"/>
          <w:kern w:val="2"/>
          <w:sz w:val="22"/>
          <w14:ligatures w14:val="standardContextual"/>
        </w:rPr>
        <w:br/>
        <w:t>Und immer nur denselben Ton?</w:t>
      </w:r>
      <w:r w:rsidRPr="00722FA9">
        <w:rPr>
          <w:rFonts w:ascii="Aptos" w:eastAsia="Aptos" w:hAnsi="Aptos"/>
          <w:kern w:val="2"/>
          <w:sz w:val="22"/>
          <w14:ligatures w14:val="standardContextual"/>
        </w:rPr>
        <w:br/>
        <w:t>Und weißt du keine andern Lieder</w:t>
      </w:r>
      <w:r w:rsidRPr="00722FA9">
        <w:rPr>
          <w:rFonts w:ascii="Aptos" w:eastAsia="Aptos" w:hAnsi="Aptos"/>
          <w:kern w:val="2"/>
          <w:sz w:val="22"/>
          <w14:ligatures w14:val="standardContextual"/>
        </w:rPr>
        <w:br/>
        <w:t>Als Gottes Sohn, von Gottes Sohn?</w:t>
      </w:r>
      <w:r w:rsidRPr="00722FA9">
        <w:rPr>
          <w:rFonts w:ascii="Aptos" w:eastAsia="Aptos" w:hAnsi="Aptos"/>
          <w:kern w:val="2"/>
          <w:sz w:val="22"/>
          <w14:ligatures w14:val="standardContextual"/>
        </w:rPr>
        <w:br/>
        <w:t>Muss er dein Licht, dein Glanz, dein Schein,</w:t>
      </w:r>
      <w:r w:rsidRPr="00722FA9">
        <w:rPr>
          <w:rFonts w:ascii="Aptos" w:eastAsia="Aptos" w:hAnsi="Aptos"/>
          <w:kern w:val="2"/>
          <w:sz w:val="22"/>
          <w14:ligatures w14:val="standardContextual"/>
        </w:rPr>
        <w:br/>
      </w:r>
      <w:proofErr w:type="spellStart"/>
      <w:r w:rsidRPr="00722FA9">
        <w:rPr>
          <w:rFonts w:ascii="Aptos" w:eastAsia="Aptos" w:hAnsi="Aptos"/>
          <w:kern w:val="2"/>
          <w:sz w:val="22"/>
          <w14:ligatures w14:val="standardContextual"/>
        </w:rPr>
        <w:t>Muss</w:t>
      </w:r>
      <w:proofErr w:type="spellEnd"/>
      <w:r w:rsidRPr="00722FA9">
        <w:rPr>
          <w:rFonts w:ascii="Aptos" w:eastAsia="Aptos" w:hAnsi="Aptos"/>
          <w:kern w:val="2"/>
          <w:sz w:val="22"/>
          <w14:ligatures w14:val="standardContextual"/>
        </w:rPr>
        <w:t xml:space="preserve"> er dein Alles, Alles sein?</w:t>
      </w:r>
    </w:p>
    <w:p w14:paraId="0642C4AE" w14:textId="77777777" w:rsidR="008A0A35" w:rsidRPr="00722FA9" w:rsidRDefault="008A0A35" w:rsidP="008A0A35">
      <w:pPr>
        <w:rPr>
          <w:rFonts w:ascii="Aptos" w:eastAsia="Aptos" w:hAnsi="Aptos"/>
          <w:kern w:val="2"/>
          <w:sz w:val="22"/>
          <w14:ligatures w14:val="standardContextual"/>
        </w:rPr>
      </w:pPr>
      <w:r w:rsidRPr="00722FA9">
        <w:rPr>
          <w:rFonts w:ascii="Aptos" w:eastAsia="Aptos" w:hAnsi="Aptos"/>
          <w:kern w:val="2"/>
          <w:sz w:val="22"/>
          <w14:ligatures w14:val="standardContextual"/>
        </w:rPr>
        <w:t>Ja er allein: in diesem Namen,</w:t>
      </w:r>
      <w:r w:rsidRPr="00722FA9">
        <w:rPr>
          <w:rFonts w:ascii="Aptos" w:eastAsia="Aptos" w:hAnsi="Aptos"/>
          <w:kern w:val="2"/>
          <w:sz w:val="22"/>
          <w14:ligatures w14:val="standardContextual"/>
        </w:rPr>
        <w:br/>
        <w:t>In diesem allerschönsten Ton,</w:t>
      </w:r>
      <w:r w:rsidRPr="00722FA9">
        <w:rPr>
          <w:rFonts w:ascii="Aptos" w:eastAsia="Aptos" w:hAnsi="Aptos"/>
          <w:kern w:val="2"/>
          <w:sz w:val="22"/>
          <w14:ligatures w14:val="standardContextual"/>
        </w:rPr>
        <w:br/>
        <w:t>Klingt aller Himmel Himmel Amen,</w:t>
      </w:r>
      <w:r w:rsidRPr="00722FA9">
        <w:rPr>
          <w:rFonts w:ascii="Aptos" w:eastAsia="Aptos" w:hAnsi="Aptos"/>
          <w:kern w:val="2"/>
          <w:sz w:val="22"/>
          <w14:ligatures w14:val="standardContextual"/>
        </w:rPr>
        <w:br/>
        <w:t>Das Heilig! Heilig! klingt vom Sohn,</w:t>
      </w:r>
      <w:r w:rsidRPr="00722FA9">
        <w:rPr>
          <w:rFonts w:ascii="Aptos" w:eastAsia="Aptos" w:hAnsi="Aptos"/>
          <w:kern w:val="2"/>
          <w:sz w:val="22"/>
          <w14:ligatures w14:val="standardContextual"/>
        </w:rPr>
        <w:br/>
        <w:t>Und Cherubim und Seraphim</w:t>
      </w:r>
      <w:r w:rsidRPr="00722FA9">
        <w:rPr>
          <w:rFonts w:ascii="Aptos" w:eastAsia="Aptos" w:hAnsi="Aptos"/>
          <w:kern w:val="2"/>
          <w:sz w:val="22"/>
          <w14:ligatures w14:val="standardContextual"/>
        </w:rPr>
        <w:br/>
        <w:t>Anbetend knien sie hin vor ihm.</w:t>
      </w:r>
    </w:p>
    <w:p w14:paraId="4A80010E" w14:textId="77777777" w:rsidR="008A0A35" w:rsidRPr="00722FA9" w:rsidRDefault="008A0A35" w:rsidP="008A0A35">
      <w:pPr>
        <w:rPr>
          <w:rFonts w:ascii="Aptos" w:eastAsia="Aptos" w:hAnsi="Aptos"/>
          <w:kern w:val="2"/>
          <w:sz w:val="22"/>
          <w14:ligatures w14:val="standardContextual"/>
        </w:rPr>
      </w:pPr>
      <w:r w:rsidRPr="00722FA9">
        <w:rPr>
          <w:rFonts w:ascii="Aptos" w:eastAsia="Aptos" w:hAnsi="Aptos"/>
          <w:kern w:val="2"/>
          <w:sz w:val="22"/>
          <w14:ligatures w14:val="standardContextual"/>
        </w:rPr>
        <w:t>Ja er allein: So weit die Winde</w:t>
      </w:r>
      <w:r w:rsidRPr="00722FA9">
        <w:rPr>
          <w:rFonts w:ascii="Aptos" w:eastAsia="Aptos" w:hAnsi="Aptos"/>
          <w:kern w:val="2"/>
          <w:sz w:val="22"/>
          <w14:ligatures w14:val="standardContextual"/>
        </w:rPr>
        <w:br/>
        <w:t xml:space="preserve">Das grüne Erdenrund </w:t>
      </w:r>
      <w:proofErr w:type="spellStart"/>
      <w:r w:rsidRPr="00722FA9">
        <w:rPr>
          <w:rFonts w:ascii="Aptos" w:eastAsia="Aptos" w:hAnsi="Aptos"/>
          <w:kern w:val="2"/>
          <w:sz w:val="22"/>
          <w14:ligatures w14:val="standardContextual"/>
        </w:rPr>
        <w:t>umweh‘n</w:t>
      </w:r>
      <w:proofErr w:type="spellEnd"/>
      <w:r w:rsidRPr="00722FA9">
        <w:rPr>
          <w:rFonts w:ascii="Aptos" w:eastAsia="Aptos" w:hAnsi="Aptos"/>
          <w:kern w:val="2"/>
          <w:sz w:val="22"/>
          <w14:ligatures w14:val="standardContextual"/>
        </w:rPr>
        <w:t>,</w:t>
      </w:r>
      <w:r w:rsidRPr="00722FA9">
        <w:rPr>
          <w:rFonts w:ascii="Aptos" w:eastAsia="Aptos" w:hAnsi="Aptos"/>
          <w:kern w:val="2"/>
          <w:sz w:val="22"/>
          <w14:ligatures w14:val="standardContextual"/>
        </w:rPr>
        <w:br/>
      </w:r>
      <w:proofErr w:type="spellStart"/>
      <w:r w:rsidRPr="00722FA9">
        <w:rPr>
          <w:rFonts w:ascii="Aptos" w:eastAsia="Aptos" w:hAnsi="Aptos"/>
          <w:kern w:val="2"/>
          <w:sz w:val="22"/>
          <w14:ligatures w14:val="standardContextual"/>
        </w:rPr>
        <w:t>Muss</w:t>
      </w:r>
      <w:proofErr w:type="spellEnd"/>
      <w:r w:rsidRPr="00722FA9">
        <w:rPr>
          <w:rFonts w:ascii="Aptos" w:eastAsia="Aptos" w:hAnsi="Aptos"/>
          <w:kern w:val="2"/>
          <w:sz w:val="22"/>
          <w14:ligatures w14:val="standardContextual"/>
        </w:rPr>
        <w:t xml:space="preserve"> nun im Klang vom hohen Kinde,</w:t>
      </w:r>
      <w:r w:rsidRPr="00722FA9">
        <w:rPr>
          <w:rFonts w:ascii="Aptos" w:eastAsia="Aptos" w:hAnsi="Aptos"/>
          <w:kern w:val="2"/>
          <w:sz w:val="22"/>
          <w14:ligatures w14:val="standardContextual"/>
        </w:rPr>
        <w:br/>
        <w:t xml:space="preserve">Das Mensch ward, aller Jubel </w:t>
      </w:r>
      <w:proofErr w:type="spellStart"/>
      <w:r w:rsidRPr="00722FA9">
        <w:rPr>
          <w:rFonts w:ascii="Aptos" w:eastAsia="Aptos" w:hAnsi="Aptos"/>
          <w:kern w:val="2"/>
          <w:sz w:val="22"/>
          <w14:ligatures w14:val="standardContextual"/>
        </w:rPr>
        <w:t>geh‘n</w:t>
      </w:r>
      <w:proofErr w:type="spellEnd"/>
      <w:r w:rsidRPr="00722FA9">
        <w:rPr>
          <w:rFonts w:ascii="Aptos" w:eastAsia="Aptos" w:hAnsi="Aptos"/>
          <w:kern w:val="2"/>
          <w:sz w:val="22"/>
          <w14:ligatures w14:val="standardContextual"/>
        </w:rPr>
        <w:t>,</w:t>
      </w:r>
      <w:r w:rsidRPr="00722FA9">
        <w:rPr>
          <w:rFonts w:ascii="Aptos" w:eastAsia="Aptos" w:hAnsi="Aptos"/>
          <w:kern w:val="2"/>
          <w:sz w:val="22"/>
          <w14:ligatures w14:val="standardContextual"/>
        </w:rPr>
        <w:br/>
        <w:t>Es klinget kein so süßer Ton</w:t>
      </w:r>
      <w:r w:rsidRPr="00722FA9">
        <w:rPr>
          <w:rFonts w:ascii="Aptos" w:eastAsia="Aptos" w:hAnsi="Aptos"/>
          <w:kern w:val="2"/>
          <w:sz w:val="22"/>
          <w14:ligatures w14:val="standardContextual"/>
        </w:rPr>
        <w:br/>
        <w:t>Als von dem Sohn und aus dem Sohn.</w:t>
      </w:r>
    </w:p>
    <w:p w14:paraId="2BB5589E" w14:textId="77777777" w:rsidR="008A0A35" w:rsidRPr="00722FA9" w:rsidRDefault="008A0A35" w:rsidP="008A0A35">
      <w:pPr>
        <w:rPr>
          <w:rFonts w:ascii="Aptos" w:eastAsia="Aptos" w:hAnsi="Aptos"/>
          <w:kern w:val="2"/>
          <w:sz w:val="22"/>
          <w14:ligatures w14:val="standardContextual"/>
        </w:rPr>
      </w:pPr>
      <w:r w:rsidRPr="00722FA9">
        <w:rPr>
          <w:rFonts w:ascii="Aptos" w:eastAsia="Aptos" w:hAnsi="Aptos"/>
          <w:kern w:val="2"/>
          <w:sz w:val="22"/>
          <w14:ligatures w14:val="standardContextual"/>
        </w:rPr>
        <w:t>Nein, nimmer lernt es andre Lieder</w:t>
      </w:r>
      <w:r w:rsidRPr="00722FA9">
        <w:rPr>
          <w:rFonts w:ascii="Aptos" w:eastAsia="Aptos" w:hAnsi="Aptos"/>
          <w:kern w:val="2"/>
          <w:sz w:val="22"/>
          <w14:ligatures w14:val="standardContextual"/>
        </w:rPr>
        <w:br/>
        <w:t>Das arme sündenkranke Herz,</w:t>
      </w:r>
      <w:r w:rsidRPr="00722FA9">
        <w:rPr>
          <w:rFonts w:ascii="Aptos" w:eastAsia="Aptos" w:hAnsi="Aptos"/>
          <w:kern w:val="2"/>
          <w:sz w:val="22"/>
          <w14:ligatures w14:val="standardContextual"/>
        </w:rPr>
        <w:br/>
        <w:t>Nein, nimmer klingt es Andres wieder</w:t>
      </w:r>
      <w:r w:rsidRPr="00722FA9">
        <w:rPr>
          <w:rFonts w:ascii="Aptos" w:eastAsia="Aptos" w:hAnsi="Aptos"/>
          <w:kern w:val="2"/>
          <w:sz w:val="22"/>
          <w14:ligatures w14:val="standardContextual"/>
        </w:rPr>
        <w:br/>
        <w:t>Als jener Sehnsucht süßen Schmerz</w:t>
      </w:r>
      <w:r w:rsidRPr="00722FA9">
        <w:rPr>
          <w:rFonts w:ascii="Aptos" w:eastAsia="Aptos" w:hAnsi="Aptos"/>
          <w:kern w:val="2"/>
          <w:sz w:val="22"/>
          <w14:ligatures w14:val="standardContextual"/>
        </w:rPr>
        <w:br/>
        <w:t>Vom Menschensohn, vom Gottessohn,</w:t>
      </w:r>
      <w:r w:rsidRPr="00722FA9">
        <w:rPr>
          <w:rFonts w:ascii="Aptos" w:eastAsia="Aptos" w:hAnsi="Aptos"/>
          <w:kern w:val="2"/>
          <w:sz w:val="22"/>
          <w14:ligatures w14:val="standardContextual"/>
        </w:rPr>
        <w:br/>
        <w:t>Dies bleibt das Lied, der Klang, der Ton.</w:t>
      </w:r>
    </w:p>
    <w:p w14:paraId="671579C4" w14:textId="77777777" w:rsidR="008A0A35" w:rsidRPr="00722FA9" w:rsidRDefault="008A0A35" w:rsidP="008A0A35">
      <w:pPr>
        <w:rPr>
          <w:rFonts w:ascii="Aptos" w:eastAsia="Aptos" w:hAnsi="Aptos"/>
          <w:kern w:val="2"/>
          <w:sz w:val="22"/>
          <w14:ligatures w14:val="standardContextual"/>
        </w:rPr>
      </w:pPr>
      <w:r w:rsidRPr="00722FA9">
        <w:rPr>
          <w:rFonts w:ascii="Aptos" w:eastAsia="Aptos" w:hAnsi="Aptos"/>
          <w:kern w:val="2"/>
          <w:sz w:val="22"/>
          <w14:ligatures w14:val="standardContextual"/>
        </w:rPr>
        <w:t>Du bleibst das Lied, du liebste Liebe,</w:t>
      </w:r>
      <w:r w:rsidRPr="00722FA9">
        <w:rPr>
          <w:rFonts w:ascii="Aptos" w:eastAsia="Aptos" w:hAnsi="Aptos"/>
          <w:kern w:val="2"/>
          <w:sz w:val="22"/>
          <w14:ligatures w14:val="standardContextual"/>
        </w:rPr>
        <w:br/>
        <w:t>Du bleibst die Sehnsucht, schönstes Bild,</w:t>
      </w:r>
      <w:r w:rsidRPr="00722FA9">
        <w:rPr>
          <w:rFonts w:ascii="Aptos" w:eastAsia="Aptos" w:hAnsi="Aptos"/>
          <w:kern w:val="2"/>
          <w:sz w:val="22"/>
          <w14:ligatures w14:val="standardContextual"/>
        </w:rPr>
        <w:br/>
        <w:t>Du Licht der Lichter, Trieb der Triebe,</w:t>
      </w:r>
      <w:r w:rsidRPr="00722FA9">
        <w:rPr>
          <w:rFonts w:ascii="Aptos" w:eastAsia="Aptos" w:hAnsi="Aptos"/>
          <w:kern w:val="2"/>
          <w:sz w:val="22"/>
          <w14:ligatures w14:val="standardContextual"/>
        </w:rPr>
        <w:br/>
        <w:t>Aus dem der Himmel Wonne quillt:</w:t>
      </w:r>
      <w:r w:rsidRPr="00722FA9">
        <w:rPr>
          <w:rFonts w:ascii="Aptos" w:eastAsia="Aptos" w:hAnsi="Aptos"/>
          <w:kern w:val="2"/>
          <w:sz w:val="22"/>
          <w14:ligatures w14:val="standardContextual"/>
        </w:rPr>
        <w:br/>
        <w:t>Mein Herz klingt deine Herrlichkeit</w:t>
      </w:r>
      <w:r w:rsidRPr="00722FA9">
        <w:rPr>
          <w:rFonts w:ascii="Aptos" w:eastAsia="Aptos" w:hAnsi="Aptos"/>
          <w:kern w:val="2"/>
          <w:sz w:val="22"/>
          <w14:ligatures w14:val="standardContextual"/>
        </w:rPr>
        <w:br/>
        <w:t>Von nun an bis in Ewigkeit.</w:t>
      </w:r>
    </w:p>
    <w:p w14:paraId="6B7ECBFD" w14:textId="77777777" w:rsidR="008A0A35" w:rsidRPr="00722FA9" w:rsidRDefault="008A0A35" w:rsidP="008A0A35">
      <w:pPr>
        <w:pStyle w:val="berschrift1"/>
        <w:rPr>
          <w:sz w:val="40"/>
        </w:rPr>
      </w:pPr>
      <w:r w:rsidRPr="00722FA9">
        <w:rPr>
          <w:rFonts w:eastAsia="Aptos"/>
        </w:rPr>
        <w:t>Und willst du gar verzagen,</w:t>
      </w:r>
    </w:p>
    <w:p w14:paraId="7A649195" w14:textId="77777777" w:rsidR="008A0A35" w:rsidRPr="00722FA9" w:rsidRDefault="008A0A35" w:rsidP="008A0A35">
      <w:pPr>
        <w:rPr>
          <w:rFonts w:ascii="Aptos" w:eastAsia="Aptos" w:hAnsi="Aptos"/>
          <w:kern w:val="2"/>
          <w:sz w:val="22"/>
          <w14:ligatures w14:val="standardContextual"/>
        </w:rPr>
      </w:pPr>
      <w:r w:rsidRPr="00722FA9">
        <w:rPr>
          <w:rFonts w:ascii="Aptos" w:eastAsia="Aptos" w:hAnsi="Aptos"/>
          <w:kern w:val="2"/>
          <w:sz w:val="22"/>
          <w14:ligatures w14:val="standardContextual"/>
        </w:rPr>
        <w:t>Und willst du gar verzagen,</w:t>
      </w:r>
      <w:r w:rsidRPr="00722FA9">
        <w:rPr>
          <w:rFonts w:ascii="Aptos" w:eastAsia="Aptos" w:hAnsi="Aptos"/>
          <w:kern w:val="2"/>
          <w:sz w:val="22"/>
          <w14:ligatures w14:val="standardContextual"/>
        </w:rPr>
        <w:br/>
        <w:t>Du armes Menschenherz</w:t>
      </w:r>
      <w:r w:rsidRPr="00722FA9">
        <w:rPr>
          <w:rFonts w:ascii="Aptos" w:eastAsia="Aptos" w:hAnsi="Aptos"/>
          <w:kern w:val="2"/>
          <w:sz w:val="22"/>
          <w14:ligatures w14:val="standardContextual"/>
        </w:rPr>
        <w:br/>
        <w:t>In Sorgen Ängsten Klagen</w:t>
      </w:r>
      <w:r w:rsidRPr="00722FA9">
        <w:rPr>
          <w:rFonts w:ascii="Aptos" w:eastAsia="Aptos" w:hAnsi="Aptos"/>
          <w:kern w:val="2"/>
          <w:sz w:val="22"/>
          <w14:ligatures w14:val="standardContextual"/>
        </w:rPr>
        <w:br/>
      </w:r>
      <w:r w:rsidRPr="00722FA9">
        <w:rPr>
          <w:rFonts w:ascii="Aptos" w:eastAsia="Aptos" w:hAnsi="Aptos"/>
          <w:kern w:val="2"/>
          <w:sz w:val="22"/>
          <w14:ligatures w14:val="standardContextual"/>
        </w:rPr>
        <w:lastRenderedPageBreak/>
        <w:t>Im feigen Erdenschmerz?</w:t>
      </w:r>
      <w:r w:rsidRPr="00722FA9">
        <w:rPr>
          <w:rFonts w:ascii="Aptos" w:eastAsia="Aptos" w:hAnsi="Aptos"/>
          <w:kern w:val="2"/>
          <w:sz w:val="22"/>
          <w14:ligatures w14:val="standardContextual"/>
        </w:rPr>
        <w:br/>
        <w:t>Und missest doch nach Spannen</w:t>
      </w:r>
      <w:r w:rsidRPr="00722FA9">
        <w:rPr>
          <w:rFonts w:ascii="Aptos" w:eastAsia="Aptos" w:hAnsi="Aptos"/>
          <w:kern w:val="2"/>
          <w:sz w:val="22"/>
          <w14:ligatures w14:val="standardContextual"/>
        </w:rPr>
        <w:br/>
        <w:t>Dein kurzes Glück und Leid,</w:t>
      </w:r>
      <w:r w:rsidRPr="00722FA9">
        <w:rPr>
          <w:rFonts w:ascii="Aptos" w:eastAsia="Aptos" w:hAnsi="Aptos"/>
          <w:kern w:val="2"/>
          <w:sz w:val="22"/>
          <w14:ligatures w14:val="standardContextual"/>
        </w:rPr>
        <w:br/>
        <w:t>Das rinnt geschwinde dannen</w:t>
      </w:r>
      <w:r w:rsidRPr="00722FA9">
        <w:rPr>
          <w:rFonts w:ascii="Aptos" w:eastAsia="Aptos" w:hAnsi="Aptos"/>
          <w:kern w:val="2"/>
          <w:sz w:val="22"/>
          <w14:ligatures w14:val="standardContextual"/>
        </w:rPr>
        <w:br/>
        <w:t>Ins Meer der Ewigkeit.</w:t>
      </w:r>
    </w:p>
    <w:p w14:paraId="7F31F7E3" w14:textId="77777777" w:rsidR="008A0A35" w:rsidRPr="00722FA9" w:rsidRDefault="008A0A35" w:rsidP="008A0A35">
      <w:pPr>
        <w:rPr>
          <w:rFonts w:ascii="Aptos" w:eastAsia="Aptos" w:hAnsi="Aptos"/>
          <w:kern w:val="2"/>
          <w:sz w:val="22"/>
          <w14:ligatures w14:val="standardContextual"/>
        </w:rPr>
      </w:pPr>
      <w:r w:rsidRPr="00722FA9">
        <w:rPr>
          <w:rFonts w:ascii="Aptos" w:eastAsia="Aptos" w:hAnsi="Aptos"/>
          <w:kern w:val="2"/>
          <w:sz w:val="22"/>
          <w14:ligatures w14:val="standardContextual"/>
        </w:rPr>
        <w:t>Nach oben musst du sehen,</w:t>
      </w:r>
      <w:r w:rsidRPr="00722FA9">
        <w:rPr>
          <w:rFonts w:ascii="Aptos" w:eastAsia="Aptos" w:hAnsi="Aptos"/>
          <w:kern w:val="2"/>
          <w:sz w:val="22"/>
          <w14:ligatures w14:val="standardContextual"/>
        </w:rPr>
        <w:br/>
        <w:t xml:space="preserve">Hier unten </w:t>
      </w:r>
      <w:proofErr w:type="spellStart"/>
      <w:r w:rsidRPr="00722FA9">
        <w:rPr>
          <w:rFonts w:ascii="Aptos" w:eastAsia="Aptos" w:hAnsi="Aptos"/>
          <w:kern w:val="2"/>
          <w:sz w:val="22"/>
          <w14:ligatures w14:val="standardContextual"/>
        </w:rPr>
        <w:t>find‘st</w:t>
      </w:r>
      <w:proofErr w:type="spellEnd"/>
      <w:r w:rsidRPr="00722FA9">
        <w:rPr>
          <w:rFonts w:ascii="Aptos" w:eastAsia="Aptos" w:hAnsi="Aptos"/>
          <w:kern w:val="2"/>
          <w:sz w:val="22"/>
          <w14:ligatures w14:val="standardContextual"/>
        </w:rPr>
        <w:t xml:space="preserve"> du’s nicht,</w:t>
      </w:r>
      <w:r w:rsidRPr="00722FA9">
        <w:rPr>
          <w:rFonts w:ascii="Aptos" w:eastAsia="Aptos" w:hAnsi="Aptos"/>
          <w:kern w:val="2"/>
          <w:sz w:val="22"/>
          <w14:ligatures w14:val="standardContextual"/>
        </w:rPr>
        <w:br/>
      </w:r>
      <w:proofErr w:type="spellStart"/>
      <w:r w:rsidRPr="00722FA9">
        <w:rPr>
          <w:rFonts w:ascii="Aptos" w:eastAsia="Aptos" w:hAnsi="Aptos"/>
          <w:kern w:val="2"/>
          <w:sz w:val="22"/>
          <w14:ligatures w14:val="standardContextual"/>
        </w:rPr>
        <w:t>Nur</w:t>
      </w:r>
      <w:proofErr w:type="spellEnd"/>
      <w:r w:rsidRPr="00722FA9">
        <w:rPr>
          <w:rFonts w:ascii="Aptos" w:eastAsia="Aptos" w:hAnsi="Aptos"/>
          <w:kern w:val="2"/>
          <w:sz w:val="22"/>
          <w14:ligatures w14:val="standardContextual"/>
        </w:rPr>
        <w:t xml:space="preserve"> in den Himmelshöhen,</w:t>
      </w:r>
      <w:r w:rsidRPr="00722FA9">
        <w:rPr>
          <w:rFonts w:ascii="Aptos" w:eastAsia="Aptos" w:hAnsi="Aptos"/>
          <w:kern w:val="2"/>
          <w:sz w:val="22"/>
          <w14:ligatures w14:val="standardContextual"/>
        </w:rPr>
        <w:br/>
      </w:r>
      <w:proofErr w:type="spellStart"/>
      <w:r w:rsidRPr="00722FA9">
        <w:rPr>
          <w:rFonts w:ascii="Aptos" w:eastAsia="Aptos" w:hAnsi="Aptos"/>
          <w:kern w:val="2"/>
          <w:sz w:val="22"/>
          <w14:ligatures w14:val="standardContextual"/>
        </w:rPr>
        <w:t>Nur</w:t>
      </w:r>
      <w:proofErr w:type="spellEnd"/>
      <w:r w:rsidRPr="00722FA9">
        <w:rPr>
          <w:rFonts w:ascii="Aptos" w:eastAsia="Aptos" w:hAnsi="Aptos"/>
          <w:kern w:val="2"/>
          <w:sz w:val="22"/>
          <w14:ligatures w14:val="standardContextual"/>
        </w:rPr>
        <w:t xml:space="preserve"> da ist Trost und Licht;</w:t>
      </w:r>
      <w:r w:rsidRPr="00722FA9">
        <w:rPr>
          <w:rFonts w:ascii="Aptos" w:eastAsia="Aptos" w:hAnsi="Aptos"/>
          <w:kern w:val="2"/>
          <w:sz w:val="22"/>
          <w14:ligatures w14:val="standardContextual"/>
        </w:rPr>
        <w:br/>
        <w:t>Was hier die Stunden bringen</w:t>
      </w:r>
      <w:r w:rsidRPr="00722FA9">
        <w:rPr>
          <w:rFonts w:ascii="Aptos" w:eastAsia="Aptos" w:hAnsi="Aptos"/>
          <w:kern w:val="2"/>
          <w:sz w:val="22"/>
          <w14:ligatures w14:val="standardContextual"/>
        </w:rPr>
        <w:br/>
        <w:t>Macht Mut der Stärksten scheu,</w:t>
      </w:r>
      <w:r w:rsidRPr="00722FA9">
        <w:rPr>
          <w:rFonts w:ascii="Aptos" w:eastAsia="Aptos" w:hAnsi="Aptos"/>
          <w:kern w:val="2"/>
          <w:sz w:val="22"/>
          <w14:ligatures w14:val="standardContextual"/>
        </w:rPr>
        <w:br/>
        <w:t>Von oben muss dir klingen</w:t>
      </w:r>
      <w:r w:rsidRPr="00722FA9">
        <w:rPr>
          <w:rFonts w:ascii="Aptos" w:eastAsia="Aptos" w:hAnsi="Aptos"/>
          <w:kern w:val="2"/>
          <w:sz w:val="22"/>
          <w14:ligatures w14:val="standardContextual"/>
        </w:rPr>
        <w:br/>
        <w:t>Der Klang von Gottes Treu.</w:t>
      </w:r>
    </w:p>
    <w:p w14:paraId="3AFFBBEC" w14:textId="77777777" w:rsidR="008A0A35" w:rsidRPr="00722FA9" w:rsidRDefault="008A0A35" w:rsidP="008A0A35">
      <w:pPr>
        <w:rPr>
          <w:rFonts w:ascii="Aptos" w:eastAsia="Aptos" w:hAnsi="Aptos"/>
          <w:kern w:val="2"/>
          <w:sz w:val="22"/>
          <w14:ligatures w14:val="standardContextual"/>
        </w:rPr>
      </w:pPr>
      <w:r w:rsidRPr="00722FA9">
        <w:rPr>
          <w:rFonts w:ascii="Aptos" w:eastAsia="Aptos" w:hAnsi="Aptos"/>
          <w:kern w:val="2"/>
          <w:sz w:val="22"/>
          <w14:ligatures w14:val="standardContextual"/>
        </w:rPr>
        <w:t>Vom hohen Sterngewölbe</w:t>
      </w:r>
      <w:r w:rsidRPr="00722FA9">
        <w:rPr>
          <w:rFonts w:ascii="Aptos" w:eastAsia="Aptos" w:hAnsi="Aptos"/>
          <w:kern w:val="2"/>
          <w:sz w:val="22"/>
          <w14:ligatures w14:val="standardContextual"/>
        </w:rPr>
        <w:br/>
        <w:t>Herab erklingt der Klang</w:t>
      </w:r>
      <w:r w:rsidRPr="00722FA9">
        <w:rPr>
          <w:rFonts w:ascii="Aptos" w:eastAsia="Aptos" w:hAnsi="Aptos"/>
          <w:kern w:val="2"/>
          <w:sz w:val="22"/>
          <w14:ligatures w14:val="standardContextual"/>
        </w:rPr>
        <w:br/>
        <w:t>Stets gleich und stets derselbe</w:t>
      </w:r>
      <w:r w:rsidRPr="00722FA9">
        <w:rPr>
          <w:rFonts w:ascii="Aptos" w:eastAsia="Aptos" w:hAnsi="Aptos"/>
          <w:kern w:val="2"/>
          <w:sz w:val="22"/>
          <w14:ligatures w14:val="standardContextual"/>
        </w:rPr>
        <w:br/>
        <w:t>Bleibt Gottes Weltengang;</w:t>
      </w:r>
      <w:r w:rsidRPr="00722FA9">
        <w:rPr>
          <w:rFonts w:ascii="Aptos" w:eastAsia="Aptos" w:hAnsi="Aptos"/>
          <w:kern w:val="2"/>
          <w:sz w:val="22"/>
          <w14:ligatures w14:val="standardContextual"/>
        </w:rPr>
        <w:br/>
        <w:t>Dort in der heitern Bläue,</w:t>
      </w:r>
      <w:r w:rsidRPr="00722FA9">
        <w:rPr>
          <w:rFonts w:ascii="Aptos" w:eastAsia="Aptos" w:hAnsi="Aptos"/>
          <w:kern w:val="2"/>
          <w:sz w:val="22"/>
          <w14:ligatures w14:val="standardContextual"/>
        </w:rPr>
        <w:br/>
        <w:t>Dort steht die feste Welt,</w:t>
      </w:r>
      <w:r w:rsidRPr="00722FA9">
        <w:rPr>
          <w:rFonts w:ascii="Aptos" w:eastAsia="Aptos" w:hAnsi="Aptos"/>
          <w:kern w:val="2"/>
          <w:sz w:val="22"/>
          <w14:ligatures w14:val="standardContextual"/>
        </w:rPr>
        <w:br/>
        <w:t>Dort wohnt der Ewigtreue,</w:t>
      </w:r>
      <w:r w:rsidRPr="00722FA9">
        <w:rPr>
          <w:rFonts w:ascii="Aptos" w:eastAsia="Aptos" w:hAnsi="Aptos"/>
          <w:kern w:val="2"/>
          <w:sz w:val="22"/>
          <w14:ligatures w14:val="standardContextual"/>
        </w:rPr>
        <w:br/>
        <w:t>Der alles wohl bestellt.</w:t>
      </w:r>
    </w:p>
    <w:p w14:paraId="7FD91B55" w14:textId="77777777" w:rsidR="008A0A35" w:rsidRPr="00722FA9" w:rsidRDefault="008A0A35" w:rsidP="008A0A35">
      <w:pPr>
        <w:rPr>
          <w:rFonts w:ascii="Aptos" w:eastAsia="Aptos" w:hAnsi="Aptos"/>
          <w:kern w:val="2"/>
          <w:sz w:val="22"/>
          <w14:ligatures w14:val="standardContextual"/>
        </w:rPr>
      </w:pPr>
      <w:r w:rsidRPr="00722FA9">
        <w:rPr>
          <w:rFonts w:ascii="Aptos" w:eastAsia="Aptos" w:hAnsi="Aptos"/>
          <w:kern w:val="2"/>
          <w:sz w:val="22"/>
          <w14:ligatures w14:val="standardContextual"/>
        </w:rPr>
        <w:t>Am hohen Sterngewölbe</w:t>
      </w:r>
      <w:r w:rsidRPr="00722FA9">
        <w:rPr>
          <w:rFonts w:ascii="Aptos" w:eastAsia="Aptos" w:hAnsi="Aptos"/>
          <w:kern w:val="2"/>
          <w:sz w:val="22"/>
          <w14:ligatures w14:val="standardContextual"/>
        </w:rPr>
        <w:br/>
        <w:t>Da strahlt in Sternenschrift D</w:t>
      </w:r>
      <w:r w:rsidRPr="00722FA9">
        <w:rPr>
          <w:rFonts w:ascii="Aptos" w:eastAsia="Aptos" w:hAnsi="Aptos"/>
          <w:kern w:val="2"/>
          <w:sz w:val="22"/>
          <w14:ligatures w14:val="standardContextual"/>
        </w:rPr>
        <w:br/>
        <w:t>er Gleiche und Derselbe,</w:t>
      </w:r>
      <w:r w:rsidRPr="00722FA9">
        <w:rPr>
          <w:rFonts w:ascii="Aptos" w:eastAsia="Aptos" w:hAnsi="Aptos"/>
          <w:kern w:val="2"/>
          <w:sz w:val="22"/>
          <w14:ligatures w14:val="standardContextual"/>
        </w:rPr>
        <w:br/>
        <w:t>Den nimmer Wechsel trifft;</w:t>
      </w:r>
      <w:r w:rsidRPr="00722FA9">
        <w:rPr>
          <w:rFonts w:ascii="Aptos" w:eastAsia="Aptos" w:hAnsi="Aptos"/>
          <w:kern w:val="2"/>
          <w:sz w:val="22"/>
          <w14:ligatures w14:val="standardContextual"/>
        </w:rPr>
        <w:br/>
        <w:t>Dass sich der Glaube freue,</w:t>
      </w:r>
      <w:r w:rsidRPr="00722FA9">
        <w:rPr>
          <w:rFonts w:ascii="Aptos" w:eastAsia="Aptos" w:hAnsi="Aptos"/>
          <w:kern w:val="2"/>
          <w:sz w:val="22"/>
          <w14:ligatures w14:val="standardContextual"/>
        </w:rPr>
        <w:br/>
        <w:t>Dass zittre Lug und Spott</w:t>
      </w:r>
      <w:r w:rsidRPr="00722FA9">
        <w:rPr>
          <w:rFonts w:ascii="Aptos" w:eastAsia="Aptos" w:hAnsi="Aptos"/>
          <w:kern w:val="2"/>
          <w:sz w:val="22"/>
          <w14:ligatures w14:val="standardContextual"/>
        </w:rPr>
        <w:br/>
        <w:t>Strahlt dort der Ewigtreue</w:t>
      </w:r>
      <w:r w:rsidRPr="00722FA9">
        <w:rPr>
          <w:rFonts w:ascii="Aptos" w:eastAsia="Aptos" w:hAnsi="Aptos"/>
          <w:kern w:val="2"/>
          <w:sz w:val="22"/>
          <w14:ligatures w14:val="standardContextual"/>
        </w:rPr>
        <w:br/>
        <w:t>Der Gute Fromme Gott.</w:t>
      </w:r>
    </w:p>
    <w:p w14:paraId="46FA7A79" w14:textId="77777777" w:rsidR="008A0A35" w:rsidRPr="00722FA9" w:rsidRDefault="008A0A35" w:rsidP="008A0A35">
      <w:pPr>
        <w:rPr>
          <w:rFonts w:ascii="Aptos" w:eastAsia="Aptos" w:hAnsi="Aptos"/>
          <w:kern w:val="2"/>
          <w:sz w:val="22"/>
          <w14:ligatures w14:val="standardContextual"/>
        </w:rPr>
      </w:pPr>
      <w:r w:rsidRPr="00722FA9">
        <w:rPr>
          <w:rFonts w:ascii="Aptos" w:eastAsia="Aptos" w:hAnsi="Aptos"/>
          <w:kern w:val="2"/>
          <w:sz w:val="22"/>
          <w14:ligatures w14:val="standardContextual"/>
        </w:rPr>
        <w:t>Dahin! da ist dein Himmel,</w:t>
      </w:r>
      <w:r w:rsidRPr="00722FA9">
        <w:rPr>
          <w:rFonts w:ascii="Aptos" w:eastAsia="Aptos" w:hAnsi="Aptos"/>
          <w:kern w:val="2"/>
          <w:sz w:val="22"/>
          <w14:ligatures w14:val="standardContextual"/>
        </w:rPr>
        <w:br/>
        <w:t>Da ist dein Heimatland,</w:t>
      </w:r>
      <w:r w:rsidRPr="00722FA9">
        <w:rPr>
          <w:rFonts w:ascii="Aptos" w:eastAsia="Aptos" w:hAnsi="Aptos"/>
          <w:kern w:val="2"/>
          <w:sz w:val="22"/>
          <w14:ligatures w14:val="standardContextual"/>
        </w:rPr>
        <w:br/>
        <w:t>Das dir im Erdgewimmel</w:t>
      </w:r>
      <w:r w:rsidRPr="00722FA9">
        <w:rPr>
          <w:rFonts w:ascii="Aptos" w:eastAsia="Aptos" w:hAnsi="Aptos"/>
          <w:kern w:val="2"/>
          <w:sz w:val="22"/>
          <w14:ligatures w14:val="standardContextual"/>
        </w:rPr>
        <w:br/>
        <w:t>Verdunkeln Leid und Tand;</w:t>
      </w:r>
      <w:r w:rsidRPr="00722FA9">
        <w:rPr>
          <w:rFonts w:ascii="Aptos" w:eastAsia="Aptos" w:hAnsi="Aptos"/>
          <w:kern w:val="2"/>
          <w:sz w:val="22"/>
          <w14:ligatures w14:val="standardContextual"/>
        </w:rPr>
        <w:br/>
        <w:t>Da klingen Wunderklänge,</w:t>
      </w:r>
      <w:r w:rsidRPr="00722FA9">
        <w:rPr>
          <w:rFonts w:ascii="Aptos" w:eastAsia="Aptos" w:hAnsi="Aptos"/>
          <w:kern w:val="2"/>
          <w:sz w:val="22"/>
          <w14:ligatures w14:val="standardContextual"/>
        </w:rPr>
        <w:br/>
        <w:t>Die machen frisch und neu,</w:t>
      </w:r>
      <w:r w:rsidRPr="00722FA9">
        <w:rPr>
          <w:rFonts w:ascii="Aptos" w:eastAsia="Aptos" w:hAnsi="Aptos"/>
          <w:kern w:val="2"/>
          <w:sz w:val="22"/>
          <w14:ligatures w14:val="standardContextual"/>
        </w:rPr>
        <w:br/>
        <w:t>Da klingen die Gesänge</w:t>
      </w:r>
      <w:r w:rsidRPr="00722FA9">
        <w:rPr>
          <w:rFonts w:ascii="Aptos" w:eastAsia="Aptos" w:hAnsi="Aptos"/>
          <w:kern w:val="2"/>
          <w:sz w:val="22"/>
          <w14:ligatures w14:val="standardContextual"/>
        </w:rPr>
        <w:br/>
        <w:t>Von Gottes Lieb und Treu.</w:t>
      </w:r>
    </w:p>
    <w:p w14:paraId="123951B2" w14:textId="77777777" w:rsidR="008A0A35" w:rsidRPr="00722FA9" w:rsidRDefault="008A0A35" w:rsidP="008A0A35">
      <w:pPr>
        <w:rPr>
          <w:rFonts w:ascii="Aptos" w:eastAsia="Aptos" w:hAnsi="Aptos"/>
          <w:kern w:val="2"/>
          <w:sz w:val="22"/>
          <w14:ligatures w14:val="standardContextual"/>
        </w:rPr>
      </w:pPr>
      <w:r w:rsidRPr="00722FA9">
        <w:rPr>
          <w:rFonts w:ascii="Aptos" w:eastAsia="Aptos" w:hAnsi="Aptos"/>
          <w:kern w:val="2"/>
          <w:sz w:val="22"/>
          <w14:ligatures w14:val="standardContextual"/>
        </w:rPr>
        <w:t>Dahin! dahin! und lerne</w:t>
      </w:r>
      <w:r w:rsidRPr="00722FA9">
        <w:rPr>
          <w:rFonts w:ascii="Aptos" w:eastAsia="Aptos" w:hAnsi="Aptos"/>
          <w:kern w:val="2"/>
          <w:sz w:val="22"/>
          <w14:ligatures w14:val="standardContextual"/>
        </w:rPr>
        <w:br/>
        <w:t>Was so hernieder klingt,</w:t>
      </w:r>
      <w:r w:rsidRPr="00722FA9">
        <w:rPr>
          <w:rFonts w:ascii="Aptos" w:eastAsia="Aptos" w:hAnsi="Aptos"/>
          <w:kern w:val="2"/>
          <w:sz w:val="22"/>
          <w14:ligatures w14:val="standardContextual"/>
        </w:rPr>
        <w:br/>
        <w:t>Was auf dem höchsten Sterne</w:t>
      </w:r>
      <w:r w:rsidRPr="00722FA9">
        <w:rPr>
          <w:rFonts w:ascii="Aptos" w:eastAsia="Aptos" w:hAnsi="Aptos"/>
          <w:kern w:val="2"/>
          <w:sz w:val="22"/>
          <w14:ligatures w14:val="standardContextual"/>
        </w:rPr>
        <w:br/>
        <w:t>Das Heilig! Heilig! singt;</w:t>
      </w:r>
      <w:r w:rsidRPr="00722FA9">
        <w:rPr>
          <w:rFonts w:ascii="Aptos" w:eastAsia="Aptos" w:hAnsi="Aptos"/>
          <w:kern w:val="2"/>
          <w:sz w:val="22"/>
          <w14:ligatures w14:val="standardContextual"/>
        </w:rPr>
        <w:br/>
        <w:t>Dann wird dir stets aufs neue</w:t>
      </w:r>
      <w:r w:rsidRPr="00722FA9">
        <w:rPr>
          <w:rFonts w:ascii="Aptos" w:eastAsia="Aptos" w:hAnsi="Aptos"/>
          <w:kern w:val="2"/>
          <w:sz w:val="22"/>
          <w14:ligatures w14:val="standardContextual"/>
        </w:rPr>
        <w:br/>
      </w:r>
      <w:proofErr w:type="spellStart"/>
      <w:r w:rsidRPr="00722FA9">
        <w:rPr>
          <w:rFonts w:ascii="Aptos" w:eastAsia="Aptos" w:hAnsi="Aptos"/>
          <w:kern w:val="2"/>
          <w:sz w:val="22"/>
          <w14:ligatures w14:val="standardContextual"/>
        </w:rPr>
        <w:t>Aufgeh’n</w:t>
      </w:r>
      <w:proofErr w:type="spellEnd"/>
      <w:r w:rsidRPr="00722FA9">
        <w:rPr>
          <w:rFonts w:ascii="Aptos" w:eastAsia="Aptos" w:hAnsi="Aptos"/>
          <w:kern w:val="2"/>
          <w:sz w:val="22"/>
          <w14:ligatures w14:val="standardContextual"/>
        </w:rPr>
        <w:t xml:space="preserve"> sein Gnadenschein,</w:t>
      </w:r>
      <w:r w:rsidRPr="00722FA9">
        <w:rPr>
          <w:rFonts w:ascii="Aptos" w:eastAsia="Aptos" w:hAnsi="Aptos"/>
          <w:kern w:val="2"/>
          <w:sz w:val="22"/>
          <w14:ligatures w14:val="standardContextual"/>
        </w:rPr>
        <w:br/>
        <w:t>Er selbst, der Ewigtreue</w:t>
      </w:r>
      <w:r w:rsidRPr="00722FA9">
        <w:rPr>
          <w:rFonts w:ascii="Aptos" w:eastAsia="Aptos" w:hAnsi="Aptos"/>
          <w:kern w:val="2"/>
          <w:sz w:val="22"/>
          <w14:ligatures w14:val="standardContextual"/>
        </w:rPr>
        <w:br/>
        <w:t>Mit in und bei dir sein.</w:t>
      </w:r>
    </w:p>
    <w:p w14:paraId="7A71C53E" w14:textId="77777777" w:rsidR="00915152" w:rsidRPr="00722FA9" w:rsidRDefault="00915152" w:rsidP="00915152">
      <w:pPr>
        <w:pStyle w:val="berschrift1"/>
        <w:rPr>
          <w:sz w:val="40"/>
        </w:rPr>
      </w:pPr>
      <w:r w:rsidRPr="00722FA9">
        <w:rPr>
          <w:rFonts w:eastAsia="Aptos"/>
        </w:rPr>
        <w:lastRenderedPageBreak/>
        <w:t>Wann meine Seele traurig ist</w:t>
      </w:r>
      <w:r w:rsidRPr="00722FA9">
        <w:rPr>
          <w:sz w:val="40"/>
        </w:rPr>
        <w:t xml:space="preserve"> </w:t>
      </w:r>
    </w:p>
    <w:p w14:paraId="79A8D85A" w14:textId="77777777" w:rsidR="00915152" w:rsidRPr="00722FA9" w:rsidRDefault="00915152" w:rsidP="00915152">
      <w:pPr>
        <w:rPr>
          <w:rFonts w:ascii="Aptos" w:eastAsia="Aptos" w:hAnsi="Aptos"/>
          <w:kern w:val="2"/>
          <w:sz w:val="22"/>
          <w14:ligatures w14:val="standardContextual"/>
        </w:rPr>
      </w:pPr>
      <w:r w:rsidRPr="00722FA9">
        <w:rPr>
          <w:rFonts w:ascii="Aptos" w:eastAsia="Aptos" w:hAnsi="Aptos"/>
          <w:kern w:val="2"/>
          <w:sz w:val="22"/>
          <w14:ligatures w14:val="standardContextual"/>
        </w:rPr>
        <w:t>Wann meine Seele traurig ist</w:t>
      </w:r>
      <w:r w:rsidRPr="00722FA9">
        <w:rPr>
          <w:rFonts w:ascii="Aptos" w:eastAsia="Aptos" w:hAnsi="Aptos"/>
          <w:kern w:val="2"/>
          <w:sz w:val="22"/>
          <w14:ligatures w14:val="standardContextual"/>
        </w:rPr>
        <w:br/>
        <w:t>Und Mut und Lust in mir verzagen,</w:t>
      </w:r>
      <w:r w:rsidRPr="00722FA9">
        <w:rPr>
          <w:rFonts w:ascii="Aptos" w:eastAsia="Aptos" w:hAnsi="Aptos"/>
          <w:kern w:val="2"/>
          <w:sz w:val="22"/>
          <w14:ligatures w14:val="standardContextual"/>
        </w:rPr>
        <w:br/>
        <w:t>Wenn wankend zwischen Wahn und List</w:t>
      </w:r>
      <w:r w:rsidRPr="00722FA9">
        <w:rPr>
          <w:rFonts w:ascii="Aptos" w:eastAsia="Aptos" w:hAnsi="Aptos"/>
          <w:kern w:val="2"/>
          <w:sz w:val="22"/>
          <w14:ligatures w14:val="standardContextual"/>
        </w:rPr>
        <w:br/>
        <w:t>Sich Welt und Sünde hart verklagen,</w:t>
      </w:r>
      <w:r w:rsidRPr="00722FA9">
        <w:rPr>
          <w:rFonts w:ascii="Aptos" w:eastAsia="Aptos" w:hAnsi="Aptos"/>
          <w:kern w:val="2"/>
          <w:sz w:val="22"/>
          <w14:ligatures w14:val="standardContextual"/>
        </w:rPr>
        <w:br/>
        <w:t>Wann auf der Zweifel wildem Meer</w:t>
      </w:r>
      <w:r w:rsidRPr="00722FA9">
        <w:rPr>
          <w:rFonts w:ascii="Aptos" w:eastAsia="Aptos" w:hAnsi="Aptos"/>
          <w:kern w:val="2"/>
          <w:sz w:val="22"/>
          <w14:ligatures w14:val="standardContextual"/>
        </w:rPr>
        <w:br/>
        <w:t>Mein Schifflein steuerlos muss treiben,</w:t>
      </w:r>
      <w:r w:rsidRPr="00722FA9">
        <w:rPr>
          <w:rFonts w:ascii="Aptos" w:eastAsia="Aptos" w:hAnsi="Aptos"/>
          <w:kern w:val="2"/>
          <w:sz w:val="22"/>
          <w14:ligatures w14:val="standardContextual"/>
        </w:rPr>
        <w:br/>
        <w:t>Wo scheint der Stern der Rettung her,</w:t>
      </w:r>
      <w:r w:rsidRPr="00722FA9">
        <w:rPr>
          <w:rFonts w:ascii="Aptos" w:eastAsia="Aptos" w:hAnsi="Aptos"/>
          <w:kern w:val="2"/>
          <w:sz w:val="22"/>
          <w14:ligatures w14:val="standardContextual"/>
        </w:rPr>
        <w:br/>
        <w:t>Was lässt mich dennoch oben bleiben?</w:t>
      </w:r>
    </w:p>
    <w:p w14:paraId="5D80E636" w14:textId="77777777" w:rsidR="00915152" w:rsidRPr="00722FA9" w:rsidRDefault="00915152" w:rsidP="00915152">
      <w:pPr>
        <w:rPr>
          <w:rFonts w:ascii="Aptos" w:eastAsia="Aptos" w:hAnsi="Aptos"/>
          <w:kern w:val="2"/>
          <w:sz w:val="22"/>
          <w14:ligatures w14:val="standardContextual"/>
        </w:rPr>
      </w:pPr>
      <w:r w:rsidRPr="00722FA9">
        <w:rPr>
          <w:rFonts w:ascii="Aptos" w:eastAsia="Aptos" w:hAnsi="Aptos"/>
          <w:kern w:val="2"/>
          <w:sz w:val="22"/>
          <w14:ligatures w14:val="standardContextual"/>
        </w:rPr>
        <w:t>Wann um mich alles finster wird,</w:t>
      </w:r>
      <w:r w:rsidRPr="00722FA9">
        <w:rPr>
          <w:rFonts w:ascii="Aptos" w:eastAsia="Aptos" w:hAnsi="Aptos"/>
          <w:kern w:val="2"/>
          <w:sz w:val="22"/>
          <w14:ligatures w14:val="standardContextual"/>
        </w:rPr>
        <w:br/>
        <w:t xml:space="preserve">Als </w:t>
      </w:r>
      <w:proofErr w:type="spellStart"/>
      <w:r w:rsidRPr="00722FA9">
        <w:rPr>
          <w:rFonts w:ascii="Aptos" w:eastAsia="Aptos" w:hAnsi="Aptos"/>
          <w:kern w:val="2"/>
          <w:sz w:val="22"/>
          <w14:ligatures w14:val="standardContextual"/>
        </w:rPr>
        <w:t>säß</w:t>
      </w:r>
      <w:proofErr w:type="spellEnd"/>
      <w:r w:rsidRPr="00722FA9">
        <w:rPr>
          <w:rFonts w:ascii="Aptos" w:eastAsia="Aptos" w:hAnsi="Aptos"/>
          <w:kern w:val="2"/>
          <w:sz w:val="22"/>
          <w14:ligatures w14:val="standardContextual"/>
        </w:rPr>
        <w:t xml:space="preserve"> ich in der düstern Hölle,</w:t>
      </w:r>
      <w:r w:rsidRPr="00722FA9">
        <w:rPr>
          <w:rFonts w:ascii="Aptos" w:eastAsia="Aptos" w:hAnsi="Aptos"/>
          <w:kern w:val="2"/>
          <w:sz w:val="22"/>
          <w14:ligatures w14:val="standardContextual"/>
        </w:rPr>
        <w:br/>
      </w:r>
      <w:proofErr w:type="spellStart"/>
      <w:r w:rsidRPr="00722FA9">
        <w:rPr>
          <w:rFonts w:ascii="Aptos" w:eastAsia="Aptos" w:hAnsi="Aptos"/>
          <w:kern w:val="2"/>
          <w:sz w:val="22"/>
          <w14:ligatures w14:val="standardContextual"/>
        </w:rPr>
        <w:t>Wann’s</w:t>
      </w:r>
      <w:proofErr w:type="spellEnd"/>
      <w:r w:rsidRPr="00722FA9">
        <w:rPr>
          <w:rFonts w:ascii="Aptos" w:eastAsia="Aptos" w:hAnsi="Aptos"/>
          <w:kern w:val="2"/>
          <w:sz w:val="22"/>
          <w14:ligatures w14:val="standardContextual"/>
        </w:rPr>
        <w:t xml:space="preserve"> in mir bangt und zagt und irrt,</w:t>
      </w:r>
      <w:r w:rsidRPr="00722FA9">
        <w:rPr>
          <w:rFonts w:ascii="Aptos" w:eastAsia="Aptos" w:hAnsi="Aptos"/>
          <w:kern w:val="2"/>
          <w:sz w:val="22"/>
          <w14:ligatures w14:val="standardContextual"/>
        </w:rPr>
        <w:br/>
        <w:t>Als wenn die Sündflut um mich schwölle,</w:t>
      </w:r>
      <w:r w:rsidRPr="00722FA9">
        <w:rPr>
          <w:rFonts w:ascii="Aptos" w:eastAsia="Aptos" w:hAnsi="Aptos"/>
          <w:kern w:val="2"/>
          <w:sz w:val="22"/>
          <w14:ligatures w14:val="standardContextual"/>
        </w:rPr>
        <w:br/>
      </w:r>
      <w:proofErr w:type="spellStart"/>
      <w:r w:rsidRPr="00722FA9">
        <w:rPr>
          <w:rFonts w:ascii="Aptos" w:eastAsia="Aptos" w:hAnsi="Aptos"/>
          <w:kern w:val="2"/>
          <w:sz w:val="22"/>
          <w14:ligatures w14:val="standardContextual"/>
        </w:rPr>
        <w:t>Wenn</w:t>
      </w:r>
      <w:proofErr w:type="spellEnd"/>
      <w:r w:rsidRPr="00722FA9">
        <w:rPr>
          <w:rFonts w:ascii="Aptos" w:eastAsia="Aptos" w:hAnsi="Aptos"/>
          <w:kern w:val="2"/>
          <w:sz w:val="22"/>
          <w14:ligatures w14:val="standardContextual"/>
        </w:rPr>
        <w:t xml:space="preserve"> diese tiefste Seelennot</w:t>
      </w:r>
      <w:r w:rsidRPr="00722FA9">
        <w:rPr>
          <w:rFonts w:ascii="Aptos" w:eastAsia="Aptos" w:hAnsi="Aptos"/>
          <w:kern w:val="2"/>
          <w:sz w:val="22"/>
          <w14:ligatures w14:val="standardContextual"/>
        </w:rPr>
        <w:br/>
        <w:t xml:space="preserve">Fast will am </w:t>
      </w:r>
      <w:proofErr w:type="spellStart"/>
      <w:r w:rsidRPr="00722FA9">
        <w:rPr>
          <w:rFonts w:ascii="Aptos" w:eastAsia="Aptos" w:hAnsi="Aptos"/>
          <w:kern w:val="2"/>
          <w:sz w:val="22"/>
          <w14:ligatures w14:val="standardContextual"/>
        </w:rPr>
        <w:t>ew’gen</w:t>
      </w:r>
      <w:proofErr w:type="spellEnd"/>
      <w:r w:rsidRPr="00722FA9">
        <w:rPr>
          <w:rFonts w:ascii="Aptos" w:eastAsia="Aptos" w:hAnsi="Aptos"/>
          <w:kern w:val="2"/>
          <w:sz w:val="22"/>
          <w14:ligatures w14:val="standardContextual"/>
        </w:rPr>
        <w:t xml:space="preserve"> Heil verzagen,</w:t>
      </w:r>
      <w:r w:rsidRPr="00722FA9">
        <w:rPr>
          <w:rFonts w:ascii="Aptos" w:eastAsia="Aptos" w:hAnsi="Aptos"/>
          <w:kern w:val="2"/>
          <w:sz w:val="22"/>
          <w14:ligatures w14:val="standardContextual"/>
        </w:rPr>
        <w:br/>
        <w:t>Wo dämmert dann das Morgenrot,</w:t>
      </w:r>
      <w:r w:rsidRPr="00722FA9">
        <w:rPr>
          <w:rFonts w:ascii="Aptos" w:eastAsia="Aptos" w:hAnsi="Aptos"/>
          <w:kern w:val="2"/>
          <w:sz w:val="22"/>
          <w14:ligatures w14:val="standardContextual"/>
        </w:rPr>
        <w:br/>
        <w:t>Der Sonne Zukunft anzusagen?</w:t>
      </w:r>
    </w:p>
    <w:p w14:paraId="350C86A6" w14:textId="77777777" w:rsidR="00915152" w:rsidRPr="00722FA9" w:rsidRDefault="00915152" w:rsidP="00915152">
      <w:pPr>
        <w:rPr>
          <w:rFonts w:ascii="Aptos" w:eastAsia="Aptos" w:hAnsi="Aptos"/>
          <w:kern w:val="2"/>
          <w:sz w:val="22"/>
          <w14:ligatures w14:val="standardContextual"/>
        </w:rPr>
      </w:pPr>
      <w:r w:rsidRPr="00722FA9">
        <w:rPr>
          <w:rFonts w:ascii="Aptos" w:eastAsia="Aptos" w:hAnsi="Aptos"/>
          <w:kern w:val="2"/>
          <w:sz w:val="22"/>
          <w14:ligatures w14:val="standardContextual"/>
        </w:rPr>
        <w:t>Aus dir! aus dir! du bist der Stern,</w:t>
      </w:r>
      <w:r w:rsidRPr="00722FA9">
        <w:rPr>
          <w:rFonts w:ascii="Aptos" w:eastAsia="Aptos" w:hAnsi="Aptos"/>
          <w:kern w:val="2"/>
          <w:sz w:val="22"/>
          <w14:ligatures w14:val="standardContextual"/>
        </w:rPr>
        <w:br/>
        <w:t>Du bist der Hoffnung lichte Sonne,</w:t>
      </w:r>
      <w:r w:rsidRPr="00722FA9">
        <w:rPr>
          <w:rFonts w:ascii="Aptos" w:eastAsia="Aptos" w:hAnsi="Aptos"/>
          <w:kern w:val="2"/>
          <w:sz w:val="22"/>
          <w14:ligatures w14:val="standardContextual"/>
        </w:rPr>
        <w:br/>
        <w:t>Der Knechte Knecht, der Herr der Herrn,</w:t>
      </w:r>
      <w:r w:rsidRPr="00722FA9">
        <w:rPr>
          <w:rFonts w:ascii="Aptos" w:eastAsia="Aptos" w:hAnsi="Aptos"/>
          <w:kern w:val="2"/>
          <w:sz w:val="22"/>
          <w14:ligatures w14:val="standardContextual"/>
        </w:rPr>
        <w:br/>
        <w:t>Der Kranken Arzt, der Schwachen Wonne,</w:t>
      </w:r>
      <w:r w:rsidRPr="00722FA9">
        <w:rPr>
          <w:rFonts w:ascii="Aptos" w:eastAsia="Aptos" w:hAnsi="Aptos"/>
          <w:kern w:val="2"/>
          <w:sz w:val="22"/>
          <w14:ligatures w14:val="standardContextual"/>
        </w:rPr>
        <w:br/>
        <w:t>Der Armen Schatz, der Biestern Licht,</w:t>
      </w:r>
      <w:r w:rsidRPr="00722FA9">
        <w:rPr>
          <w:rFonts w:ascii="Aptos" w:eastAsia="Aptos" w:hAnsi="Aptos"/>
          <w:kern w:val="2"/>
          <w:sz w:val="22"/>
          <w14:ligatures w14:val="standardContextual"/>
        </w:rPr>
        <w:br/>
        <w:t>Versöhner aller, die verloren,</w:t>
      </w:r>
      <w:r w:rsidRPr="00722FA9">
        <w:rPr>
          <w:rFonts w:ascii="Aptos" w:eastAsia="Aptos" w:hAnsi="Aptos"/>
          <w:kern w:val="2"/>
          <w:sz w:val="22"/>
          <w14:ligatures w14:val="standardContextual"/>
        </w:rPr>
        <w:br/>
        <w:t>Erlöser von des Zorns Gericht,</w:t>
      </w:r>
      <w:r w:rsidRPr="00722FA9">
        <w:rPr>
          <w:rFonts w:ascii="Aptos" w:eastAsia="Aptos" w:hAnsi="Aptos"/>
          <w:kern w:val="2"/>
          <w:sz w:val="22"/>
          <w14:ligatures w14:val="standardContextual"/>
        </w:rPr>
        <w:br/>
        <w:t>Der ganzen Welt zum Heil geboren.</w:t>
      </w:r>
    </w:p>
    <w:p w14:paraId="3C9670C3" w14:textId="77777777" w:rsidR="00915152" w:rsidRPr="00722FA9" w:rsidRDefault="00915152" w:rsidP="00915152">
      <w:pPr>
        <w:rPr>
          <w:rFonts w:ascii="Aptos" w:eastAsia="Aptos" w:hAnsi="Aptos"/>
          <w:kern w:val="2"/>
          <w:sz w:val="22"/>
          <w14:ligatures w14:val="standardContextual"/>
        </w:rPr>
      </w:pPr>
      <w:r w:rsidRPr="00722FA9">
        <w:rPr>
          <w:rFonts w:ascii="Aptos" w:eastAsia="Aptos" w:hAnsi="Aptos"/>
          <w:kern w:val="2"/>
          <w:sz w:val="22"/>
          <w14:ligatures w14:val="standardContextual"/>
        </w:rPr>
        <w:t xml:space="preserve">Du </w:t>
      </w:r>
      <w:proofErr w:type="spellStart"/>
      <w:r w:rsidRPr="00722FA9">
        <w:rPr>
          <w:rFonts w:ascii="Aptos" w:eastAsia="Aptos" w:hAnsi="Aptos"/>
          <w:kern w:val="2"/>
          <w:sz w:val="22"/>
          <w14:ligatures w14:val="standardContextual"/>
        </w:rPr>
        <w:t>bist’s</w:t>
      </w:r>
      <w:proofErr w:type="spellEnd"/>
      <w:r w:rsidRPr="00722FA9">
        <w:rPr>
          <w:rFonts w:ascii="Aptos" w:eastAsia="Aptos" w:hAnsi="Aptos"/>
          <w:kern w:val="2"/>
          <w:sz w:val="22"/>
          <w14:ligatures w14:val="standardContextual"/>
        </w:rPr>
        <w:t xml:space="preserve"> allein, Herr Jesu Christ,</w:t>
      </w:r>
      <w:r w:rsidRPr="00722FA9">
        <w:rPr>
          <w:rFonts w:ascii="Aptos" w:eastAsia="Aptos" w:hAnsi="Aptos"/>
          <w:kern w:val="2"/>
          <w:sz w:val="22"/>
          <w14:ligatures w14:val="standardContextual"/>
        </w:rPr>
        <w:br/>
        <w:t>Du bist die Hoffnung, du der Glaube,</w:t>
      </w:r>
      <w:r w:rsidRPr="00722FA9">
        <w:rPr>
          <w:rFonts w:ascii="Aptos" w:eastAsia="Aptos" w:hAnsi="Aptos"/>
          <w:kern w:val="2"/>
          <w:sz w:val="22"/>
          <w14:ligatures w14:val="standardContextual"/>
        </w:rPr>
        <w:br/>
        <w:t>Du rettest von des Bösen List</w:t>
      </w:r>
      <w:r w:rsidRPr="00722FA9">
        <w:rPr>
          <w:rFonts w:ascii="Aptos" w:eastAsia="Aptos" w:hAnsi="Aptos"/>
          <w:kern w:val="2"/>
          <w:sz w:val="22"/>
          <w14:ligatures w14:val="standardContextual"/>
        </w:rPr>
        <w:br/>
        <w:t>Und von der eitlen Lust am Staube,</w:t>
      </w:r>
      <w:r w:rsidRPr="00722FA9">
        <w:rPr>
          <w:rFonts w:ascii="Aptos" w:eastAsia="Aptos" w:hAnsi="Aptos"/>
          <w:kern w:val="2"/>
          <w:sz w:val="22"/>
          <w14:ligatures w14:val="standardContextual"/>
        </w:rPr>
        <w:br/>
        <w:t>Du richtest uns das Angesicht</w:t>
      </w:r>
      <w:r w:rsidRPr="00722FA9">
        <w:rPr>
          <w:rFonts w:ascii="Aptos" w:eastAsia="Aptos" w:hAnsi="Aptos"/>
          <w:kern w:val="2"/>
          <w:sz w:val="22"/>
          <w14:ligatures w14:val="standardContextual"/>
        </w:rPr>
        <w:br/>
        <w:t xml:space="preserve">Hin, wo die </w:t>
      </w:r>
      <w:proofErr w:type="spellStart"/>
      <w:r w:rsidRPr="00722FA9">
        <w:rPr>
          <w:rFonts w:ascii="Aptos" w:eastAsia="Aptos" w:hAnsi="Aptos"/>
          <w:kern w:val="2"/>
          <w:sz w:val="22"/>
          <w14:ligatures w14:val="standardContextual"/>
        </w:rPr>
        <w:t>ew’gen</w:t>
      </w:r>
      <w:proofErr w:type="spellEnd"/>
      <w:r w:rsidRPr="00722FA9">
        <w:rPr>
          <w:rFonts w:ascii="Aptos" w:eastAsia="Aptos" w:hAnsi="Aptos"/>
          <w:kern w:val="2"/>
          <w:sz w:val="22"/>
          <w14:ligatures w14:val="standardContextual"/>
        </w:rPr>
        <w:t xml:space="preserve"> Sterne funkeln,</w:t>
      </w:r>
      <w:r w:rsidRPr="00722FA9">
        <w:rPr>
          <w:rFonts w:ascii="Aptos" w:eastAsia="Aptos" w:hAnsi="Aptos"/>
          <w:kern w:val="2"/>
          <w:sz w:val="22"/>
          <w14:ligatures w14:val="standardContextual"/>
        </w:rPr>
        <w:br/>
        <w:t>Du sprichst: mein Sein ist Lieb‘ und Licht,</w:t>
      </w:r>
      <w:r w:rsidRPr="00722FA9">
        <w:rPr>
          <w:rFonts w:ascii="Aptos" w:eastAsia="Aptos" w:hAnsi="Aptos"/>
          <w:kern w:val="2"/>
          <w:sz w:val="22"/>
          <w14:ligatures w14:val="standardContextual"/>
        </w:rPr>
        <w:br/>
        <w:t>Ihr sollt nicht bleiben in dem Dunkeln.</w:t>
      </w:r>
    </w:p>
    <w:p w14:paraId="7270B63D" w14:textId="77777777" w:rsidR="00915152" w:rsidRPr="00722FA9" w:rsidRDefault="00915152" w:rsidP="00915152">
      <w:pPr>
        <w:rPr>
          <w:rFonts w:ascii="Aptos" w:eastAsia="Aptos" w:hAnsi="Aptos"/>
          <w:kern w:val="2"/>
          <w:sz w:val="22"/>
          <w14:ligatures w14:val="standardContextual"/>
        </w:rPr>
      </w:pPr>
      <w:r w:rsidRPr="00722FA9">
        <w:rPr>
          <w:rFonts w:ascii="Aptos" w:eastAsia="Aptos" w:hAnsi="Aptos"/>
          <w:kern w:val="2"/>
          <w:sz w:val="22"/>
          <w14:ligatures w14:val="standardContextual"/>
        </w:rPr>
        <w:t xml:space="preserve">Du </w:t>
      </w:r>
      <w:proofErr w:type="spellStart"/>
      <w:r w:rsidRPr="00722FA9">
        <w:rPr>
          <w:rFonts w:ascii="Aptos" w:eastAsia="Aptos" w:hAnsi="Aptos"/>
          <w:kern w:val="2"/>
          <w:sz w:val="22"/>
          <w14:ligatures w14:val="standardContextual"/>
        </w:rPr>
        <w:t>bist’s</w:t>
      </w:r>
      <w:proofErr w:type="spellEnd"/>
      <w:r w:rsidRPr="00722FA9">
        <w:rPr>
          <w:rFonts w:ascii="Aptos" w:eastAsia="Aptos" w:hAnsi="Aptos"/>
          <w:kern w:val="2"/>
          <w:sz w:val="22"/>
          <w14:ligatures w14:val="standardContextual"/>
        </w:rPr>
        <w:t xml:space="preserve"> allein, du süßer Hort,</w:t>
      </w:r>
      <w:r w:rsidRPr="00722FA9">
        <w:rPr>
          <w:rFonts w:ascii="Aptos" w:eastAsia="Aptos" w:hAnsi="Aptos"/>
          <w:kern w:val="2"/>
          <w:sz w:val="22"/>
          <w14:ligatures w14:val="standardContextual"/>
        </w:rPr>
        <w:br/>
        <w:t>Du milder Tröster aller Schmerzen,</w:t>
      </w:r>
      <w:r w:rsidRPr="00722FA9">
        <w:rPr>
          <w:rFonts w:ascii="Aptos" w:eastAsia="Aptos" w:hAnsi="Aptos"/>
          <w:kern w:val="2"/>
          <w:sz w:val="22"/>
          <w14:ligatures w14:val="standardContextual"/>
        </w:rPr>
        <w:br/>
        <w:t>Dein ist die Hoffnung, dein das Wort,</w:t>
      </w:r>
      <w:r w:rsidRPr="00722FA9">
        <w:rPr>
          <w:rFonts w:ascii="Aptos" w:eastAsia="Aptos" w:hAnsi="Aptos"/>
          <w:kern w:val="2"/>
          <w:sz w:val="22"/>
          <w14:ligatures w14:val="standardContextual"/>
        </w:rPr>
        <w:br/>
        <w:t>Dein ist die Kindschaft frommer Herzen:</w:t>
      </w:r>
      <w:r w:rsidRPr="00722FA9">
        <w:rPr>
          <w:rFonts w:ascii="Aptos" w:eastAsia="Aptos" w:hAnsi="Aptos"/>
          <w:kern w:val="2"/>
          <w:sz w:val="22"/>
          <w14:ligatures w14:val="standardContextual"/>
        </w:rPr>
        <w:br/>
        <w:t>Wir sollen alle Kinder sein,</w:t>
      </w:r>
      <w:r w:rsidRPr="00722FA9">
        <w:rPr>
          <w:rFonts w:ascii="Aptos" w:eastAsia="Aptos" w:hAnsi="Aptos"/>
          <w:kern w:val="2"/>
          <w:sz w:val="22"/>
          <w14:ligatures w14:val="standardContextual"/>
        </w:rPr>
        <w:br/>
        <w:t>In Einfalt Kinder und im Glauben,</w:t>
      </w:r>
      <w:r w:rsidRPr="00722FA9">
        <w:rPr>
          <w:rFonts w:ascii="Aptos" w:eastAsia="Aptos" w:hAnsi="Aptos"/>
          <w:kern w:val="2"/>
          <w:sz w:val="22"/>
          <w14:ligatures w14:val="standardContextual"/>
        </w:rPr>
        <w:br/>
        <w:t>Der Kinder soll der Himmel sein,</w:t>
      </w:r>
      <w:r w:rsidRPr="00722FA9">
        <w:rPr>
          <w:rFonts w:ascii="Aptos" w:eastAsia="Aptos" w:hAnsi="Aptos"/>
          <w:kern w:val="2"/>
          <w:sz w:val="22"/>
          <w14:ligatures w14:val="standardContextual"/>
        </w:rPr>
        <w:br/>
        <w:t>Das Reich ist derer, die da glauben.</w:t>
      </w:r>
    </w:p>
    <w:p w14:paraId="768A3C11" w14:textId="0BCFF8D6" w:rsidR="00915152" w:rsidRPr="00915152" w:rsidRDefault="00915152" w:rsidP="00915152">
      <w:pPr>
        <w:pStyle w:val="berschrift1"/>
      </w:pPr>
      <w:r w:rsidRPr="00722FA9">
        <w:rPr>
          <w:rFonts w:eastAsia="Aptos"/>
        </w:rPr>
        <w:t>Was ist die Macht, was ist die Kraft</w:t>
      </w:r>
    </w:p>
    <w:p w14:paraId="302F5A7A" w14:textId="77777777" w:rsidR="00915152" w:rsidRPr="00722FA9" w:rsidRDefault="00915152" w:rsidP="00915152">
      <w:pPr>
        <w:rPr>
          <w:rFonts w:ascii="Aptos" w:eastAsia="Aptos" w:hAnsi="Aptos"/>
          <w:kern w:val="2"/>
          <w:sz w:val="22"/>
          <w14:ligatures w14:val="standardContextual"/>
        </w:rPr>
      </w:pPr>
      <w:r w:rsidRPr="00722FA9">
        <w:rPr>
          <w:rFonts w:ascii="Aptos" w:eastAsia="Aptos" w:hAnsi="Aptos"/>
          <w:kern w:val="2"/>
          <w:sz w:val="22"/>
          <w14:ligatures w14:val="standardContextual"/>
        </w:rPr>
        <w:t>Was ist die Macht, was ist die Kraft,</w:t>
      </w:r>
      <w:r w:rsidRPr="00722FA9">
        <w:rPr>
          <w:rFonts w:ascii="Aptos" w:eastAsia="Aptos" w:hAnsi="Aptos"/>
          <w:kern w:val="2"/>
          <w:sz w:val="22"/>
          <w14:ligatures w14:val="standardContextual"/>
        </w:rPr>
        <w:br/>
        <w:t>Des Christen stolze Ritterschaft,</w:t>
      </w:r>
      <w:r w:rsidRPr="00722FA9">
        <w:rPr>
          <w:rFonts w:ascii="Aptos" w:eastAsia="Aptos" w:hAnsi="Aptos"/>
          <w:kern w:val="2"/>
          <w:sz w:val="22"/>
          <w14:ligatures w14:val="standardContextual"/>
        </w:rPr>
        <w:br/>
      </w:r>
      <w:r w:rsidRPr="00722FA9">
        <w:rPr>
          <w:rFonts w:ascii="Aptos" w:eastAsia="Aptos" w:hAnsi="Aptos"/>
          <w:kern w:val="2"/>
          <w:sz w:val="22"/>
          <w14:ligatures w14:val="standardContextual"/>
        </w:rPr>
        <w:lastRenderedPageBreak/>
        <w:t>Der Schirm und Schild und Schmuck der Ehren,</w:t>
      </w:r>
      <w:r w:rsidRPr="00722FA9">
        <w:rPr>
          <w:rFonts w:ascii="Aptos" w:eastAsia="Aptos" w:hAnsi="Aptos"/>
          <w:kern w:val="2"/>
          <w:sz w:val="22"/>
          <w14:ligatures w14:val="standardContextual"/>
        </w:rPr>
        <w:br/>
        <w:t xml:space="preserve">Die </w:t>
      </w:r>
      <w:proofErr w:type="spellStart"/>
      <w:r w:rsidRPr="00722FA9">
        <w:rPr>
          <w:rFonts w:ascii="Aptos" w:eastAsia="Aptos" w:hAnsi="Aptos"/>
          <w:kern w:val="2"/>
          <w:sz w:val="22"/>
          <w14:ligatures w14:val="standardContextual"/>
        </w:rPr>
        <w:t>ungebrochne</w:t>
      </w:r>
      <w:proofErr w:type="spellEnd"/>
      <w:r w:rsidRPr="00722FA9">
        <w:rPr>
          <w:rFonts w:ascii="Aptos" w:eastAsia="Aptos" w:hAnsi="Aptos"/>
          <w:kern w:val="2"/>
          <w:sz w:val="22"/>
          <w14:ligatures w14:val="standardContextual"/>
        </w:rPr>
        <w:t xml:space="preserve"> Wehr der Wehren,</w:t>
      </w:r>
      <w:r w:rsidRPr="00722FA9">
        <w:rPr>
          <w:rFonts w:ascii="Aptos" w:eastAsia="Aptos" w:hAnsi="Aptos"/>
          <w:kern w:val="2"/>
          <w:sz w:val="22"/>
          <w14:ligatures w14:val="standardContextual"/>
        </w:rPr>
        <w:br/>
        <w:t>In jeder Not und Fahr der Hort?</w:t>
      </w:r>
      <w:r w:rsidRPr="00722FA9">
        <w:rPr>
          <w:rFonts w:ascii="Aptos" w:eastAsia="Aptos" w:hAnsi="Aptos"/>
          <w:kern w:val="2"/>
          <w:sz w:val="22"/>
          <w14:ligatures w14:val="standardContextual"/>
        </w:rPr>
        <w:br/>
        <w:t>Das ist das Wort, das feste Wort.</w:t>
      </w:r>
    </w:p>
    <w:p w14:paraId="23AECF5E" w14:textId="77777777" w:rsidR="00915152" w:rsidRPr="00722FA9" w:rsidRDefault="00915152" w:rsidP="00915152">
      <w:pPr>
        <w:rPr>
          <w:rFonts w:ascii="Aptos" w:eastAsia="Aptos" w:hAnsi="Aptos"/>
          <w:kern w:val="2"/>
          <w:sz w:val="22"/>
          <w14:ligatures w14:val="standardContextual"/>
        </w:rPr>
      </w:pPr>
      <w:r w:rsidRPr="00722FA9">
        <w:rPr>
          <w:rFonts w:ascii="Aptos" w:eastAsia="Aptos" w:hAnsi="Aptos"/>
          <w:kern w:val="2"/>
          <w:sz w:val="22"/>
          <w14:ligatures w14:val="standardContextual"/>
        </w:rPr>
        <w:t>Was kann wie ein zweischneidig Schwert,</w:t>
      </w:r>
      <w:r w:rsidRPr="00722FA9">
        <w:rPr>
          <w:rFonts w:ascii="Aptos" w:eastAsia="Aptos" w:hAnsi="Aptos"/>
          <w:kern w:val="2"/>
          <w:sz w:val="22"/>
          <w14:ligatures w14:val="standardContextual"/>
        </w:rPr>
        <w:br/>
        <w:t>Das blitzend aus der Scheibe fährt,</w:t>
      </w:r>
      <w:r w:rsidRPr="00722FA9">
        <w:rPr>
          <w:rFonts w:ascii="Aptos" w:eastAsia="Aptos" w:hAnsi="Aptos"/>
          <w:kern w:val="2"/>
          <w:sz w:val="22"/>
          <w14:ligatures w14:val="standardContextual"/>
        </w:rPr>
        <w:br/>
        <w:t>Mark und Gebein im Hui zerschneiden,</w:t>
      </w:r>
      <w:r w:rsidRPr="00722FA9">
        <w:rPr>
          <w:rFonts w:ascii="Aptos" w:eastAsia="Aptos" w:hAnsi="Aptos"/>
          <w:kern w:val="2"/>
          <w:sz w:val="22"/>
          <w14:ligatures w14:val="standardContextual"/>
        </w:rPr>
        <w:br/>
        <w:t>Die Geister und die Leiber scheiden?</w:t>
      </w:r>
      <w:r w:rsidRPr="00722FA9">
        <w:rPr>
          <w:rFonts w:ascii="Aptos" w:eastAsia="Aptos" w:hAnsi="Aptos"/>
          <w:kern w:val="2"/>
          <w:sz w:val="22"/>
          <w14:ligatures w14:val="standardContextual"/>
        </w:rPr>
        <w:br/>
        <w:t xml:space="preserve">Was hat so </w:t>
      </w:r>
      <w:proofErr w:type="spellStart"/>
      <w:r w:rsidRPr="00722FA9">
        <w:rPr>
          <w:rFonts w:ascii="Aptos" w:eastAsia="Aptos" w:hAnsi="Aptos"/>
          <w:kern w:val="2"/>
          <w:sz w:val="22"/>
          <w14:ligatures w14:val="standardContextual"/>
        </w:rPr>
        <w:t>freißlich</w:t>
      </w:r>
      <w:proofErr w:type="spellEnd"/>
      <w:r w:rsidRPr="00722FA9">
        <w:rPr>
          <w:rFonts w:ascii="Aptos" w:eastAsia="Aptos" w:hAnsi="Aptos"/>
          <w:kern w:val="2"/>
          <w:sz w:val="22"/>
          <w:vertAlign w:val="superscript"/>
          <w14:ligatures w14:val="standardContextual"/>
        </w:rPr>
        <w:footnoteReference w:id="3"/>
      </w:r>
      <w:r w:rsidRPr="00722FA9">
        <w:rPr>
          <w:rFonts w:ascii="Aptos" w:eastAsia="Aptos" w:hAnsi="Aptos"/>
          <w:kern w:val="2"/>
          <w:sz w:val="22"/>
          <w14:ligatures w14:val="standardContextual"/>
        </w:rPr>
        <w:t xml:space="preserve"> scharfen Ort?</w:t>
      </w:r>
      <w:r w:rsidRPr="00722FA9">
        <w:rPr>
          <w:rFonts w:ascii="Aptos" w:eastAsia="Aptos" w:hAnsi="Aptos"/>
          <w:kern w:val="2"/>
          <w:sz w:val="22"/>
          <w14:ligatures w14:val="standardContextual"/>
        </w:rPr>
        <w:br/>
        <w:t>Das ist das Wort, das feste Wort.</w:t>
      </w:r>
    </w:p>
    <w:p w14:paraId="045602D9" w14:textId="77777777" w:rsidR="00915152" w:rsidRPr="00722FA9" w:rsidRDefault="00915152" w:rsidP="00915152">
      <w:pPr>
        <w:rPr>
          <w:rFonts w:ascii="Aptos" w:eastAsia="Aptos" w:hAnsi="Aptos"/>
          <w:kern w:val="2"/>
          <w:sz w:val="22"/>
          <w14:ligatures w14:val="standardContextual"/>
        </w:rPr>
      </w:pPr>
      <w:r w:rsidRPr="00722FA9">
        <w:rPr>
          <w:rFonts w:ascii="Aptos" w:eastAsia="Aptos" w:hAnsi="Aptos"/>
          <w:kern w:val="2"/>
          <w:sz w:val="22"/>
          <w14:ligatures w14:val="standardContextual"/>
        </w:rPr>
        <w:t xml:space="preserve">Was braust daher wie </w:t>
      </w:r>
      <w:proofErr w:type="spellStart"/>
      <w:r w:rsidRPr="00722FA9">
        <w:rPr>
          <w:rFonts w:ascii="Aptos" w:eastAsia="Aptos" w:hAnsi="Aptos"/>
          <w:kern w:val="2"/>
          <w:sz w:val="22"/>
          <w14:ligatures w14:val="standardContextual"/>
        </w:rPr>
        <w:t>Windesbraut</w:t>
      </w:r>
      <w:proofErr w:type="spellEnd"/>
      <w:r w:rsidRPr="00722FA9">
        <w:rPr>
          <w:rFonts w:ascii="Aptos" w:eastAsia="Aptos" w:hAnsi="Aptos"/>
          <w:kern w:val="2"/>
          <w:sz w:val="22"/>
          <w14:ligatures w14:val="standardContextual"/>
        </w:rPr>
        <w:br/>
        <w:t>Und überdonnert Donners Laut?</w:t>
      </w:r>
      <w:r w:rsidRPr="00722FA9">
        <w:rPr>
          <w:rFonts w:ascii="Aptos" w:eastAsia="Aptos" w:hAnsi="Aptos"/>
          <w:kern w:val="2"/>
          <w:sz w:val="22"/>
          <w14:ligatures w14:val="standardContextual"/>
        </w:rPr>
        <w:br/>
        <w:t>Was donnert in der Sünder Ohren,</w:t>
      </w:r>
      <w:r w:rsidRPr="00722FA9">
        <w:rPr>
          <w:rFonts w:ascii="Aptos" w:eastAsia="Aptos" w:hAnsi="Aptos"/>
          <w:kern w:val="2"/>
          <w:sz w:val="22"/>
          <w14:ligatures w14:val="standardContextual"/>
        </w:rPr>
        <w:br/>
        <w:t>Gleich einem Schwur von Gott geschworen?</w:t>
      </w:r>
      <w:r w:rsidRPr="00722FA9">
        <w:rPr>
          <w:rFonts w:ascii="Aptos" w:eastAsia="Aptos" w:hAnsi="Aptos"/>
          <w:kern w:val="2"/>
          <w:sz w:val="22"/>
          <w14:ligatures w14:val="standardContextual"/>
        </w:rPr>
        <w:br/>
        <w:t>Was ists, was durch die Seelen bohrt?</w:t>
      </w:r>
      <w:r w:rsidRPr="00722FA9">
        <w:rPr>
          <w:rFonts w:ascii="Aptos" w:eastAsia="Aptos" w:hAnsi="Aptos"/>
          <w:kern w:val="2"/>
          <w:sz w:val="22"/>
          <w14:ligatures w14:val="standardContextual"/>
        </w:rPr>
        <w:br/>
        <w:t>Das ist das Wort, das feste Wort.</w:t>
      </w:r>
    </w:p>
    <w:p w14:paraId="72B7ED0F" w14:textId="77777777" w:rsidR="00915152" w:rsidRPr="00722FA9" w:rsidRDefault="00915152" w:rsidP="00915152">
      <w:pPr>
        <w:rPr>
          <w:rFonts w:ascii="Aptos" w:eastAsia="Aptos" w:hAnsi="Aptos"/>
          <w:kern w:val="2"/>
          <w:sz w:val="22"/>
          <w14:ligatures w14:val="standardContextual"/>
        </w:rPr>
      </w:pPr>
      <w:r w:rsidRPr="00722FA9">
        <w:rPr>
          <w:rFonts w:ascii="Aptos" w:eastAsia="Aptos" w:hAnsi="Aptos"/>
          <w:kern w:val="2"/>
          <w:sz w:val="22"/>
          <w14:ligatures w14:val="standardContextual"/>
        </w:rPr>
        <w:t>Was säuselt wie ein Westenwind</w:t>
      </w:r>
      <w:r w:rsidRPr="00722FA9">
        <w:rPr>
          <w:rFonts w:ascii="Aptos" w:eastAsia="Aptos" w:hAnsi="Aptos"/>
          <w:kern w:val="2"/>
          <w:sz w:val="22"/>
          <w14:ligatures w14:val="standardContextual"/>
        </w:rPr>
        <w:br/>
        <w:t>Vom Frühlingshimmel sanft und lind?</w:t>
      </w:r>
      <w:r w:rsidRPr="00722FA9">
        <w:rPr>
          <w:rFonts w:ascii="Aptos" w:eastAsia="Aptos" w:hAnsi="Aptos"/>
          <w:kern w:val="2"/>
          <w:sz w:val="22"/>
          <w14:ligatures w14:val="standardContextual"/>
        </w:rPr>
        <w:br/>
        <w:t>Was säuselt lieblich durch die Herzen,</w:t>
      </w:r>
      <w:r w:rsidRPr="00722FA9">
        <w:rPr>
          <w:rFonts w:ascii="Aptos" w:eastAsia="Aptos" w:hAnsi="Aptos"/>
          <w:kern w:val="2"/>
          <w:sz w:val="22"/>
          <w14:ligatures w14:val="standardContextual"/>
        </w:rPr>
        <w:br/>
        <w:t>Ein Trost und Balsam aller Schmerzen?</w:t>
      </w:r>
      <w:r w:rsidRPr="00722FA9">
        <w:rPr>
          <w:rFonts w:ascii="Aptos" w:eastAsia="Aptos" w:hAnsi="Aptos"/>
          <w:kern w:val="2"/>
          <w:sz w:val="22"/>
          <w14:ligatures w14:val="standardContextual"/>
        </w:rPr>
        <w:br/>
        <w:t>Was wehet alle Sorgen fort?</w:t>
      </w:r>
      <w:r w:rsidRPr="00722FA9">
        <w:rPr>
          <w:rFonts w:ascii="Aptos" w:eastAsia="Aptos" w:hAnsi="Aptos"/>
          <w:kern w:val="2"/>
          <w:sz w:val="22"/>
          <w14:ligatures w14:val="standardContextual"/>
        </w:rPr>
        <w:br/>
        <w:t>Das tut das Wort, das feste Wort.</w:t>
      </w:r>
    </w:p>
    <w:p w14:paraId="150E5B6D" w14:textId="77777777" w:rsidR="00915152" w:rsidRPr="00722FA9" w:rsidRDefault="00915152" w:rsidP="00915152">
      <w:pPr>
        <w:rPr>
          <w:rFonts w:ascii="Aptos" w:eastAsia="Aptos" w:hAnsi="Aptos"/>
          <w:kern w:val="2"/>
          <w:sz w:val="22"/>
          <w14:ligatures w14:val="standardContextual"/>
        </w:rPr>
      </w:pPr>
      <w:r w:rsidRPr="00722FA9">
        <w:rPr>
          <w:rFonts w:ascii="Aptos" w:eastAsia="Aptos" w:hAnsi="Aptos"/>
          <w:kern w:val="2"/>
          <w:sz w:val="22"/>
          <w14:ligatures w14:val="standardContextual"/>
        </w:rPr>
        <w:t>O Wort der Macht, o Wort der Kraft,</w:t>
      </w:r>
      <w:r w:rsidRPr="00722FA9">
        <w:rPr>
          <w:rFonts w:ascii="Aptos" w:eastAsia="Aptos" w:hAnsi="Aptos"/>
          <w:kern w:val="2"/>
          <w:sz w:val="22"/>
          <w14:ligatures w14:val="standardContextual"/>
        </w:rPr>
        <w:br/>
        <w:t>Das so gewaltig wirkt und schafft,</w:t>
      </w:r>
      <w:r w:rsidRPr="00722FA9">
        <w:rPr>
          <w:rFonts w:ascii="Aptos" w:eastAsia="Aptos" w:hAnsi="Aptos"/>
          <w:kern w:val="2"/>
          <w:sz w:val="22"/>
          <w14:ligatures w14:val="standardContextual"/>
        </w:rPr>
        <w:br/>
        <w:t>O Wort der Schrecken und der Freuden,</w:t>
      </w:r>
      <w:r w:rsidRPr="00722FA9">
        <w:rPr>
          <w:rFonts w:ascii="Aptos" w:eastAsia="Aptos" w:hAnsi="Aptos"/>
          <w:kern w:val="2"/>
          <w:sz w:val="22"/>
          <w14:ligatures w14:val="standardContextual"/>
        </w:rPr>
        <w:br/>
        <w:t>Zum Heilen mächtig und Zerschneiden!</w:t>
      </w:r>
      <w:r w:rsidRPr="00722FA9">
        <w:rPr>
          <w:rFonts w:ascii="Aptos" w:eastAsia="Aptos" w:hAnsi="Aptos"/>
          <w:kern w:val="2"/>
          <w:sz w:val="22"/>
          <w14:ligatures w14:val="standardContextual"/>
        </w:rPr>
        <w:br/>
        <w:t xml:space="preserve">Du </w:t>
      </w:r>
      <w:proofErr w:type="spellStart"/>
      <w:r w:rsidRPr="00722FA9">
        <w:rPr>
          <w:rFonts w:ascii="Aptos" w:eastAsia="Aptos" w:hAnsi="Aptos"/>
          <w:kern w:val="2"/>
          <w:sz w:val="22"/>
          <w14:ligatures w14:val="standardContextual"/>
        </w:rPr>
        <w:t>warest</w:t>
      </w:r>
      <w:proofErr w:type="spellEnd"/>
      <w:r w:rsidRPr="00722FA9">
        <w:rPr>
          <w:rFonts w:ascii="Aptos" w:eastAsia="Aptos" w:hAnsi="Aptos"/>
          <w:kern w:val="2"/>
          <w:sz w:val="22"/>
          <w14:ligatures w14:val="standardContextual"/>
        </w:rPr>
        <w:t xml:space="preserve"> </w:t>
      </w:r>
      <w:proofErr w:type="spellStart"/>
      <w:r w:rsidRPr="00722FA9">
        <w:rPr>
          <w:rFonts w:ascii="Aptos" w:eastAsia="Aptos" w:hAnsi="Aptos"/>
          <w:kern w:val="2"/>
          <w:sz w:val="22"/>
          <w14:ligatures w14:val="standardContextual"/>
        </w:rPr>
        <w:t>eh’r</w:t>
      </w:r>
      <w:proofErr w:type="spellEnd"/>
      <w:r w:rsidRPr="00722FA9">
        <w:rPr>
          <w:rFonts w:ascii="Aptos" w:eastAsia="Aptos" w:hAnsi="Aptos"/>
          <w:kern w:val="2"/>
          <w:sz w:val="22"/>
          <w14:ligatures w14:val="standardContextual"/>
        </w:rPr>
        <w:t xml:space="preserve"> als Zeit und Ort,</w:t>
      </w:r>
      <w:r w:rsidRPr="00722FA9">
        <w:rPr>
          <w:rFonts w:ascii="Aptos" w:eastAsia="Aptos" w:hAnsi="Aptos"/>
          <w:kern w:val="2"/>
          <w:sz w:val="22"/>
          <w14:ligatures w14:val="standardContextual"/>
        </w:rPr>
        <w:br/>
        <w:t>Du starkes Wort, du festes Wort.</w:t>
      </w:r>
    </w:p>
    <w:p w14:paraId="62D62B8E" w14:textId="77777777" w:rsidR="00915152" w:rsidRPr="00722FA9" w:rsidRDefault="00915152" w:rsidP="00915152">
      <w:pPr>
        <w:rPr>
          <w:rFonts w:ascii="Aptos" w:eastAsia="Aptos" w:hAnsi="Aptos"/>
          <w:kern w:val="2"/>
          <w:sz w:val="22"/>
          <w14:ligatures w14:val="standardContextual"/>
        </w:rPr>
      </w:pPr>
      <w:r w:rsidRPr="00722FA9">
        <w:rPr>
          <w:rFonts w:ascii="Aptos" w:eastAsia="Aptos" w:hAnsi="Aptos"/>
          <w:kern w:val="2"/>
          <w:sz w:val="22"/>
          <w14:ligatures w14:val="standardContextual"/>
        </w:rPr>
        <w:t>O Wort der Macht, o Wort der Kraft,</w:t>
      </w:r>
      <w:r w:rsidRPr="00722FA9">
        <w:rPr>
          <w:rFonts w:ascii="Aptos" w:eastAsia="Aptos" w:hAnsi="Aptos"/>
          <w:kern w:val="2"/>
          <w:sz w:val="22"/>
          <w14:ligatures w14:val="standardContextual"/>
        </w:rPr>
        <w:br/>
        <w:t>Du meines Herzens Ritterschaft,</w:t>
      </w:r>
      <w:r w:rsidRPr="00722FA9">
        <w:rPr>
          <w:rFonts w:ascii="Aptos" w:eastAsia="Aptos" w:hAnsi="Aptos"/>
          <w:kern w:val="2"/>
          <w:sz w:val="22"/>
          <w14:ligatures w14:val="standardContextual"/>
        </w:rPr>
        <w:br/>
      </w:r>
      <w:proofErr w:type="spellStart"/>
      <w:r w:rsidRPr="00722FA9">
        <w:rPr>
          <w:rFonts w:ascii="Aptos" w:eastAsia="Aptos" w:hAnsi="Aptos"/>
          <w:kern w:val="2"/>
          <w:sz w:val="22"/>
          <w14:ligatures w14:val="standardContextual"/>
        </w:rPr>
        <w:t>Wollst</w:t>
      </w:r>
      <w:proofErr w:type="spellEnd"/>
      <w:r w:rsidRPr="00722FA9">
        <w:rPr>
          <w:rFonts w:ascii="Aptos" w:eastAsia="Aptos" w:hAnsi="Aptos"/>
          <w:kern w:val="2"/>
          <w:sz w:val="22"/>
          <w14:ligatures w14:val="standardContextual"/>
        </w:rPr>
        <w:t xml:space="preserve"> ewig in und bei mir bleiben,</w:t>
      </w:r>
      <w:r w:rsidRPr="00722FA9">
        <w:rPr>
          <w:rFonts w:ascii="Aptos" w:eastAsia="Aptos" w:hAnsi="Aptos"/>
          <w:kern w:val="2"/>
          <w:sz w:val="22"/>
          <w14:ligatures w14:val="standardContextual"/>
        </w:rPr>
        <w:br/>
        <w:t xml:space="preserve">Durch Donner und durch </w:t>
      </w:r>
      <w:proofErr w:type="spellStart"/>
      <w:r w:rsidRPr="00722FA9">
        <w:rPr>
          <w:rFonts w:ascii="Aptos" w:eastAsia="Aptos" w:hAnsi="Aptos"/>
          <w:kern w:val="2"/>
          <w:sz w:val="22"/>
          <w14:ligatures w14:val="standardContextual"/>
        </w:rPr>
        <w:t>Säusel</w:t>
      </w:r>
      <w:proofErr w:type="spellEnd"/>
      <w:r w:rsidRPr="00722FA9">
        <w:rPr>
          <w:rFonts w:ascii="Aptos" w:eastAsia="Aptos" w:hAnsi="Aptos"/>
          <w:kern w:val="2"/>
          <w:sz w:val="22"/>
          <w14:ligatures w14:val="standardContextual"/>
        </w:rPr>
        <w:t xml:space="preserve"> treiben</w:t>
      </w:r>
      <w:r w:rsidRPr="00722FA9">
        <w:rPr>
          <w:rFonts w:ascii="Aptos" w:eastAsia="Aptos" w:hAnsi="Aptos"/>
          <w:kern w:val="2"/>
          <w:sz w:val="22"/>
          <w14:ligatures w14:val="standardContextual"/>
        </w:rPr>
        <w:br/>
        <w:t>Zum rechten Kampfe fort und fort,</w:t>
      </w:r>
      <w:r w:rsidRPr="00722FA9">
        <w:rPr>
          <w:rFonts w:ascii="Aptos" w:eastAsia="Aptos" w:hAnsi="Aptos"/>
          <w:kern w:val="2"/>
          <w:sz w:val="22"/>
          <w14:ligatures w14:val="standardContextual"/>
        </w:rPr>
        <w:br/>
        <w:t>Mein starkes Wort, mein festes Wort.</w:t>
      </w:r>
    </w:p>
    <w:p w14:paraId="6A5EA680" w14:textId="77777777" w:rsidR="008A0A35" w:rsidRPr="00722FA9" w:rsidRDefault="008A0A35" w:rsidP="008A0A35">
      <w:pPr>
        <w:pStyle w:val="berschrift1"/>
        <w:rPr>
          <w:sz w:val="40"/>
        </w:rPr>
      </w:pPr>
      <w:r w:rsidRPr="00722FA9">
        <w:rPr>
          <w:rFonts w:eastAsia="Aptos"/>
        </w:rPr>
        <w:t>Wann ich traurig wanke</w:t>
      </w:r>
    </w:p>
    <w:p w14:paraId="4C2672A9" w14:textId="77777777" w:rsidR="008A0A35" w:rsidRPr="00722FA9" w:rsidRDefault="008A0A35" w:rsidP="008A0A35">
      <w:pPr>
        <w:rPr>
          <w:rFonts w:ascii="Aptos" w:eastAsia="Aptos" w:hAnsi="Aptos"/>
          <w:kern w:val="2"/>
          <w:sz w:val="22"/>
          <w14:ligatures w14:val="standardContextual"/>
        </w:rPr>
      </w:pPr>
      <w:r w:rsidRPr="00722FA9">
        <w:rPr>
          <w:rFonts w:ascii="Aptos" w:eastAsia="Aptos" w:hAnsi="Aptos"/>
          <w:kern w:val="2"/>
          <w:sz w:val="22"/>
          <w14:ligatures w14:val="standardContextual"/>
        </w:rPr>
        <w:t>Wann ich traurig wanke</w:t>
      </w:r>
      <w:r w:rsidRPr="00722FA9">
        <w:rPr>
          <w:rFonts w:ascii="Aptos" w:eastAsia="Aptos" w:hAnsi="Aptos"/>
          <w:kern w:val="2"/>
          <w:sz w:val="22"/>
          <w14:ligatures w14:val="standardContextual"/>
        </w:rPr>
        <w:br/>
        <w:t>Und auch der Gedanke</w:t>
      </w:r>
      <w:r w:rsidRPr="00722FA9">
        <w:rPr>
          <w:rFonts w:ascii="Aptos" w:eastAsia="Aptos" w:hAnsi="Aptos"/>
          <w:kern w:val="2"/>
          <w:sz w:val="22"/>
          <w14:ligatures w14:val="standardContextual"/>
        </w:rPr>
        <w:br/>
        <w:t>Blind wird wie die Nacht,</w:t>
      </w:r>
      <w:r w:rsidRPr="00722FA9">
        <w:rPr>
          <w:rFonts w:ascii="Aptos" w:eastAsia="Aptos" w:hAnsi="Aptos"/>
          <w:kern w:val="2"/>
          <w:sz w:val="22"/>
          <w14:ligatures w14:val="standardContextual"/>
        </w:rPr>
        <w:br/>
        <w:t>Wann ich nichts kann finden,</w:t>
      </w:r>
      <w:r w:rsidRPr="00722FA9">
        <w:rPr>
          <w:rFonts w:ascii="Aptos" w:eastAsia="Aptos" w:hAnsi="Aptos"/>
          <w:kern w:val="2"/>
          <w:sz w:val="22"/>
          <w14:ligatures w14:val="standardContextual"/>
        </w:rPr>
        <w:br/>
        <w:t>Tappend unter Blinden,</w:t>
      </w:r>
      <w:r w:rsidRPr="00722FA9">
        <w:rPr>
          <w:rFonts w:ascii="Aptos" w:eastAsia="Aptos" w:hAnsi="Aptos"/>
          <w:kern w:val="2"/>
          <w:sz w:val="22"/>
          <w14:ligatures w14:val="standardContextual"/>
        </w:rPr>
        <w:br/>
        <w:t>Was mir’s helle macht,</w:t>
      </w:r>
      <w:r w:rsidRPr="00722FA9">
        <w:rPr>
          <w:rFonts w:ascii="Aptos" w:eastAsia="Aptos" w:hAnsi="Aptos"/>
          <w:kern w:val="2"/>
          <w:sz w:val="22"/>
          <w14:ligatures w14:val="standardContextual"/>
        </w:rPr>
        <w:br/>
      </w:r>
      <w:r w:rsidRPr="00722FA9">
        <w:rPr>
          <w:rFonts w:ascii="Aptos" w:eastAsia="Aptos" w:hAnsi="Aptos"/>
          <w:kern w:val="2"/>
          <w:sz w:val="22"/>
          <w14:ligatures w14:val="standardContextual"/>
        </w:rPr>
        <w:lastRenderedPageBreak/>
        <w:t xml:space="preserve">Wer </w:t>
      </w:r>
      <w:proofErr w:type="spellStart"/>
      <w:r w:rsidRPr="00722FA9">
        <w:rPr>
          <w:rFonts w:ascii="Aptos" w:eastAsia="Aptos" w:hAnsi="Aptos"/>
          <w:kern w:val="2"/>
          <w:sz w:val="22"/>
          <w14:ligatures w14:val="standardContextual"/>
        </w:rPr>
        <w:t>zünd‘t</w:t>
      </w:r>
      <w:proofErr w:type="spellEnd"/>
      <w:r w:rsidRPr="00722FA9">
        <w:rPr>
          <w:rFonts w:ascii="Aptos" w:eastAsia="Aptos" w:hAnsi="Aptos"/>
          <w:kern w:val="2"/>
          <w:sz w:val="22"/>
          <w14:ligatures w14:val="standardContextual"/>
        </w:rPr>
        <w:t xml:space="preserve"> dann</w:t>
      </w:r>
      <w:r w:rsidRPr="00722FA9">
        <w:rPr>
          <w:rFonts w:ascii="Aptos" w:eastAsia="Aptos" w:hAnsi="Aptos"/>
          <w:kern w:val="2"/>
          <w:sz w:val="22"/>
          <w14:ligatures w14:val="standardContextual"/>
        </w:rPr>
        <w:br/>
        <w:t>Das Licht mir an?</w:t>
      </w:r>
    </w:p>
    <w:p w14:paraId="7A09A864" w14:textId="77777777" w:rsidR="008A0A35" w:rsidRPr="00722FA9" w:rsidRDefault="008A0A35" w:rsidP="008A0A35">
      <w:pPr>
        <w:rPr>
          <w:rFonts w:ascii="Aptos" w:eastAsia="Aptos" w:hAnsi="Aptos"/>
          <w:kern w:val="2"/>
          <w:sz w:val="22"/>
          <w14:ligatures w14:val="standardContextual"/>
        </w:rPr>
      </w:pPr>
      <w:r w:rsidRPr="00722FA9">
        <w:rPr>
          <w:rFonts w:ascii="Aptos" w:eastAsia="Aptos" w:hAnsi="Aptos"/>
          <w:kern w:val="2"/>
          <w:sz w:val="22"/>
          <w14:ligatures w14:val="standardContextual"/>
        </w:rPr>
        <w:t>Das tust du, o Wonne</w:t>
      </w:r>
      <w:r w:rsidRPr="00722FA9">
        <w:rPr>
          <w:rFonts w:ascii="Aptos" w:eastAsia="Aptos" w:hAnsi="Aptos"/>
          <w:kern w:val="2"/>
          <w:sz w:val="22"/>
          <w14:ligatures w14:val="standardContextual"/>
        </w:rPr>
        <w:br/>
        <w:t>Meines Glaubens, Sonne</w:t>
      </w:r>
      <w:r w:rsidRPr="00722FA9">
        <w:rPr>
          <w:rFonts w:ascii="Aptos" w:eastAsia="Aptos" w:hAnsi="Aptos"/>
          <w:kern w:val="2"/>
          <w:sz w:val="22"/>
          <w14:ligatures w14:val="standardContextual"/>
        </w:rPr>
        <w:br/>
        <w:t>In der dunkeln Nacht;</w:t>
      </w:r>
      <w:r w:rsidRPr="00722FA9">
        <w:rPr>
          <w:rFonts w:ascii="Aptos" w:eastAsia="Aptos" w:hAnsi="Aptos"/>
          <w:kern w:val="2"/>
          <w:sz w:val="22"/>
          <w14:ligatures w14:val="standardContextual"/>
        </w:rPr>
        <w:br/>
        <w:t>Durch dich muss verschwinden,</w:t>
      </w:r>
      <w:r w:rsidRPr="00722FA9">
        <w:rPr>
          <w:rFonts w:ascii="Aptos" w:eastAsia="Aptos" w:hAnsi="Aptos"/>
          <w:kern w:val="2"/>
          <w:sz w:val="22"/>
          <w14:ligatures w14:val="standardContextual"/>
        </w:rPr>
        <w:br/>
        <w:t>Was im Thal der Sünden</w:t>
      </w:r>
      <w:r w:rsidRPr="00722FA9">
        <w:rPr>
          <w:rFonts w:ascii="Aptos" w:eastAsia="Aptos" w:hAnsi="Aptos"/>
          <w:kern w:val="2"/>
          <w:sz w:val="22"/>
          <w14:ligatures w14:val="standardContextual"/>
        </w:rPr>
        <w:br/>
        <w:t>Alles düster macht:</w:t>
      </w:r>
      <w:r w:rsidRPr="00722FA9">
        <w:rPr>
          <w:rFonts w:ascii="Aptos" w:eastAsia="Aptos" w:hAnsi="Aptos"/>
          <w:kern w:val="2"/>
          <w:sz w:val="22"/>
          <w14:ligatures w14:val="standardContextual"/>
        </w:rPr>
        <w:br/>
        <w:t xml:space="preserve">Du </w:t>
      </w:r>
      <w:proofErr w:type="spellStart"/>
      <w:r w:rsidRPr="00722FA9">
        <w:rPr>
          <w:rFonts w:ascii="Aptos" w:eastAsia="Aptos" w:hAnsi="Aptos"/>
          <w:kern w:val="2"/>
          <w:sz w:val="22"/>
          <w14:ligatures w14:val="standardContextual"/>
        </w:rPr>
        <w:t>zündst</w:t>
      </w:r>
      <w:proofErr w:type="spellEnd"/>
      <w:r w:rsidRPr="00722FA9">
        <w:rPr>
          <w:rFonts w:ascii="Aptos" w:eastAsia="Aptos" w:hAnsi="Aptos"/>
          <w:kern w:val="2"/>
          <w:sz w:val="22"/>
          <w14:ligatures w14:val="standardContextual"/>
        </w:rPr>
        <w:t xml:space="preserve"> an,</w:t>
      </w:r>
      <w:r w:rsidRPr="00722FA9">
        <w:rPr>
          <w:rFonts w:ascii="Aptos" w:eastAsia="Aptos" w:hAnsi="Aptos"/>
          <w:kern w:val="2"/>
          <w:sz w:val="22"/>
          <w14:ligatures w14:val="standardContextual"/>
        </w:rPr>
        <w:br/>
        <w:t>Was leuchten kann.</w:t>
      </w:r>
    </w:p>
    <w:p w14:paraId="5F8DECDA" w14:textId="77777777" w:rsidR="008A0A35" w:rsidRPr="00722FA9" w:rsidRDefault="008A0A35" w:rsidP="008A0A35">
      <w:pPr>
        <w:rPr>
          <w:rFonts w:ascii="Aptos" w:eastAsia="Aptos" w:hAnsi="Aptos"/>
          <w:kern w:val="2"/>
          <w:sz w:val="22"/>
          <w14:ligatures w14:val="standardContextual"/>
        </w:rPr>
      </w:pPr>
      <w:r w:rsidRPr="00722FA9">
        <w:rPr>
          <w:rFonts w:ascii="Aptos" w:eastAsia="Aptos" w:hAnsi="Aptos"/>
          <w:kern w:val="2"/>
          <w:sz w:val="22"/>
          <w14:ligatures w14:val="standardContextual"/>
        </w:rPr>
        <w:t>Das tust du, mein Leben,</w:t>
      </w:r>
      <w:r w:rsidRPr="00722FA9">
        <w:rPr>
          <w:rFonts w:ascii="Aptos" w:eastAsia="Aptos" w:hAnsi="Aptos"/>
          <w:kern w:val="2"/>
          <w:sz w:val="22"/>
          <w14:ligatures w14:val="standardContextual"/>
        </w:rPr>
        <w:br/>
        <w:t>Der das dumpfe Beben</w:t>
      </w:r>
      <w:r w:rsidRPr="00722FA9">
        <w:rPr>
          <w:rFonts w:ascii="Aptos" w:eastAsia="Aptos" w:hAnsi="Aptos"/>
          <w:kern w:val="2"/>
          <w:sz w:val="22"/>
          <w14:ligatures w14:val="standardContextual"/>
        </w:rPr>
        <w:br/>
        <w:t>Mit der Nacht verscheucht:</w:t>
      </w:r>
      <w:r w:rsidRPr="00722FA9">
        <w:rPr>
          <w:rFonts w:ascii="Aptos" w:eastAsia="Aptos" w:hAnsi="Aptos"/>
          <w:kern w:val="2"/>
          <w:sz w:val="22"/>
          <w14:ligatures w14:val="standardContextual"/>
        </w:rPr>
        <w:br/>
        <w:t>Alle Nebel fliehen,</w:t>
      </w:r>
      <w:r w:rsidRPr="00722FA9">
        <w:rPr>
          <w:rFonts w:ascii="Aptos" w:eastAsia="Aptos" w:hAnsi="Aptos"/>
          <w:kern w:val="2"/>
          <w:sz w:val="22"/>
          <w14:ligatures w14:val="standardContextual"/>
        </w:rPr>
        <w:br/>
      </w:r>
      <w:proofErr w:type="spellStart"/>
      <w:r w:rsidRPr="00722FA9">
        <w:rPr>
          <w:rFonts w:ascii="Aptos" w:eastAsia="Aptos" w:hAnsi="Aptos"/>
          <w:kern w:val="2"/>
          <w:sz w:val="22"/>
          <w14:ligatures w14:val="standardContextual"/>
        </w:rPr>
        <w:t>Erd</w:t>
      </w:r>
      <w:proofErr w:type="spellEnd"/>
      <w:r w:rsidRPr="00722FA9">
        <w:rPr>
          <w:rFonts w:ascii="Aptos" w:eastAsia="Aptos" w:hAnsi="Aptos"/>
          <w:kern w:val="2"/>
          <w:sz w:val="22"/>
          <w14:ligatures w14:val="standardContextual"/>
        </w:rPr>
        <w:t>‘ und Himmel blühen</w:t>
      </w:r>
      <w:r w:rsidRPr="00722FA9">
        <w:rPr>
          <w:rFonts w:ascii="Aptos" w:eastAsia="Aptos" w:hAnsi="Aptos"/>
          <w:kern w:val="2"/>
          <w:sz w:val="22"/>
          <w14:ligatures w14:val="standardContextual"/>
        </w:rPr>
        <w:br/>
        <w:t>Und der Trug entweicht.</w:t>
      </w:r>
      <w:r w:rsidRPr="00722FA9">
        <w:rPr>
          <w:rFonts w:ascii="Aptos" w:eastAsia="Aptos" w:hAnsi="Aptos"/>
          <w:kern w:val="2"/>
          <w:sz w:val="22"/>
          <w14:ligatures w14:val="standardContextual"/>
        </w:rPr>
        <w:br/>
        <w:t>Du machst fest,</w:t>
      </w:r>
      <w:r w:rsidRPr="00722FA9">
        <w:rPr>
          <w:rFonts w:ascii="Aptos" w:eastAsia="Aptos" w:hAnsi="Aptos"/>
          <w:kern w:val="2"/>
          <w:sz w:val="22"/>
          <w14:ligatures w14:val="standardContextual"/>
        </w:rPr>
        <w:br/>
        <w:t>Du tröstest best.</w:t>
      </w:r>
    </w:p>
    <w:p w14:paraId="62C45005" w14:textId="77777777" w:rsidR="008A0A35" w:rsidRPr="00722FA9" w:rsidRDefault="008A0A35" w:rsidP="008A0A35">
      <w:pPr>
        <w:rPr>
          <w:rFonts w:ascii="Aptos" w:eastAsia="Aptos" w:hAnsi="Aptos"/>
          <w:kern w:val="2"/>
          <w:sz w:val="22"/>
          <w14:ligatures w14:val="standardContextual"/>
        </w:rPr>
      </w:pPr>
      <w:r w:rsidRPr="00722FA9">
        <w:rPr>
          <w:rFonts w:ascii="Aptos" w:eastAsia="Aptos" w:hAnsi="Aptos"/>
          <w:kern w:val="2"/>
          <w:sz w:val="22"/>
          <w14:ligatures w14:val="standardContextual"/>
        </w:rPr>
        <w:t>Helles Licht der Herzen,</w:t>
      </w:r>
      <w:r w:rsidRPr="00722FA9">
        <w:rPr>
          <w:rFonts w:ascii="Aptos" w:eastAsia="Aptos" w:hAnsi="Aptos"/>
          <w:kern w:val="2"/>
          <w:sz w:val="22"/>
          <w14:ligatures w14:val="standardContextual"/>
        </w:rPr>
        <w:br/>
      </w:r>
      <w:proofErr w:type="spellStart"/>
      <w:r w:rsidRPr="00722FA9">
        <w:rPr>
          <w:rFonts w:ascii="Aptos" w:eastAsia="Aptos" w:hAnsi="Aptos"/>
          <w:kern w:val="2"/>
          <w:sz w:val="22"/>
          <w14:ligatures w14:val="standardContextual"/>
        </w:rPr>
        <w:t>Sichrer</w:t>
      </w:r>
      <w:proofErr w:type="spellEnd"/>
      <w:r w:rsidRPr="00722FA9">
        <w:rPr>
          <w:rFonts w:ascii="Aptos" w:eastAsia="Aptos" w:hAnsi="Aptos"/>
          <w:kern w:val="2"/>
          <w:sz w:val="22"/>
          <w14:ligatures w14:val="standardContextual"/>
        </w:rPr>
        <w:t xml:space="preserve"> Trost der Schmerzen,</w:t>
      </w:r>
      <w:r w:rsidRPr="00722FA9">
        <w:rPr>
          <w:rFonts w:ascii="Aptos" w:eastAsia="Aptos" w:hAnsi="Aptos"/>
          <w:kern w:val="2"/>
          <w:sz w:val="22"/>
          <w14:ligatures w14:val="standardContextual"/>
        </w:rPr>
        <w:br/>
        <w:t>Süßer Jesu Christ,</w:t>
      </w:r>
      <w:r w:rsidRPr="00722FA9">
        <w:rPr>
          <w:rFonts w:ascii="Aptos" w:eastAsia="Aptos" w:hAnsi="Aptos"/>
          <w:kern w:val="2"/>
          <w:sz w:val="22"/>
          <w14:ligatures w14:val="standardContextual"/>
        </w:rPr>
        <w:br/>
        <w:t>Das kannst du alleine,</w:t>
      </w:r>
      <w:r w:rsidRPr="00722FA9">
        <w:rPr>
          <w:rFonts w:ascii="Aptos" w:eastAsia="Aptos" w:hAnsi="Aptos"/>
          <w:kern w:val="2"/>
          <w:sz w:val="22"/>
          <w14:ligatures w14:val="standardContextual"/>
        </w:rPr>
        <w:br/>
        <w:t>Der vom Himmelscheine</w:t>
      </w:r>
      <w:r w:rsidRPr="00722FA9">
        <w:rPr>
          <w:rFonts w:ascii="Aptos" w:eastAsia="Aptos" w:hAnsi="Aptos"/>
          <w:kern w:val="2"/>
          <w:sz w:val="22"/>
          <w14:ligatures w14:val="standardContextual"/>
        </w:rPr>
        <w:br/>
        <w:t>Niederkommen ist:</w:t>
      </w:r>
      <w:r w:rsidRPr="00722FA9">
        <w:rPr>
          <w:rFonts w:ascii="Aptos" w:eastAsia="Aptos" w:hAnsi="Aptos"/>
          <w:kern w:val="2"/>
          <w:sz w:val="22"/>
          <w14:ligatures w14:val="standardContextual"/>
        </w:rPr>
        <w:br/>
        <w:t>Hort und Held</w:t>
      </w:r>
      <w:r w:rsidRPr="00722FA9">
        <w:rPr>
          <w:rFonts w:ascii="Aptos" w:eastAsia="Aptos" w:hAnsi="Aptos"/>
          <w:kern w:val="2"/>
          <w:sz w:val="22"/>
          <w14:ligatures w14:val="standardContextual"/>
        </w:rPr>
        <w:br/>
        <w:t>Und Licht der Welt.</w:t>
      </w:r>
    </w:p>
    <w:p w14:paraId="203EAE14" w14:textId="77777777" w:rsidR="008A0A35" w:rsidRPr="00722FA9" w:rsidRDefault="008A0A35" w:rsidP="008A0A35">
      <w:pPr>
        <w:rPr>
          <w:rFonts w:ascii="Aptos" w:eastAsia="Aptos" w:hAnsi="Aptos"/>
          <w:kern w:val="2"/>
          <w:sz w:val="22"/>
          <w14:ligatures w14:val="standardContextual"/>
        </w:rPr>
      </w:pPr>
      <w:r w:rsidRPr="00722FA9">
        <w:rPr>
          <w:rFonts w:ascii="Aptos" w:eastAsia="Aptos" w:hAnsi="Aptos"/>
          <w:kern w:val="2"/>
          <w:sz w:val="22"/>
          <w14:ligatures w14:val="standardContextual"/>
        </w:rPr>
        <w:t>Das kannst du alleine,</w:t>
      </w:r>
      <w:r w:rsidRPr="00722FA9">
        <w:rPr>
          <w:rFonts w:ascii="Aptos" w:eastAsia="Aptos" w:hAnsi="Aptos"/>
          <w:kern w:val="2"/>
          <w:sz w:val="22"/>
          <w14:ligatures w14:val="standardContextual"/>
        </w:rPr>
        <w:br/>
        <w:t>Der die Gnadenscheine</w:t>
      </w:r>
      <w:r w:rsidRPr="00722FA9">
        <w:rPr>
          <w:rFonts w:ascii="Aptos" w:eastAsia="Aptos" w:hAnsi="Aptos"/>
          <w:kern w:val="2"/>
          <w:sz w:val="22"/>
          <w14:ligatures w14:val="standardContextual"/>
        </w:rPr>
        <w:br/>
        <w:t>In uns niederstrahlt,</w:t>
      </w:r>
      <w:r w:rsidRPr="00722FA9">
        <w:rPr>
          <w:rFonts w:ascii="Aptos" w:eastAsia="Aptos" w:hAnsi="Aptos"/>
          <w:kern w:val="2"/>
          <w:sz w:val="22"/>
          <w14:ligatures w14:val="standardContextual"/>
        </w:rPr>
        <w:br/>
        <w:t>Dass sich selbst in Sünden</w:t>
      </w:r>
      <w:r w:rsidRPr="00722FA9">
        <w:rPr>
          <w:rFonts w:ascii="Aptos" w:eastAsia="Aptos" w:hAnsi="Aptos"/>
          <w:kern w:val="2"/>
          <w:sz w:val="22"/>
          <w14:ligatures w14:val="standardContextual"/>
        </w:rPr>
        <w:br/>
        <w:t>In den düstern Gründen</w:t>
      </w:r>
      <w:r w:rsidRPr="00722FA9">
        <w:rPr>
          <w:rFonts w:ascii="Aptos" w:eastAsia="Aptos" w:hAnsi="Aptos"/>
          <w:kern w:val="2"/>
          <w:sz w:val="22"/>
          <w14:ligatures w14:val="standardContextual"/>
        </w:rPr>
        <w:br/>
      </w:r>
      <w:proofErr w:type="spellStart"/>
      <w:r w:rsidRPr="00722FA9">
        <w:rPr>
          <w:rFonts w:ascii="Aptos" w:eastAsia="Aptos" w:hAnsi="Aptos"/>
          <w:kern w:val="2"/>
          <w:sz w:val="22"/>
          <w14:ligatures w14:val="standardContextual"/>
        </w:rPr>
        <w:t>Goldne</w:t>
      </w:r>
      <w:proofErr w:type="spellEnd"/>
      <w:r w:rsidRPr="00722FA9">
        <w:rPr>
          <w:rFonts w:ascii="Aptos" w:eastAsia="Aptos" w:hAnsi="Aptos"/>
          <w:kern w:val="2"/>
          <w:sz w:val="22"/>
          <w14:ligatures w14:val="standardContextual"/>
        </w:rPr>
        <w:t xml:space="preserve"> Hoffnung malt:</w:t>
      </w:r>
      <w:r w:rsidRPr="00722FA9">
        <w:rPr>
          <w:rFonts w:ascii="Aptos" w:eastAsia="Aptos" w:hAnsi="Aptos"/>
          <w:kern w:val="2"/>
          <w:sz w:val="22"/>
          <w14:ligatures w14:val="standardContextual"/>
        </w:rPr>
        <w:br/>
        <w:t>Du allein</w:t>
      </w:r>
      <w:r w:rsidRPr="00722FA9">
        <w:rPr>
          <w:rFonts w:ascii="Aptos" w:eastAsia="Aptos" w:hAnsi="Aptos"/>
          <w:kern w:val="2"/>
          <w:sz w:val="22"/>
          <w14:ligatures w14:val="standardContextual"/>
        </w:rPr>
        <w:br/>
        <w:t>Kannst Tröster sein.</w:t>
      </w:r>
    </w:p>
    <w:p w14:paraId="1FA8FC13" w14:textId="77777777" w:rsidR="008A0A35" w:rsidRPr="00722FA9" w:rsidRDefault="008A0A35" w:rsidP="008A0A35">
      <w:pPr>
        <w:rPr>
          <w:rFonts w:ascii="Aptos" w:eastAsia="Aptos" w:hAnsi="Aptos"/>
          <w:kern w:val="2"/>
          <w:sz w:val="22"/>
          <w14:ligatures w14:val="standardContextual"/>
        </w:rPr>
      </w:pPr>
      <w:r w:rsidRPr="00722FA9">
        <w:rPr>
          <w:rFonts w:ascii="Aptos" w:eastAsia="Aptos" w:hAnsi="Aptos"/>
          <w:kern w:val="2"/>
          <w:sz w:val="22"/>
          <w14:ligatures w14:val="standardContextual"/>
        </w:rPr>
        <w:t>O so bleibe, bleibe</w:t>
      </w:r>
      <w:r w:rsidRPr="00722FA9">
        <w:rPr>
          <w:rFonts w:ascii="Aptos" w:eastAsia="Aptos" w:hAnsi="Aptos"/>
          <w:kern w:val="2"/>
          <w:sz w:val="22"/>
          <w14:ligatures w14:val="standardContextual"/>
        </w:rPr>
        <w:br/>
        <w:t>Ewig in mir! schreibe</w:t>
      </w:r>
      <w:r w:rsidRPr="00722FA9">
        <w:rPr>
          <w:rFonts w:ascii="Aptos" w:eastAsia="Aptos" w:hAnsi="Aptos"/>
          <w:kern w:val="2"/>
          <w:sz w:val="22"/>
          <w14:ligatures w14:val="standardContextual"/>
        </w:rPr>
        <w:br/>
        <w:t>Mir es fest ins Herz!</w:t>
      </w:r>
      <w:r w:rsidRPr="00722FA9">
        <w:rPr>
          <w:rFonts w:ascii="Aptos" w:eastAsia="Aptos" w:hAnsi="Aptos"/>
          <w:kern w:val="2"/>
          <w:sz w:val="22"/>
          <w14:ligatures w14:val="standardContextual"/>
        </w:rPr>
        <w:br/>
        <w:t>Alles mag verschwinden,</w:t>
      </w:r>
      <w:r w:rsidRPr="00722FA9">
        <w:rPr>
          <w:rFonts w:ascii="Aptos" w:eastAsia="Aptos" w:hAnsi="Aptos"/>
          <w:kern w:val="2"/>
          <w:sz w:val="22"/>
          <w14:ligatures w14:val="standardContextual"/>
        </w:rPr>
        <w:br/>
        <w:t xml:space="preserve">Der </w:t>
      </w:r>
      <w:proofErr w:type="spellStart"/>
      <w:r w:rsidRPr="00722FA9">
        <w:rPr>
          <w:rFonts w:ascii="Aptos" w:eastAsia="Aptos" w:hAnsi="Aptos"/>
          <w:kern w:val="2"/>
          <w:sz w:val="22"/>
          <w14:ligatures w14:val="standardContextual"/>
        </w:rPr>
        <w:t>Gedank</w:t>
      </w:r>
      <w:proofErr w:type="spellEnd"/>
      <w:r w:rsidRPr="00722FA9">
        <w:rPr>
          <w:rFonts w:ascii="Aptos" w:eastAsia="Aptos" w:hAnsi="Aptos"/>
          <w:kern w:val="2"/>
          <w:sz w:val="22"/>
          <w14:ligatures w14:val="standardContextual"/>
        </w:rPr>
        <w:t>‘ erblinden</w:t>
      </w:r>
      <w:r w:rsidRPr="00722FA9">
        <w:rPr>
          <w:rFonts w:ascii="Aptos" w:eastAsia="Aptos" w:hAnsi="Aptos"/>
          <w:kern w:val="2"/>
          <w:sz w:val="22"/>
          <w14:ligatures w14:val="standardContextual"/>
        </w:rPr>
        <w:br/>
        <w:t>In dem dunkeln Schmerz</w:t>
      </w:r>
      <w:r w:rsidRPr="00722FA9">
        <w:rPr>
          <w:rFonts w:ascii="Aptos" w:eastAsia="Aptos" w:hAnsi="Aptos"/>
          <w:kern w:val="2"/>
          <w:sz w:val="22"/>
          <w14:ligatures w14:val="standardContextual"/>
        </w:rPr>
        <w:br/>
        <w:t>Süßes Licht,</w:t>
      </w:r>
      <w:r w:rsidRPr="00722FA9">
        <w:rPr>
          <w:rFonts w:ascii="Aptos" w:eastAsia="Aptos" w:hAnsi="Aptos"/>
          <w:kern w:val="2"/>
          <w:sz w:val="22"/>
          <w14:ligatures w14:val="standardContextual"/>
        </w:rPr>
        <w:br/>
        <w:t>Du dunkelst nicht.</w:t>
      </w:r>
    </w:p>
    <w:p w14:paraId="7056955F" w14:textId="77777777" w:rsidR="008A0A35" w:rsidRPr="00722FA9" w:rsidRDefault="008A0A35" w:rsidP="008A0A35">
      <w:pPr>
        <w:pStyle w:val="berschrift1"/>
        <w:rPr>
          <w:sz w:val="40"/>
        </w:rPr>
      </w:pPr>
      <w:r w:rsidRPr="00722FA9">
        <w:rPr>
          <w:rFonts w:eastAsia="Aptos"/>
        </w:rPr>
        <w:t>Wer hat den Sand gezählt</w:t>
      </w:r>
    </w:p>
    <w:p w14:paraId="44AD4E81" w14:textId="77777777" w:rsidR="008A0A35" w:rsidRPr="00722FA9" w:rsidRDefault="008A0A35" w:rsidP="008A0A35">
      <w:pPr>
        <w:rPr>
          <w:rFonts w:ascii="Aptos" w:eastAsia="Aptos" w:hAnsi="Aptos"/>
          <w:kern w:val="2"/>
          <w:sz w:val="22"/>
          <w14:ligatures w14:val="standardContextual"/>
        </w:rPr>
      </w:pPr>
      <w:r w:rsidRPr="00722FA9">
        <w:rPr>
          <w:rFonts w:ascii="Aptos" w:eastAsia="Aptos" w:hAnsi="Aptos"/>
          <w:kern w:val="2"/>
          <w:sz w:val="22"/>
          <w14:ligatures w14:val="standardContextual"/>
        </w:rPr>
        <w:t>Wer hat den Sand gezählt,</w:t>
      </w:r>
      <w:r w:rsidRPr="00722FA9">
        <w:rPr>
          <w:rFonts w:ascii="Aptos" w:eastAsia="Aptos" w:hAnsi="Aptos"/>
          <w:kern w:val="2"/>
          <w:sz w:val="22"/>
          <w14:ligatures w14:val="standardContextual"/>
        </w:rPr>
        <w:br/>
        <w:t>Welcher im Wasser haust?</w:t>
      </w:r>
      <w:r w:rsidRPr="00722FA9">
        <w:rPr>
          <w:rFonts w:ascii="Aptos" w:eastAsia="Aptos" w:hAnsi="Aptos"/>
          <w:kern w:val="2"/>
          <w:sz w:val="22"/>
          <w14:ligatures w14:val="standardContextual"/>
        </w:rPr>
        <w:br/>
      </w:r>
      <w:r w:rsidRPr="00722FA9">
        <w:rPr>
          <w:rFonts w:ascii="Aptos" w:eastAsia="Aptos" w:hAnsi="Aptos"/>
          <w:kern w:val="2"/>
          <w:sz w:val="22"/>
          <w14:ligatures w14:val="standardContextual"/>
        </w:rPr>
        <w:lastRenderedPageBreak/>
        <w:t>Wem hat kein Blatt gefehlt,</w:t>
      </w:r>
      <w:r w:rsidRPr="00722FA9">
        <w:rPr>
          <w:rFonts w:ascii="Aptos" w:eastAsia="Aptos" w:hAnsi="Aptos"/>
          <w:kern w:val="2"/>
          <w:sz w:val="22"/>
          <w14:ligatures w14:val="standardContextual"/>
        </w:rPr>
        <w:br/>
        <w:t>Wann der November braust?</w:t>
      </w:r>
      <w:r w:rsidRPr="00722FA9">
        <w:rPr>
          <w:rFonts w:ascii="Aptos" w:eastAsia="Aptos" w:hAnsi="Aptos"/>
          <w:kern w:val="2"/>
          <w:sz w:val="22"/>
          <w14:ligatures w14:val="standardContextual"/>
        </w:rPr>
        <w:br/>
        <w:t>Wer weiß im Januar,</w:t>
      </w:r>
      <w:r w:rsidRPr="00722FA9">
        <w:rPr>
          <w:rFonts w:ascii="Aptos" w:eastAsia="Aptos" w:hAnsi="Aptos"/>
          <w:kern w:val="2"/>
          <w:sz w:val="22"/>
          <w14:ligatures w14:val="standardContextual"/>
        </w:rPr>
        <w:br/>
        <w:t xml:space="preserve">Wie viel der Flocken </w:t>
      </w:r>
      <w:proofErr w:type="spellStart"/>
      <w:r w:rsidRPr="00722FA9">
        <w:rPr>
          <w:rFonts w:ascii="Aptos" w:eastAsia="Aptos" w:hAnsi="Aptos"/>
          <w:kern w:val="2"/>
          <w:sz w:val="22"/>
          <w14:ligatures w14:val="standardContextual"/>
        </w:rPr>
        <w:t>weh‘n</w:t>
      </w:r>
      <w:proofErr w:type="spellEnd"/>
      <w:r w:rsidRPr="00722FA9">
        <w:rPr>
          <w:rFonts w:ascii="Aptos" w:eastAsia="Aptos" w:hAnsi="Aptos"/>
          <w:kern w:val="2"/>
          <w:sz w:val="22"/>
          <w14:ligatures w14:val="standardContextual"/>
        </w:rPr>
        <w:t>?</w:t>
      </w:r>
      <w:r w:rsidRPr="00722FA9">
        <w:rPr>
          <w:rFonts w:ascii="Aptos" w:eastAsia="Aptos" w:hAnsi="Aptos"/>
          <w:kern w:val="2"/>
          <w:sz w:val="22"/>
          <w14:ligatures w14:val="standardContextual"/>
        </w:rPr>
        <w:br/>
        <w:t>Wie viele auf ein Haar</w:t>
      </w:r>
      <w:r w:rsidRPr="00722FA9">
        <w:rPr>
          <w:rFonts w:ascii="Aptos" w:eastAsia="Aptos" w:hAnsi="Aptos"/>
          <w:kern w:val="2"/>
          <w:sz w:val="22"/>
          <w14:ligatures w14:val="standardContextual"/>
        </w:rPr>
        <w:br/>
        <w:t xml:space="preserve">Tropfen aufs Weltmeer </w:t>
      </w:r>
      <w:proofErr w:type="spellStart"/>
      <w:r w:rsidRPr="00722FA9">
        <w:rPr>
          <w:rFonts w:ascii="Aptos" w:eastAsia="Aptos" w:hAnsi="Aptos"/>
          <w:kern w:val="2"/>
          <w:sz w:val="22"/>
          <w14:ligatures w14:val="standardContextual"/>
        </w:rPr>
        <w:t>geh‘n</w:t>
      </w:r>
      <w:proofErr w:type="spellEnd"/>
      <w:r w:rsidRPr="00722FA9">
        <w:rPr>
          <w:rFonts w:ascii="Aptos" w:eastAsia="Aptos" w:hAnsi="Aptos"/>
          <w:kern w:val="2"/>
          <w:sz w:val="22"/>
          <w14:ligatures w14:val="standardContextual"/>
        </w:rPr>
        <w:t>?</w:t>
      </w:r>
    </w:p>
    <w:p w14:paraId="47A98168" w14:textId="77777777" w:rsidR="008A0A35" w:rsidRPr="00722FA9" w:rsidRDefault="008A0A35" w:rsidP="008A0A35">
      <w:pPr>
        <w:rPr>
          <w:rFonts w:ascii="Aptos" w:eastAsia="Aptos" w:hAnsi="Aptos"/>
          <w:kern w:val="2"/>
          <w:sz w:val="22"/>
          <w14:ligatures w14:val="standardContextual"/>
        </w:rPr>
      </w:pPr>
      <w:r w:rsidRPr="00722FA9">
        <w:rPr>
          <w:rFonts w:ascii="Aptos" w:eastAsia="Aptos" w:hAnsi="Aptos"/>
          <w:kern w:val="2"/>
          <w:sz w:val="22"/>
          <w14:ligatures w14:val="standardContextual"/>
        </w:rPr>
        <w:t>Wer misst den Ozean,</w:t>
      </w:r>
      <w:r w:rsidRPr="00722FA9">
        <w:rPr>
          <w:rFonts w:ascii="Aptos" w:eastAsia="Aptos" w:hAnsi="Aptos"/>
          <w:kern w:val="2"/>
          <w:sz w:val="22"/>
          <w14:ligatures w14:val="standardContextual"/>
        </w:rPr>
        <w:br/>
      </w:r>
      <w:proofErr w:type="spellStart"/>
      <w:r w:rsidRPr="00722FA9">
        <w:rPr>
          <w:rFonts w:ascii="Aptos" w:eastAsia="Aptos" w:hAnsi="Aptos"/>
          <w:kern w:val="2"/>
          <w:sz w:val="22"/>
          <w14:ligatures w14:val="standardContextual"/>
        </w:rPr>
        <w:t>Wo</w:t>
      </w:r>
      <w:proofErr w:type="spellEnd"/>
      <w:r w:rsidRPr="00722FA9">
        <w:rPr>
          <w:rFonts w:ascii="Aptos" w:eastAsia="Aptos" w:hAnsi="Aptos"/>
          <w:kern w:val="2"/>
          <w:sz w:val="22"/>
          <w14:ligatures w14:val="standardContextual"/>
        </w:rPr>
        <w:t xml:space="preserve"> er am tiefsten fließt?</w:t>
      </w:r>
      <w:r w:rsidRPr="00722FA9">
        <w:rPr>
          <w:rFonts w:ascii="Aptos" w:eastAsia="Aptos" w:hAnsi="Aptos"/>
          <w:kern w:val="2"/>
          <w:sz w:val="22"/>
          <w14:ligatures w14:val="standardContextual"/>
        </w:rPr>
        <w:br/>
        <w:t xml:space="preserve">Wer mag die Strahlen </w:t>
      </w:r>
      <w:proofErr w:type="spellStart"/>
      <w:r w:rsidRPr="00722FA9">
        <w:rPr>
          <w:rFonts w:ascii="Aptos" w:eastAsia="Aptos" w:hAnsi="Aptos"/>
          <w:kern w:val="2"/>
          <w:sz w:val="22"/>
          <w14:ligatures w14:val="standardContextual"/>
        </w:rPr>
        <w:t>fah’n</w:t>
      </w:r>
      <w:proofErr w:type="spellEnd"/>
      <w:r w:rsidRPr="00722FA9">
        <w:rPr>
          <w:rFonts w:ascii="Aptos" w:eastAsia="Aptos" w:hAnsi="Aptos"/>
          <w:kern w:val="2"/>
          <w:sz w:val="22"/>
          <w14:ligatures w14:val="standardContextual"/>
        </w:rPr>
        <w:t>,</w:t>
      </w:r>
      <w:r w:rsidRPr="00722FA9">
        <w:rPr>
          <w:rFonts w:ascii="Aptos" w:eastAsia="Aptos" w:hAnsi="Aptos"/>
          <w:kern w:val="2"/>
          <w:sz w:val="22"/>
          <w14:ligatures w14:val="standardContextual"/>
        </w:rPr>
        <w:br/>
        <w:t>Welche die Sonne schießt?</w:t>
      </w:r>
      <w:r w:rsidRPr="00722FA9">
        <w:rPr>
          <w:rFonts w:ascii="Aptos" w:eastAsia="Aptos" w:hAnsi="Aptos"/>
          <w:kern w:val="2"/>
          <w:sz w:val="22"/>
          <w14:ligatures w14:val="standardContextual"/>
        </w:rPr>
        <w:br/>
        <w:t>Wer holt das Lichtgespann</w:t>
      </w:r>
      <w:r w:rsidRPr="00722FA9">
        <w:rPr>
          <w:rFonts w:ascii="Aptos" w:eastAsia="Aptos" w:hAnsi="Aptos"/>
          <w:kern w:val="2"/>
          <w:sz w:val="22"/>
          <w14:ligatures w14:val="standardContextual"/>
        </w:rPr>
        <w:br/>
        <w:t>Fliegender Blitze ein?</w:t>
      </w:r>
      <w:r w:rsidRPr="00722FA9">
        <w:rPr>
          <w:rFonts w:ascii="Aptos" w:eastAsia="Aptos" w:hAnsi="Aptos"/>
          <w:kern w:val="2"/>
          <w:sz w:val="22"/>
          <w14:ligatures w14:val="standardContextual"/>
        </w:rPr>
        <w:br/>
        <w:t>Nenne den Wundermann!</w:t>
      </w:r>
      <w:r w:rsidRPr="00722FA9">
        <w:rPr>
          <w:rFonts w:ascii="Aptos" w:eastAsia="Aptos" w:hAnsi="Aptos"/>
          <w:kern w:val="2"/>
          <w:sz w:val="22"/>
          <w14:ligatures w14:val="standardContextual"/>
        </w:rPr>
        <w:br/>
        <w:t>Keiner mag größer sein.</w:t>
      </w:r>
    </w:p>
    <w:p w14:paraId="4CD644C1" w14:textId="77777777" w:rsidR="008A0A35" w:rsidRPr="00722FA9" w:rsidRDefault="008A0A35" w:rsidP="008A0A35">
      <w:pPr>
        <w:rPr>
          <w:rFonts w:ascii="Aptos" w:eastAsia="Aptos" w:hAnsi="Aptos"/>
          <w:kern w:val="2"/>
          <w:sz w:val="22"/>
          <w14:ligatures w14:val="standardContextual"/>
        </w:rPr>
      </w:pPr>
      <w:r w:rsidRPr="00722FA9">
        <w:rPr>
          <w:rFonts w:ascii="Aptos" w:eastAsia="Aptos" w:hAnsi="Aptos"/>
          <w:kern w:val="2"/>
          <w:sz w:val="22"/>
          <w14:ligatures w14:val="standardContextual"/>
        </w:rPr>
        <w:t xml:space="preserve">Gott ist der </w:t>
      </w:r>
      <w:proofErr w:type="spellStart"/>
      <w:r w:rsidRPr="00722FA9">
        <w:rPr>
          <w:rFonts w:ascii="Aptos" w:eastAsia="Aptos" w:hAnsi="Aptos"/>
          <w:kern w:val="2"/>
          <w:sz w:val="22"/>
          <w14:ligatures w14:val="standardContextual"/>
        </w:rPr>
        <w:t>Ohnezahl</w:t>
      </w:r>
      <w:proofErr w:type="spellEnd"/>
      <w:r w:rsidRPr="00722FA9">
        <w:rPr>
          <w:rFonts w:ascii="Aptos" w:eastAsia="Aptos" w:hAnsi="Aptos"/>
          <w:kern w:val="2"/>
          <w:sz w:val="22"/>
          <w14:ligatures w14:val="standardContextual"/>
        </w:rPr>
        <w:t>,</w:t>
      </w:r>
      <w:r w:rsidRPr="00722FA9">
        <w:rPr>
          <w:rFonts w:ascii="Aptos" w:eastAsia="Aptos" w:hAnsi="Aptos"/>
          <w:kern w:val="2"/>
          <w:sz w:val="22"/>
          <w14:ligatures w14:val="standardContextual"/>
        </w:rPr>
        <w:br/>
        <w:t>Vor dem die Zahl vergeht,</w:t>
      </w:r>
      <w:r w:rsidRPr="00722FA9">
        <w:rPr>
          <w:rFonts w:ascii="Aptos" w:eastAsia="Aptos" w:hAnsi="Aptos"/>
          <w:kern w:val="2"/>
          <w:sz w:val="22"/>
          <w14:ligatures w14:val="standardContextual"/>
        </w:rPr>
        <w:br/>
        <w:t>Der durch den Sternensaal</w:t>
      </w:r>
      <w:r w:rsidRPr="00722FA9">
        <w:rPr>
          <w:rFonts w:ascii="Aptos" w:eastAsia="Aptos" w:hAnsi="Aptos"/>
          <w:kern w:val="2"/>
          <w:sz w:val="22"/>
          <w14:ligatures w14:val="standardContextual"/>
        </w:rPr>
        <w:br/>
        <w:t>Sonnen wie Flocken weht;</w:t>
      </w:r>
      <w:r w:rsidRPr="00722FA9">
        <w:rPr>
          <w:rFonts w:ascii="Aptos" w:eastAsia="Aptos" w:hAnsi="Aptos"/>
          <w:kern w:val="2"/>
          <w:sz w:val="22"/>
          <w14:ligatures w14:val="standardContextual"/>
        </w:rPr>
        <w:br/>
        <w:t>Gott ist der Überall,</w:t>
      </w:r>
      <w:r w:rsidRPr="00722FA9">
        <w:rPr>
          <w:rFonts w:ascii="Aptos" w:eastAsia="Aptos" w:hAnsi="Aptos"/>
          <w:kern w:val="2"/>
          <w:sz w:val="22"/>
          <w14:ligatures w14:val="standardContextual"/>
        </w:rPr>
        <w:br/>
        <w:t xml:space="preserve">Gott ist der </w:t>
      </w:r>
      <w:proofErr w:type="spellStart"/>
      <w:r w:rsidRPr="00722FA9">
        <w:rPr>
          <w:rFonts w:ascii="Aptos" w:eastAsia="Aptos" w:hAnsi="Aptos"/>
          <w:kern w:val="2"/>
          <w:sz w:val="22"/>
          <w14:ligatures w14:val="standardContextual"/>
        </w:rPr>
        <w:t>Ohnegrund</w:t>
      </w:r>
      <w:proofErr w:type="spellEnd"/>
      <w:r w:rsidRPr="00722FA9">
        <w:rPr>
          <w:rFonts w:ascii="Aptos" w:eastAsia="Aptos" w:hAnsi="Aptos"/>
          <w:kern w:val="2"/>
          <w:sz w:val="22"/>
          <w14:ligatures w14:val="standardContextual"/>
        </w:rPr>
        <w:t>,</w:t>
      </w:r>
      <w:r w:rsidRPr="00722FA9">
        <w:rPr>
          <w:rFonts w:ascii="Aptos" w:eastAsia="Aptos" w:hAnsi="Aptos"/>
          <w:kern w:val="2"/>
          <w:sz w:val="22"/>
          <w14:ligatures w14:val="standardContextual"/>
        </w:rPr>
        <w:br/>
        <w:t>Schneller als Licht und Schall,</w:t>
      </w:r>
      <w:r w:rsidRPr="00722FA9">
        <w:rPr>
          <w:rFonts w:ascii="Aptos" w:eastAsia="Aptos" w:hAnsi="Aptos"/>
          <w:kern w:val="2"/>
          <w:sz w:val="22"/>
          <w14:ligatures w14:val="standardContextual"/>
        </w:rPr>
        <w:br/>
        <w:t>Tiefer als Meeresgrund.</w:t>
      </w:r>
    </w:p>
    <w:p w14:paraId="53186F03" w14:textId="77777777" w:rsidR="008A0A35" w:rsidRPr="00722FA9" w:rsidRDefault="008A0A35" w:rsidP="008A0A35">
      <w:pPr>
        <w:rPr>
          <w:rFonts w:ascii="Aptos" w:eastAsia="Aptos" w:hAnsi="Aptos"/>
          <w:kern w:val="2"/>
          <w:sz w:val="22"/>
          <w14:ligatures w14:val="standardContextual"/>
        </w:rPr>
      </w:pPr>
      <w:r w:rsidRPr="00722FA9">
        <w:rPr>
          <w:rFonts w:ascii="Aptos" w:eastAsia="Aptos" w:hAnsi="Aptos"/>
          <w:kern w:val="2"/>
          <w:sz w:val="22"/>
          <w14:ligatures w14:val="standardContextual"/>
        </w:rPr>
        <w:t>Sandkörner zählest du,</w:t>
      </w:r>
      <w:r w:rsidRPr="00722FA9">
        <w:rPr>
          <w:rFonts w:ascii="Aptos" w:eastAsia="Aptos" w:hAnsi="Aptos"/>
          <w:kern w:val="2"/>
          <w:sz w:val="22"/>
          <w14:ligatures w14:val="standardContextual"/>
        </w:rPr>
        <w:br/>
        <w:t>Nimmer die Freundlichkeit,</w:t>
      </w:r>
      <w:r w:rsidRPr="00722FA9">
        <w:rPr>
          <w:rFonts w:ascii="Aptos" w:eastAsia="Aptos" w:hAnsi="Aptos"/>
          <w:kern w:val="2"/>
          <w:sz w:val="22"/>
          <w14:ligatures w14:val="standardContextual"/>
        </w:rPr>
        <w:br/>
        <w:t>Weltmeere missest du,</w:t>
      </w:r>
      <w:r w:rsidRPr="00722FA9">
        <w:rPr>
          <w:rFonts w:ascii="Aptos" w:eastAsia="Aptos" w:hAnsi="Aptos"/>
          <w:kern w:val="2"/>
          <w:sz w:val="22"/>
          <w14:ligatures w14:val="standardContextual"/>
        </w:rPr>
        <w:br/>
        <w:t>Nie die Barmherzigkeit,</w:t>
      </w:r>
      <w:r w:rsidRPr="00722FA9">
        <w:rPr>
          <w:rFonts w:ascii="Aptos" w:eastAsia="Aptos" w:hAnsi="Aptos"/>
          <w:kern w:val="2"/>
          <w:sz w:val="22"/>
          <w14:ligatures w14:val="standardContextual"/>
        </w:rPr>
        <w:br/>
        <w:t>Sonnenstrahl holst du ein,</w:t>
      </w:r>
      <w:r w:rsidRPr="00722FA9">
        <w:rPr>
          <w:rFonts w:ascii="Aptos" w:eastAsia="Aptos" w:hAnsi="Aptos"/>
          <w:kern w:val="2"/>
          <w:sz w:val="22"/>
          <w14:ligatures w14:val="standardContextual"/>
        </w:rPr>
        <w:br/>
        <w:t>Nimmer die Liebe doch,</w:t>
      </w:r>
      <w:r w:rsidRPr="00722FA9">
        <w:rPr>
          <w:rFonts w:ascii="Aptos" w:eastAsia="Aptos" w:hAnsi="Aptos"/>
          <w:kern w:val="2"/>
          <w:sz w:val="22"/>
          <w14:ligatures w14:val="standardContextual"/>
        </w:rPr>
        <w:br/>
        <w:t>Womit sein Gnadenschein</w:t>
      </w:r>
      <w:r w:rsidRPr="00722FA9">
        <w:rPr>
          <w:rFonts w:ascii="Aptos" w:eastAsia="Aptos" w:hAnsi="Aptos"/>
          <w:kern w:val="2"/>
          <w:sz w:val="22"/>
          <w14:ligatures w14:val="standardContextual"/>
        </w:rPr>
        <w:br/>
        <w:t>Sündern entgegen flog.</w:t>
      </w:r>
    </w:p>
    <w:p w14:paraId="78ADA955" w14:textId="77777777" w:rsidR="008A0A35" w:rsidRDefault="008A0A35" w:rsidP="008A0A35">
      <w:pPr>
        <w:pStyle w:val="berschrift1"/>
      </w:pPr>
      <w:r>
        <w:t>Wer ist ein Mann? Wer beten kann</w:t>
      </w:r>
    </w:p>
    <w:p w14:paraId="394624B4" w14:textId="77777777" w:rsidR="008A0A35" w:rsidRPr="00915152" w:rsidRDefault="008A0A35" w:rsidP="008A0A35">
      <w:pPr>
        <w:spacing w:before="100" w:beforeAutospacing="1" w:after="100" w:afterAutospacing="1" w:line="240" w:lineRule="auto"/>
        <w:rPr>
          <w:rFonts w:eastAsia="Times New Roman"/>
          <w:szCs w:val="24"/>
          <w:lang w:eastAsia="de-DE"/>
        </w:rPr>
      </w:pPr>
      <w:r w:rsidRPr="00915152">
        <w:rPr>
          <w:rFonts w:eastAsia="Times New Roman"/>
          <w:szCs w:val="24"/>
          <w:lang w:eastAsia="de-DE"/>
        </w:rPr>
        <w:t>1. Wer ist ein Mann? Wer beten kann</w:t>
      </w:r>
      <w:r w:rsidRPr="00915152">
        <w:rPr>
          <w:rFonts w:eastAsia="Times New Roman"/>
          <w:szCs w:val="24"/>
          <w:lang w:eastAsia="de-DE"/>
        </w:rPr>
        <w:br/>
        <w:t>Und Gott dem Herrn vertraut;</w:t>
      </w:r>
      <w:r w:rsidRPr="00915152">
        <w:rPr>
          <w:rFonts w:eastAsia="Times New Roman"/>
          <w:szCs w:val="24"/>
          <w:lang w:eastAsia="de-DE"/>
        </w:rPr>
        <w:br/>
        <w:t>Wann alles bricht, er zaget nicht,</w:t>
      </w:r>
      <w:r w:rsidRPr="00915152">
        <w:rPr>
          <w:rFonts w:eastAsia="Times New Roman"/>
          <w:szCs w:val="24"/>
          <w:lang w:eastAsia="de-DE"/>
        </w:rPr>
        <w:br/>
        <w:t>Dem Frommen nimmer graut.</w:t>
      </w:r>
    </w:p>
    <w:p w14:paraId="52FAECEC" w14:textId="77777777" w:rsidR="008A0A35" w:rsidRPr="00915152" w:rsidRDefault="008A0A35" w:rsidP="008A0A35">
      <w:pPr>
        <w:spacing w:before="100" w:beforeAutospacing="1" w:after="100" w:afterAutospacing="1" w:line="240" w:lineRule="auto"/>
        <w:rPr>
          <w:rFonts w:eastAsia="Times New Roman"/>
          <w:szCs w:val="24"/>
          <w:lang w:eastAsia="de-DE"/>
        </w:rPr>
      </w:pPr>
      <w:r w:rsidRPr="00915152">
        <w:rPr>
          <w:rFonts w:eastAsia="Times New Roman"/>
          <w:szCs w:val="24"/>
          <w:lang w:eastAsia="de-DE"/>
        </w:rPr>
        <w:t>2. Wer ist ein Mann ? Wer glauben kann</w:t>
      </w:r>
      <w:r w:rsidRPr="00915152">
        <w:rPr>
          <w:rFonts w:eastAsia="Times New Roman"/>
          <w:szCs w:val="24"/>
          <w:lang w:eastAsia="de-DE"/>
        </w:rPr>
        <w:br/>
        <w:t>Inbrünstig, wahr und frei ;</w:t>
      </w:r>
      <w:r w:rsidRPr="00915152">
        <w:rPr>
          <w:rFonts w:eastAsia="Times New Roman"/>
          <w:szCs w:val="24"/>
          <w:lang w:eastAsia="de-DE"/>
        </w:rPr>
        <w:br/>
        <w:t>Denn diese Wehr trügt nimmermehr</w:t>
      </w:r>
      <w:r w:rsidRPr="00915152">
        <w:rPr>
          <w:rFonts w:eastAsia="Times New Roman"/>
          <w:szCs w:val="24"/>
          <w:lang w:eastAsia="de-DE"/>
        </w:rPr>
        <w:br/>
        <w:t>Die bricht kein Mensch entzwei.</w:t>
      </w:r>
    </w:p>
    <w:p w14:paraId="7F600A46" w14:textId="77777777" w:rsidR="008A0A35" w:rsidRPr="00915152" w:rsidRDefault="008A0A35" w:rsidP="008A0A35">
      <w:pPr>
        <w:spacing w:before="100" w:beforeAutospacing="1" w:after="100" w:afterAutospacing="1" w:line="240" w:lineRule="auto"/>
        <w:rPr>
          <w:rFonts w:eastAsia="Times New Roman"/>
          <w:szCs w:val="24"/>
          <w:lang w:eastAsia="de-DE"/>
        </w:rPr>
      </w:pPr>
      <w:r w:rsidRPr="00915152">
        <w:rPr>
          <w:rFonts w:eastAsia="Times New Roman"/>
          <w:szCs w:val="24"/>
          <w:lang w:eastAsia="de-DE"/>
        </w:rPr>
        <w:t>3. Wer ist ein Mann? Wer lieben kann</w:t>
      </w:r>
      <w:r w:rsidRPr="00915152">
        <w:rPr>
          <w:rFonts w:eastAsia="Times New Roman"/>
          <w:szCs w:val="24"/>
          <w:lang w:eastAsia="de-DE"/>
        </w:rPr>
        <w:br/>
        <w:t>Von Herzen fromm und warm.</w:t>
      </w:r>
      <w:r w:rsidRPr="00915152">
        <w:rPr>
          <w:rFonts w:eastAsia="Times New Roman"/>
          <w:szCs w:val="24"/>
          <w:lang w:eastAsia="de-DE"/>
        </w:rPr>
        <w:br/>
        <w:t xml:space="preserve">Die </w:t>
      </w:r>
      <w:proofErr w:type="spellStart"/>
      <w:r w:rsidRPr="00915152">
        <w:rPr>
          <w:rFonts w:eastAsia="Times New Roman"/>
          <w:szCs w:val="24"/>
          <w:lang w:eastAsia="de-DE"/>
        </w:rPr>
        <w:t>heil’ge</w:t>
      </w:r>
      <w:proofErr w:type="spellEnd"/>
      <w:r w:rsidRPr="00915152">
        <w:rPr>
          <w:rFonts w:eastAsia="Times New Roman"/>
          <w:szCs w:val="24"/>
          <w:lang w:eastAsia="de-DE"/>
        </w:rPr>
        <w:t xml:space="preserve"> Glut gibt hohen Mut</w:t>
      </w:r>
      <w:r w:rsidRPr="00915152">
        <w:rPr>
          <w:rFonts w:eastAsia="Times New Roman"/>
          <w:szCs w:val="24"/>
          <w:lang w:eastAsia="de-DE"/>
        </w:rPr>
        <w:br/>
        <w:t>Und stärkt mit Stahl den Arm.</w:t>
      </w:r>
    </w:p>
    <w:p w14:paraId="227718E4" w14:textId="77777777" w:rsidR="008A0A35" w:rsidRPr="00915152" w:rsidRDefault="008A0A35" w:rsidP="008A0A35">
      <w:pPr>
        <w:spacing w:before="100" w:beforeAutospacing="1" w:after="100" w:afterAutospacing="1" w:line="240" w:lineRule="auto"/>
        <w:rPr>
          <w:rFonts w:eastAsia="Times New Roman"/>
          <w:szCs w:val="24"/>
          <w:lang w:eastAsia="de-DE"/>
        </w:rPr>
      </w:pPr>
      <w:r w:rsidRPr="00915152">
        <w:rPr>
          <w:rFonts w:eastAsia="Times New Roman"/>
          <w:szCs w:val="24"/>
          <w:lang w:eastAsia="de-DE"/>
        </w:rPr>
        <w:lastRenderedPageBreak/>
        <w:t>4. Dies ist der Mann, der streiten kann</w:t>
      </w:r>
      <w:r w:rsidRPr="00915152">
        <w:rPr>
          <w:rFonts w:eastAsia="Times New Roman"/>
          <w:szCs w:val="24"/>
          <w:lang w:eastAsia="de-DE"/>
        </w:rPr>
        <w:br/>
        <w:t>Für Weib und liebes Kind,</w:t>
      </w:r>
      <w:r w:rsidRPr="00915152">
        <w:rPr>
          <w:rFonts w:eastAsia="Times New Roman"/>
          <w:szCs w:val="24"/>
          <w:lang w:eastAsia="de-DE"/>
        </w:rPr>
        <w:br/>
        <w:t>Der kalten Brust fehlt Kraft und Lust,</w:t>
      </w:r>
      <w:r w:rsidRPr="00915152">
        <w:rPr>
          <w:rFonts w:eastAsia="Times New Roman"/>
          <w:szCs w:val="24"/>
          <w:lang w:eastAsia="de-DE"/>
        </w:rPr>
        <w:br/>
        <w:t>Und ihre Tat wird Wind.</w:t>
      </w:r>
    </w:p>
    <w:p w14:paraId="4E02A73D" w14:textId="77777777" w:rsidR="008A0A35" w:rsidRPr="00915152" w:rsidRDefault="008A0A35" w:rsidP="008A0A35">
      <w:pPr>
        <w:spacing w:before="100" w:beforeAutospacing="1" w:after="100" w:afterAutospacing="1" w:line="240" w:lineRule="auto"/>
        <w:rPr>
          <w:rFonts w:eastAsia="Times New Roman"/>
          <w:szCs w:val="24"/>
          <w:lang w:eastAsia="de-DE"/>
        </w:rPr>
      </w:pPr>
      <w:r w:rsidRPr="00915152">
        <w:rPr>
          <w:rFonts w:eastAsia="Times New Roman"/>
          <w:szCs w:val="24"/>
          <w:lang w:eastAsia="de-DE"/>
        </w:rPr>
        <w:t>5. Dies ist der Mann, der sterben kann</w:t>
      </w:r>
      <w:r w:rsidRPr="00915152">
        <w:rPr>
          <w:rFonts w:eastAsia="Times New Roman"/>
          <w:szCs w:val="24"/>
          <w:lang w:eastAsia="de-DE"/>
        </w:rPr>
        <w:br/>
        <w:t>Für Freiheit, Pflicht und Recht,</w:t>
      </w:r>
      <w:r w:rsidRPr="00915152">
        <w:rPr>
          <w:rFonts w:eastAsia="Times New Roman"/>
          <w:szCs w:val="24"/>
          <w:lang w:eastAsia="de-DE"/>
        </w:rPr>
        <w:br/>
        <w:t xml:space="preserve">Dem frommen Mut </w:t>
      </w:r>
      <w:proofErr w:type="spellStart"/>
      <w:r w:rsidRPr="00915152">
        <w:rPr>
          <w:rFonts w:eastAsia="Times New Roman"/>
          <w:szCs w:val="24"/>
          <w:lang w:eastAsia="de-DE"/>
        </w:rPr>
        <w:t>däucht</w:t>
      </w:r>
      <w:proofErr w:type="spellEnd"/>
      <w:r w:rsidRPr="00915152">
        <w:rPr>
          <w:rFonts w:eastAsia="Times New Roman"/>
          <w:szCs w:val="24"/>
          <w:lang w:eastAsia="de-DE"/>
        </w:rPr>
        <w:t xml:space="preserve"> Alles gut,</w:t>
      </w:r>
      <w:r w:rsidRPr="00915152">
        <w:rPr>
          <w:rFonts w:eastAsia="Times New Roman"/>
          <w:szCs w:val="24"/>
          <w:lang w:eastAsia="de-DE"/>
        </w:rPr>
        <w:br/>
        <w:t>Es geht ihm nimmer schlecht.</w:t>
      </w:r>
    </w:p>
    <w:p w14:paraId="56D6A2C7" w14:textId="77777777" w:rsidR="008A0A35" w:rsidRPr="00915152" w:rsidRDefault="008A0A35" w:rsidP="008A0A35">
      <w:pPr>
        <w:spacing w:before="100" w:beforeAutospacing="1" w:after="100" w:afterAutospacing="1" w:line="240" w:lineRule="auto"/>
        <w:rPr>
          <w:rFonts w:eastAsia="Times New Roman"/>
          <w:szCs w:val="24"/>
          <w:lang w:eastAsia="de-DE"/>
        </w:rPr>
      </w:pPr>
      <w:r w:rsidRPr="00915152">
        <w:rPr>
          <w:rFonts w:eastAsia="Times New Roman"/>
          <w:szCs w:val="24"/>
          <w:lang w:eastAsia="de-DE"/>
        </w:rPr>
        <w:t>6. Dies ist der Mann, der sterben kann</w:t>
      </w:r>
      <w:r w:rsidRPr="00915152">
        <w:rPr>
          <w:rFonts w:eastAsia="Times New Roman"/>
          <w:szCs w:val="24"/>
          <w:lang w:eastAsia="de-DE"/>
        </w:rPr>
        <w:br/>
        <w:t>Für Gott und Vaterland,</w:t>
      </w:r>
      <w:r w:rsidRPr="00915152">
        <w:rPr>
          <w:rFonts w:eastAsia="Times New Roman"/>
          <w:szCs w:val="24"/>
          <w:lang w:eastAsia="de-DE"/>
        </w:rPr>
        <w:br/>
        <w:t>Er lässt nicht ab bis an das Grab</w:t>
      </w:r>
      <w:r w:rsidRPr="00915152">
        <w:rPr>
          <w:rFonts w:eastAsia="Times New Roman"/>
          <w:szCs w:val="24"/>
          <w:lang w:eastAsia="de-DE"/>
        </w:rPr>
        <w:br/>
        <w:t>Mit Herz und Mund und Hand.</w:t>
      </w:r>
    </w:p>
    <w:p w14:paraId="032FA169" w14:textId="77777777" w:rsidR="008A0A35" w:rsidRPr="00915152" w:rsidRDefault="008A0A35" w:rsidP="008A0A35">
      <w:pPr>
        <w:spacing w:before="100" w:beforeAutospacing="1" w:after="100" w:afterAutospacing="1" w:line="240" w:lineRule="auto"/>
        <w:rPr>
          <w:rFonts w:eastAsia="Times New Roman"/>
          <w:szCs w:val="24"/>
          <w:lang w:eastAsia="de-DE"/>
        </w:rPr>
      </w:pPr>
      <w:r w:rsidRPr="00915152">
        <w:rPr>
          <w:rFonts w:eastAsia="Times New Roman"/>
          <w:szCs w:val="24"/>
          <w:lang w:eastAsia="de-DE"/>
        </w:rPr>
        <w:t>7. So, deutscher Mann, so, freier Mann,</w:t>
      </w:r>
      <w:r w:rsidRPr="00915152">
        <w:rPr>
          <w:rFonts w:eastAsia="Times New Roman"/>
          <w:szCs w:val="24"/>
          <w:lang w:eastAsia="de-DE"/>
        </w:rPr>
        <w:br/>
      </w:r>
      <w:proofErr w:type="spellStart"/>
      <w:r w:rsidRPr="00915152">
        <w:rPr>
          <w:rFonts w:eastAsia="Times New Roman"/>
          <w:szCs w:val="24"/>
          <w:lang w:eastAsia="de-DE"/>
        </w:rPr>
        <w:t>Mit</w:t>
      </w:r>
      <w:proofErr w:type="spellEnd"/>
      <w:r w:rsidRPr="00915152">
        <w:rPr>
          <w:rFonts w:eastAsia="Times New Roman"/>
          <w:szCs w:val="24"/>
          <w:lang w:eastAsia="de-DE"/>
        </w:rPr>
        <w:t xml:space="preserve"> Gott dem Herrn zum Krieg!</w:t>
      </w:r>
      <w:r w:rsidRPr="00915152">
        <w:rPr>
          <w:rFonts w:eastAsia="Times New Roman"/>
          <w:szCs w:val="24"/>
          <w:lang w:eastAsia="de-DE"/>
        </w:rPr>
        <w:br/>
        <w:t>Denn Gott allein mag Helfer sein,</w:t>
      </w:r>
      <w:r w:rsidRPr="00915152">
        <w:rPr>
          <w:rFonts w:eastAsia="Times New Roman"/>
          <w:szCs w:val="24"/>
          <w:lang w:eastAsia="de-DE"/>
        </w:rPr>
        <w:br/>
        <w:t>Von Gott kommt Gluck und Sieg!</w:t>
      </w:r>
    </w:p>
    <w:p w14:paraId="610995C0" w14:textId="77777777" w:rsidR="00915152" w:rsidRDefault="00915152" w:rsidP="00915152">
      <w:pPr>
        <w:pStyle w:val="berschrift1"/>
        <w:rPr>
          <w:rFonts w:eastAsia="Aptos"/>
        </w:rPr>
      </w:pPr>
      <w:r w:rsidRPr="00722FA9">
        <w:rPr>
          <w:rFonts w:eastAsia="Aptos"/>
        </w:rPr>
        <w:t xml:space="preserve">Wie prangt im Frühlingskleide </w:t>
      </w:r>
    </w:p>
    <w:p w14:paraId="47C2D232" w14:textId="77777777" w:rsidR="00915152" w:rsidRPr="00722FA9" w:rsidRDefault="00915152" w:rsidP="00915152">
      <w:pPr>
        <w:rPr>
          <w:rFonts w:ascii="Aptos" w:eastAsia="Aptos" w:hAnsi="Aptos"/>
          <w:kern w:val="2"/>
          <w:sz w:val="22"/>
          <w14:ligatures w14:val="standardContextual"/>
        </w:rPr>
      </w:pPr>
      <w:r w:rsidRPr="00722FA9">
        <w:rPr>
          <w:rFonts w:ascii="Aptos" w:eastAsia="Aptos" w:hAnsi="Aptos"/>
          <w:kern w:val="2"/>
          <w:sz w:val="22"/>
          <w14:ligatures w14:val="standardContextual"/>
        </w:rPr>
        <w:t>Wie prangt im Frühlingskleide</w:t>
      </w:r>
      <w:r w:rsidRPr="00722FA9">
        <w:rPr>
          <w:rFonts w:ascii="Aptos" w:eastAsia="Aptos" w:hAnsi="Aptos"/>
          <w:kern w:val="2"/>
          <w:sz w:val="22"/>
          <w14:ligatures w14:val="standardContextual"/>
        </w:rPr>
        <w:br/>
        <w:t>Die grüne bunte Welt!</w:t>
      </w:r>
      <w:r w:rsidRPr="00722FA9">
        <w:rPr>
          <w:rFonts w:ascii="Aptos" w:eastAsia="Aptos" w:hAnsi="Aptos"/>
          <w:kern w:val="2"/>
          <w:sz w:val="22"/>
          <w14:ligatures w14:val="standardContextual"/>
        </w:rPr>
        <w:br/>
        <w:t>Und hat in Wald und Haide</w:t>
      </w:r>
      <w:r w:rsidRPr="00722FA9">
        <w:rPr>
          <w:rFonts w:ascii="Aptos" w:eastAsia="Aptos" w:hAnsi="Aptos"/>
          <w:kern w:val="2"/>
          <w:sz w:val="22"/>
          <w14:ligatures w14:val="standardContextual"/>
        </w:rPr>
        <w:br/>
        <w:t>Musik und Lust bestellt!</w:t>
      </w:r>
      <w:r w:rsidRPr="00722FA9">
        <w:rPr>
          <w:rFonts w:ascii="Aptos" w:eastAsia="Aptos" w:hAnsi="Aptos"/>
          <w:kern w:val="2"/>
          <w:sz w:val="22"/>
          <w14:ligatures w14:val="standardContextual"/>
        </w:rPr>
        <w:br/>
        <w:t>Wie klingt und spielt der Scherz</w:t>
      </w:r>
      <w:r w:rsidRPr="00722FA9">
        <w:rPr>
          <w:rFonts w:ascii="Aptos" w:eastAsia="Aptos" w:hAnsi="Aptos"/>
          <w:kern w:val="2"/>
          <w:sz w:val="22"/>
          <w14:ligatures w14:val="standardContextual"/>
        </w:rPr>
        <w:br/>
        <w:t>In Büschen rings und Bäumen</w:t>
      </w:r>
      <w:r w:rsidRPr="00722FA9">
        <w:rPr>
          <w:rFonts w:ascii="Aptos" w:eastAsia="Aptos" w:hAnsi="Aptos"/>
          <w:kern w:val="2"/>
          <w:sz w:val="22"/>
          <w14:ligatures w14:val="standardContextual"/>
        </w:rPr>
        <w:br/>
        <w:t>Von Edens Blumenträumen</w:t>
      </w:r>
      <w:r w:rsidRPr="00722FA9">
        <w:rPr>
          <w:rFonts w:ascii="Aptos" w:eastAsia="Aptos" w:hAnsi="Aptos"/>
          <w:kern w:val="2"/>
          <w:sz w:val="22"/>
          <w14:ligatures w14:val="standardContextual"/>
        </w:rPr>
        <w:br/>
        <w:t>Den Klang in jedes Herz!</w:t>
      </w:r>
    </w:p>
    <w:p w14:paraId="1806B423" w14:textId="77777777" w:rsidR="00915152" w:rsidRPr="00722FA9" w:rsidRDefault="00915152" w:rsidP="00915152">
      <w:pPr>
        <w:rPr>
          <w:rFonts w:ascii="Aptos" w:eastAsia="Aptos" w:hAnsi="Aptos"/>
          <w:kern w:val="2"/>
          <w:sz w:val="22"/>
          <w14:ligatures w14:val="standardContextual"/>
        </w:rPr>
      </w:pPr>
      <w:r w:rsidRPr="00722FA9">
        <w:rPr>
          <w:rFonts w:ascii="Aptos" w:eastAsia="Aptos" w:hAnsi="Aptos"/>
          <w:kern w:val="2"/>
          <w:sz w:val="22"/>
          <w14:ligatures w14:val="standardContextual"/>
        </w:rPr>
        <w:t>Hinaus denn, meine Seele,</w:t>
      </w:r>
      <w:r w:rsidRPr="00722FA9">
        <w:rPr>
          <w:rFonts w:ascii="Aptos" w:eastAsia="Aptos" w:hAnsi="Aptos"/>
          <w:kern w:val="2"/>
          <w:sz w:val="22"/>
          <w14:ligatures w14:val="standardContextual"/>
        </w:rPr>
        <w:br/>
        <w:t>In voller Lust hinaus!</w:t>
      </w:r>
      <w:r w:rsidRPr="00722FA9">
        <w:rPr>
          <w:rFonts w:ascii="Aptos" w:eastAsia="Aptos" w:hAnsi="Aptos"/>
          <w:kern w:val="2"/>
          <w:sz w:val="22"/>
          <w14:ligatures w14:val="standardContextual"/>
        </w:rPr>
        <w:br/>
        <w:t>Verkünde, ruf‘, erzähle</w:t>
      </w:r>
      <w:r w:rsidRPr="00722FA9">
        <w:rPr>
          <w:rFonts w:ascii="Aptos" w:eastAsia="Aptos" w:hAnsi="Aptos"/>
          <w:kern w:val="2"/>
          <w:sz w:val="22"/>
          <w14:ligatures w14:val="standardContextual"/>
        </w:rPr>
        <w:br/>
        <w:t>Und kling‘ und sing‘ es aus!</w:t>
      </w:r>
      <w:r w:rsidRPr="00722FA9">
        <w:rPr>
          <w:rFonts w:ascii="Aptos" w:eastAsia="Aptos" w:hAnsi="Aptos"/>
          <w:kern w:val="2"/>
          <w:sz w:val="22"/>
          <w14:ligatures w14:val="standardContextual"/>
        </w:rPr>
        <w:br/>
        <w:t>Du bist von Lerchenart,</w:t>
      </w:r>
      <w:r w:rsidRPr="00722FA9">
        <w:rPr>
          <w:rFonts w:ascii="Aptos" w:eastAsia="Aptos" w:hAnsi="Aptos"/>
          <w:kern w:val="2"/>
          <w:sz w:val="22"/>
          <w14:ligatures w14:val="standardContextual"/>
        </w:rPr>
        <w:br/>
      </w:r>
      <w:proofErr w:type="spellStart"/>
      <w:r w:rsidRPr="00722FA9">
        <w:rPr>
          <w:rFonts w:ascii="Aptos" w:eastAsia="Aptos" w:hAnsi="Aptos"/>
          <w:kern w:val="2"/>
          <w:sz w:val="22"/>
          <w14:ligatures w14:val="standardContextual"/>
        </w:rPr>
        <w:t>Nach</w:t>
      </w:r>
      <w:proofErr w:type="spellEnd"/>
      <w:r w:rsidRPr="00722FA9">
        <w:rPr>
          <w:rFonts w:ascii="Aptos" w:eastAsia="Aptos" w:hAnsi="Aptos"/>
          <w:kern w:val="2"/>
          <w:sz w:val="22"/>
          <w14:ligatures w14:val="standardContextual"/>
        </w:rPr>
        <w:t xml:space="preserve"> oben will dein Leben:</w:t>
      </w:r>
      <w:r w:rsidRPr="00722FA9">
        <w:rPr>
          <w:rFonts w:ascii="Aptos" w:eastAsia="Aptos" w:hAnsi="Aptos"/>
          <w:kern w:val="2"/>
          <w:sz w:val="22"/>
          <w14:ligatures w14:val="standardContextual"/>
        </w:rPr>
        <w:br/>
        <w:t>Lass fliegen klingen und schweben</w:t>
      </w:r>
      <w:r w:rsidRPr="00722FA9">
        <w:rPr>
          <w:rFonts w:ascii="Aptos" w:eastAsia="Aptos" w:hAnsi="Aptos"/>
          <w:kern w:val="2"/>
          <w:sz w:val="22"/>
          <w14:ligatures w14:val="standardContextual"/>
        </w:rPr>
        <w:br/>
        <w:t>Die süße Himmelfahrt!</w:t>
      </w:r>
    </w:p>
    <w:p w14:paraId="543972BD" w14:textId="77777777" w:rsidR="00915152" w:rsidRPr="00722FA9" w:rsidRDefault="00915152" w:rsidP="00915152">
      <w:pPr>
        <w:rPr>
          <w:rFonts w:ascii="Aptos" w:eastAsia="Aptos" w:hAnsi="Aptos"/>
          <w:kern w:val="2"/>
          <w:sz w:val="22"/>
          <w14:ligatures w14:val="standardContextual"/>
        </w:rPr>
      </w:pPr>
      <w:r w:rsidRPr="00722FA9">
        <w:rPr>
          <w:rFonts w:ascii="Aptos" w:eastAsia="Aptos" w:hAnsi="Aptos"/>
          <w:kern w:val="2"/>
          <w:sz w:val="22"/>
          <w14:ligatures w14:val="standardContextual"/>
        </w:rPr>
        <w:t>Auf! Lüfte deine Schwingen</w:t>
      </w:r>
      <w:r w:rsidRPr="00722FA9">
        <w:rPr>
          <w:rFonts w:ascii="Aptos" w:eastAsia="Aptos" w:hAnsi="Aptos"/>
          <w:kern w:val="2"/>
          <w:sz w:val="22"/>
          <w14:ligatures w14:val="standardContextual"/>
        </w:rPr>
        <w:br/>
        <w:t>Zum frohen Heimatort!</w:t>
      </w:r>
      <w:r w:rsidRPr="00722FA9">
        <w:rPr>
          <w:rFonts w:ascii="Aptos" w:eastAsia="Aptos" w:hAnsi="Aptos"/>
          <w:kern w:val="2"/>
          <w:sz w:val="22"/>
          <w14:ligatures w14:val="standardContextual"/>
        </w:rPr>
        <w:br/>
        <w:t>Dein Trachten Sehnen Ringen,</w:t>
      </w:r>
      <w:r w:rsidRPr="00722FA9">
        <w:rPr>
          <w:rFonts w:ascii="Aptos" w:eastAsia="Aptos" w:hAnsi="Aptos"/>
          <w:kern w:val="2"/>
          <w:sz w:val="22"/>
          <w14:ligatures w14:val="standardContextual"/>
        </w:rPr>
        <w:br/>
        <w:t>Dein Weg, dein Lauf ist dort.</w:t>
      </w:r>
      <w:r w:rsidRPr="00722FA9">
        <w:rPr>
          <w:rFonts w:ascii="Aptos" w:eastAsia="Aptos" w:hAnsi="Aptos"/>
          <w:kern w:val="2"/>
          <w:sz w:val="22"/>
          <w14:ligatures w14:val="standardContextual"/>
        </w:rPr>
        <w:br/>
        <w:t>O flieg‘ aus diesem Glanze</w:t>
      </w:r>
      <w:r w:rsidRPr="00722FA9">
        <w:rPr>
          <w:rFonts w:ascii="Aptos" w:eastAsia="Aptos" w:hAnsi="Aptos"/>
          <w:kern w:val="2"/>
          <w:sz w:val="22"/>
          <w14:ligatures w14:val="standardContextual"/>
        </w:rPr>
        <w:br/>
        <w:t>Der bunten Erdenlenze</w:t>
      </w:r>
      <w:r w:rsidRPr="00722FA9">
        <w:rPr>
          <w:rFonts w:ascii="Aptos" w:eastAsia="Aptos" w:hAnsi="Aptos"/>
          <w:kern w:val="2"/>
          <w:sz w:val="22"/>
          <w14:ligatures w14:val="standardContextual"/>
        </w:rPr>
        <w:br/>
        <w:t xml:space="preserve">Ins Land der </w:t>
      </w:r>
      <w:proofErr w:type="spellStart"/>
      <w:r w:rsidRPr="00722FA9">
        <w:rPr>
          <w:rFonts w:ascii="Aptos" w:eastAsia="Aptos" w:hAnsi="Aptos"/>
          <w:kern w:val="2"/>
          <w:sz w:val="22"/>
          <w14:ligatures w14:val="standardContextual"/>
        </w:rPr>
        <w:t>ew’gen</w:t>
      </w:r>
      <w:proofErr w:type="spellEnd"/>
      <w:r w:rsidRPr="00722FA9">
        <w:rPr>
          <w:rFonts w:ascii="Aptos" w:eastAsia="Aptos" w:hAnsi="Aptos"/>
          <w:kern w:val="2"/>
          <w:sz w:val="22"/>
          <w14:ligatures w14:val="standardContextual"/>
        </w:rPr>
        <w:t xml:space="preserve"> Kränze!</w:t>
      </w:r>
      <w:r w:rsidRPr="00722FA9">
        <w:rPr>
          <w:rFonts w:ascii="Aptos" w:eastAsia="Aptos" w:hAnsi="Aptos"/>
          <w:kern w:val="2"/>
          <w:sz w:val="22"/>
          <w14:ligatures w14:val="standardContextual"/>
        </w:rPr>
        <w:br/>
        <w:t>Dort ist dein Ziel, dein Kranz.</w:t>
      </w:r>
    </w:p>
    <w:p w14:paraId="19B04B56" w14:textId="7404EB8E" w:rsidR="00915152" w:rsidRPr="00722FA9" w:rsidRDefault="00915152" w:rsidP="00915152">
      <w:pPr>
        <w:pStyle w:val="berschrift1"/>
        <w:rPr>
          <w:sz w:val="40"/>
        </w:rPr>
      </w:pPr>
      <w:r w:rsidRPr="00722FA9">
        <w:rPr>
          <w:rFonts w:eastAsia="Aptos"/>
        </w:rPr>
        <w:t>Willst du sinken, nicht</w:t>
      </w:r>
      <w:r>
        <w:rPr>
          <w:rFonts w:eastAsia="Aptos"/>
        </w:rPr>
        <w:t>s</w:t>
      </w:r>
      <w:r w:rsidRPr="00722FA9">
        <w:rPr>
          <w:rFonts w:eastAsia="Aptos"/>
        </w:rPr>
        <w:t xml:space="preserve"> als sinken</w:t>
      </w:r>
      <w:r w:rsidRPr="00722FA9">
        <w:rPr>
          <w:sz w:val="40"/>
        </w:rPr>
        <w:t xml:space="preserve"> </w:t>
      </w:r>
    </w:p>
    <w:p w14:paraId="1B46DABE" w14:textId="32FECCD6" w:rsidR="00915152" w:rsidRPr="00722FA9" w:rsidRDefault="00915152" w:rsidP="00915152">
      <w:pPr>
        <w:rPr>
          <w:rFonts w:ascii="Aptos" w:eastAsia="Aptos" w:hAnsi="Aptos"/>
          <w:kern w:val="2"/>
          <w:sz w:val="22"/>
          <w14:ligatures w14:val="standardContextual"/>
        </w:rPr>
      </w:pPr>
      <w:r w:rsidRPr="00722FA9">
        <w:rPr>
          <w:rFonts w:ascii="Aptos" w:eastAsia="Aptos" w:hAnsi="Aptos"/>
          <w:kern w:val="2"/>
          <w:sz w:val="22"/>
          <w14:ligatures w14:val="standardContextual"/>
        </w:rPr>
        <w:lastRenderedPageBreak/>
        <w:t>Willst du sinken, nicht</w:t>
      </w:r>
      <w:r>
        <w:rPr>
          <w:rFonts w:ascii="Aptos" w:eastAsia="Aptos" w:hAnsi="Aptos"/>
          <w:kern w:val="2"/>
          <w:sz w:val="22"/>
          <w14:ligatures w14:val="standardContextual"/>
        </w:rPr>
        <w:t>s</w:t>
      </w:r>
      <w:r w:rsidRPr="00722FA9">
        <w:rPr>
          <w:rFonts w:ascii="Aptos" w:eastAsia="Aptos" w:hAnsi="Aptos"/>
          <w:kern w:val="2"/>
          <w:sz w:val="22"/>
          <w14:ligatures w14:val="standardContextual"/>
        </w:rPr>
        <w:t xml:space="preserve"> als sinken</w:t>
      </w:r>
      <w:r w:rsidRPr="00722FA9">
        <w:rPr>
          <w:rFonts w:ascii="Aptos" w:eastAsia="Aptos" w:hAnsi="Aptos"/>
          <w:kern w:val="2"/>
          <w:sz w:val="22"/>
          <w14:ligatures w14:val="standardContextual"/>
        </w:rPr>
        <w:br/>
        <w:t>Armes krankes Menschenherz?</w:t>
      </w:r>
      <w:r w:rsidRPr="00722FA9">
        <w:rPr>
          <w:rFonts w:ascii="Aptos" w:eastAsia="Aptos" w:hAnsi="Aptos"/>
          <w:kern w:val="2"/>
          <w:sz w:val="22"/>
          <w14:ligatures w14:val="standardContextual"/>
        </w:rPr>
        <w:br/>
        <w:t>Immer nur den Becher trinken,</w:t>
      </w:r>
      <w:r w:rsidRPr="00722FA9">
        <w:rPr>
          <w:rFonts w:ascii="Aptos" w:eastAsia="Aptos" w:hAnsi="Aptos"/>
          <w:kern w:val="2"/>
          <w:sz w:val="22"/>
          <w14:ligatures w14:val="standardContextual"/>
        </w:rPr>
        <w:br/>
        <w:t>Den dir füllet Sorg und Schmerz?</w:t>
      </w:r>
      <w:r w:rsidRPr="00722FA9">
        <w:rPr>
          <w:rFonts w:ascii="Aptos" w:eastAsia="Aptos" w:hAnsi="Aptos"/>
          <w:kern w:val="2"/>
          <w:sz w:val="22"/>
          <w14:ligatures w14:val="standardContextual"/>
        </w:rPr>
        <w:br/>
        <w:t>Immer alles nur in grauen</w:t>
      </w:r>
      <w:r w:rsidRPr="00722FA9">
        <w:rPr>
          <w:rFonts w:ascii="Aptos" w:eastAsia="Aptos" w:hAnsi="Aptos"/>
          <w:kern w:val="2"/>
          <w:sz w:val="22"/>
          <w14:ligatures w14:val="standardContextual"/>
        </w:rPr>
        <w:br/>
        <w:t xml:space="preserve">Schwarzen Erdenfarben </w:t>
      </w:r>
      <w:proofErr w:type="spellStart"/>
      <w:r w:rsidRPr="00722FA9">
        <w:rPr>
          <w:rFonts w:ascii="Aptos" w:eastAsia="Aptos" w:hAnsi="Aptos"/>
          <w:kern w:val="2"/>
          <w:sz w:val="22"/>
          <w14:ligatures w14:val="standardContextual"/>
        </w:rPr>
        <w:t>seh’n</w:t>
      </w:r>
      <w:proofErr w:type="spellEnd"/>
      <w:r w:rsidRPr="00722FA9">
        <w:rPr>
          <w:rFonts w:ascii="Aptos" w:eastAsia="Aptos" w:hAnsi="Aptos"/>
          <w:kern w:val="2"/>
          <w:sz w:val="22"/>
          <w14:ligatures w14:val="standardContextual"/>
        </w:rPr>
        <w:t>?</w:t>
      </w:r>
      <w:r w:rsidRPr="00722FA9">
        <w:rPr>
          <w:rFonts w:ascii="Aptos" w:eastAsia="Aptos" w:hAnsi="Aptos"/>
          <w:kern w:val="2"/>
          <w:sz w:val="22"/>
          <w14:ligatures w14:val="standardContextual"/>
        </w:rPr>
        <w:br/>
        <w:t>Lerne doch nach oben schauen,</w:t>
      </w:r>
      <w:r w:rsidRPr="00722FA9">
        <w:rPr>
          <w:rFonts w:ascii="Aptos" w:eastAsia="Aptos" w:hAnsi="Aptos"/>
          <w:kern w:val="2"/>
          <w:sz w:val="22"/>
          <w14:ligatures w14:val="standardContextual"/>
        </w:rPr>
        <w:br/>
      </w:r>
      <w:proofErr w:type="spellStart"/>
      <w:r w:rsidRPr="00722FA9">
        <w:rPr>
          <w:rFonts w:ascii="Aptos" w:eastAsia="Aptos" w:hAnsi="Aptos"/>
          <w:kern w:val="2"/>
          <w:sz w:val="22"/>
          <w14:ligatures w14:val="standardContextual"/>
        </w:rPr>
        <w:t>Wo</w:t>
      </w:r>
      <w:proofErr w:type="spellEnd"/>
      <w:r w:rsidRPr="00722FA9">
        <w:rPr>
          <w:rFonts w:ascii="Aptos" w:eastAsia="Aptos" w:hAnsi="Aptos"/>
          <w:kern w:val="2"/>
          <w:sz w:val="22"/>
          <w14:ligatures w14:val="standardContextual"/>
        </w:rPr>
        <w:t xml:space="preserve"> die hellen Sterne </w:t>
      </w:r>
      <w:proofErr w:type="spellStart"/>
      <w:r w:rsidRPr="00722FA9">
        <w:rPr>
          <w:rFonts w:ascii="Aptos" w:eastAsia="Aptos" w:hAnsi="Aptos"/>
          <w:kern w:val="2"/>
          <w:sz w:val="22"/>
          <w14:ligatures w14:val="standardContextual"/>
        </w:rPr>
        <w:t>geh’n</w:t>
      </w:r>
      <w:proofErr w:type="spellEnd"/>
      <w:r w:rsidRPr="00722FA9">
        <w:rPr>
          <w:rFonts w:ascii="Aptos" w:eastAsia="Aptos" w:hAnsi="Aptos"/>
          <w:kern w:val="2"/>
          <w:sz w:val="22"/>
          <w14:ligatures w14:val="standardContextual"/>
        </w:rPr>
        <w:t>.</w:t>
      </w:r>
    </w:p>
    <w:p w14:paraId="08425CDB" w14:textId="77777777" w:rsidR="00915152" w:rsidRPr="00722FA9" w:rsidRDefault="00915152" w:rsidP="00915152">
      <w:pPr>
        <w:rPr>
          <w:rFonts w:ascii="Aptos" w:eastAsia="Aptos" w:hAnsi="Aptos"/>
          <w:kern w:val="2"/>
          <w:sz w:val="22"/>
          <w14:ligatures w14:val="standardContextual"/>
        </w:rPr>
      </w:pPr>
      <w:r w:rsidRPr="00722FA9">
        <w:rPr>
          <w:rFonts w:ascii="Aptos" w:eastAsia="Aptos" w:hAnsi="Aptos"/>
          <w:kern w:val="2"/>
          <w:sz w:val="22"/>
          <w14:ligatures w14:val="standardContextual"/>
        </w:rPr>
        <w:t>Dahin schau! da ist dein Eigen,</w:t>
      </w:r>
      <w:r w:rsidRPr="00722FA9">
        <w:rPr>
          <w:rFonts w:ascii="Aptos" w:eastAsia="Aptos" w:hAnsi="Aptos"/>
          <w:kern w:val="2"/>
          <w:sz w:val="22"/>
          <w14:ligatures w14:val="standardContextual"/>
        </w:rPr>
        <w:br/>
        <w:t>Da dein altes Heimatland,</w:t>
      </w:r>
      <w:r w:rsidRPr="00722FA9">
        <w:rPr>
          <w:rFonts w:ascii="Aptos" w:eastAsia="Aptos" w:hAnsi="Aptos"/>
          <w:kern w:val="2"/>
          <w:sz w:val="22"/>
          <w14:ligatures w14:val="standardContextual"/>
        </w:rPr>
        <w:br/>
        <w:t>Dahin schau! und ferne steigen</w:t>
      </w:r>
      <w:r w:rsidRPr="00722FA9">
        <w:rPr>
          <w:rFonts w:ascii="Aptos" w:eastAsia="Aptos" w:hAnsi="Aptos"/>
          <w:kern w:val="2"/>
          <w:sz w:val="22"/>
          <w14:ligatures w14:val="standardContextual"/>
        </w:rPr>
        <w:br/>
      </w:r>
      <w:proofErr w:type="spellStart"/>
      <w:r w:rsidRPr="00722FA9">
        <w:rPr>
          <w:rFonts w:ascii="Aptos" w:eastAsia="Aptos" w:hAnsi="Aptos"/>
          <w:kern w:val="2"/>
          <w:sz w:val="22"/>
          <w14:ligatures w14:val="standardContextual"/>
        </w:rPr>
        <w:t>Aus</w:t>
      </w:r>
      <w:proofErr w:type="spellEnd"/>
      <w:r w:rsidRPr="00722FA9">
        <w:rPr>
          <w:rFonts w:ascii="Aptos" w:eastAsia="Aptos" w:hAnsi="Aptos"/>
          <w:kern w:val="2"/>
          <w:sz w:val="22"/>
          <w14:ligatures w14:val="standardContextual"/>
        </w:rPr>
        <w:t xml:space="preserve"> dem dürren Erdensand</w:t>
      </w:r>
      <w:r w:rsidRPr="00722FA9">
        <w:rPr>
          <w:rFonts w:ascii="Aptos" w:eastAsia="Aptos" w:hAnsi="Aptos"/>
          <w:kern w:val="2"/>
          <w:sz w:val="22"/>
          <w14:ligatures w14:val="standardContextual"/>
        </w:rPr>
        <w:br/>
        <w:t>Aus dem trüben Nebelstaube</w:t>
      </w:r>
      <w:r w:rsidRPr="00722FA9">
        <w:rPr>
          <w:rFonts w:ascii="Aptos" w:eastAsia="Aptos" w:hAnsi="Aptos"/>
          <w:kern w:val="2"/>
          <w:sz w:val="22"/>
          <w14:ligatures w14:val="standardContextual"/>
        </w:rPr>
        <w:br/>
        <w:t>Nimm den Flug und zittre nicht,</w:t>
      </w:r>
      <w:r w:rsidRPr="00722FA9">
        <w:rPr>
          <w:rFonts w:ascii="Aptos" w:eastAsia="Aptos" w:hAnsi="Aptos"/>
          <w:kern w:val="2"/>
          <w:sz w:val="22"/>
          <w14:ligatures w14:val="standardContextual"/>
        </w:rPr>
        <w:br/>
        <w:t>Glaube, was der Christenglaube</w:t>
      </w:r>
      <w:r w:rsidRPr="00722FA9">
        <w:rPr>
          <w:rFonts w:ascii="Aptos" w:eastAsia="Aptos" w:hAnsi="Aptos"/>
          <w:kern w:val="2"/>
          <w:sz w:val="22"/>
          <w14:ligatures w14:val="standardContextual"/>
        </w:rPr>
        <w:br/>
        <w:t>Schon zweitausend Jahre spricht.</w:t>
      </w:r>
    </w:p>
    <w:p w14:paraId="74F0E904" w14:textId="77777777" w:rsidR="00915152" w:rsidRPr="00722FA9" w:rsidRDefault="00915152" w:rsidP="00915152">
      <w:pPr>
        <w:rPr>
          <w:rFonts w:ascii="Aptos" w:eastAsia="Aptos" w:hAnsi="Aptos"/>
          <w:kern w:val="2"/>
          <w:sz w:val="22"/>
          <w14:ligatures w14:val="standardContextual"/>
        </w:rPr>
      </w:pPr>
      <w:r w:rsidRPr="00722FA9">
        <w:rPr>
          <w:rFonts w:ascii="Aptos" w:eastAsia="Aptos" w:hAnsi="Aptos"/>
          <w:kern w:val="2"/>
          <w:sz w:val="22"/>
          <w14:ligatures w14:val="standardContextual"/>
        </w:rPr>
        <w:t>Da hinauf! da ist dein Streiter,</w:t>
      </w:r>
      <w:r w:rsidRPr="00722FA9">
        <w:rPr>
          <w:rFonts w:ascii="Aptos" w:eastAsia="Aptos" w:hAnsi="Aptos"/>
          <w:kern w:val="2"/>
          <w:sz w:val="22"/>
          <w14:ligatures w14:val="standardContextual"/>
        </w:rPr>
        <w:br/>
      </w:r>
      <w:proofErr w:type="spellStart"/>
      <w:r w:rsidRPr="00722FA9">
        <w:rPr>
          <w:rFonts w:ascii="Aptos" w:eastAsia="Aptos" w:hAnsi="Aptos"/>
          <w:kern w:val="2"/>
          <w:sz w:val="22"/>
          <w14:ligatures w14:val="standardContextual"/>
        </w:rPr>
        <w:t>Vor</w:t>
      </w:r>
      <w:proofErr w:type="spellEnd"/>
      <w:r w:rsidRPr="00722FA9">
        <w:rPr>
          <w:rFonts w:ascii="Aptos" w:eastAsia="Aptos" w:hAnsi="Aptos"/>
          <w:kern w:val="2"/>
          <w:sz w:val="22"/>
          <w14:ligatures w14:val="standardContextual"/>
        </w:rPr>
        <w:t xml:space="preserve"> dem Not und Tod zerfällt,</w:t>
      </w:r>
      <w:r w:rsidRPr="00722FA9">
        <w:rPr>
          <w:rFonts w:ascii="Aptos" w:eastAsia="Aptos" w:hAnsi="Aptos"/>
          <w:kern w:val="2"/>
          <w:sz w:val="22"/>
          <w14:ligatures w14:val="standardContextual"/>
        </w:rPr>
        <w:br/>
        <w:t>Dahin schau! und hell und heiter</w:t>
      </w:r>
      <w:r w:rsidRPr="00722FA9">
        <w:rPr>
          <w:rFonts w:ascii="Aptos" w:eastAsia="Aptos" w:hAnsi="Aptos"/>
          <w:kern w:val="2"/>
          <w:sz w:val="22"/>
          <w14:ligatures w14:val="standardContextual"/>
        </w:rPr>
        <w:br/>
        <w:t>Blüht dir wieder Gottes Welt;</w:t>
      </w:r>
      <w:r w:rsidRPr="00722FA9">
        <w:rPr>
          <w:rFonts w:ascii="Aptos" w:eastAsia="Aptos" w:hAnsi="Aptos"/>
          <w:kern w:val="2"/>
          <w:sz w:val="22"/>
          <w14:ligatures w14:val="standardContextual"/>
        </w:rPr>
        <w:br/>
        <w:t>Schaue, schau auf diesen Einen</w:t>
      </w:r>
      <w:r w:rsidRPr="00722FA9">
        <w:rPr>
          <w:rFonts w:ascii="Aptos" w:eastAsia="Aptos" w:hAnsi="Aptos"/>
          <w:kern w:val="2"/>
          <w:sz w:val="22"/>
          <w14:ligatures w14:val="standardContextual"/>
        </w:rPr>
        <w:br/>
        <w:t>Immer steht der Held bereit,</w:t>
      </w:r>
      <w:r w:rsidRPr="00722FA9">
        <w:rPr>
          <w:rFonts w:ascii="Aptos" w:eastAsia="Aptos" w:hAnsi="Aptos"/>
          <w:kern w:val="2"/>
          <w:sz w:val="22"/>
          <w14:ligatures w14:val="standardContextual"/>
        </w:rPr>
        <w:br/>
        <w:t>Der sein Himmelslicht lässt scheinen</w:t>
      </w:r>
      <w:r w:rsidRPr="00722FA9">
        <w:rPr>
          <w:rFonts w:ascii="Aptos" w:eastAsia="Aptos" w:hAnsi="Aptos"/>
          <w:kern w:val="2"/>
          <w:sz w:val="22"/>
          <w14:ligatures w14:val="standardContextual"/>
        </w:rPr>
        <w:br/>
        <w:t>Auf dein kurzes Erdenleid.</w:t>
      </w:r>
    </w:p>
    <w:p w14:paraId="592825C7" w14:textId="77777777" w:rsidR="00915152" w:rsidRPr="00722FA9" w:rsidRDefault="00915152" w:rsidP="00915152">
      <w:pPr>
        <w:rPr>
          <w:rFonts w:ascii="Aptos" w:eastAsia="Aptos" w:hAnsi="Aptos"/>
          <w:kern w:val="2"/>
          <w:sz w:val="22"/>
          <w14:ligatures w14:val="standardContextual"/>
        </w:rPr>
      </w:pPr>
      <w:r w:rsidRPr="00722FA9">
        <w:rPr>
          <w:rFonts w:ascii="Aptos" w:eastAsia="Aptos" w:hAnsi="Aptos"/>
          <w:kern w:val="2"/>
          <w:sz w:val="22"/>
          <w14:ligatures w14:val="standardContextual"/>
        </w:rPr>
        <w:t>Ja, auf diesen Einen, deinen</w:t>
      </w:r>
      <w:r w:rsidRPr="00722FA9">
        <w:rPr>
          <w:rFonts w:ascii="Aptos" w:eastAsia="Aptos" w:hAnsi="Aptos"/>
          <w:kern w:val="2"/>
          <w:sz w:val="22"/>
          <w14:ligatures w14:val="standardContextual"/>
        </w:rPr>
        <w:br/>
        <w:t>Heiland schaue, halte fest</w:t>
      </w:r>
      <w:r w:rsidRPr="00722FA9">
        <w:rPr>
          <w:rFonts w:ascii="Aptos" w:eastAsia="Aptos" w:hAnsi="Aptos"/>
          <w:kern w:val="2"/>
          <w:sz w:val="22"/>
          <w14:ligatures w14:val="standardContextual"/>
        </w:rPr>
        <w:br/>
        <w:t>An dem Einen, der die Seinen</w:t>
      </w:r>
      <w:r w:rsidRPr="00722FA9">
        <w:rPr>
          <w:rFonts w:ascii="Aptos" w:eastAsia="Aptos" w:hAnsi="Aptos"/>
          <w:kern w:val="2"/>
          <w:sz w:val="22"/>
          <w14:ligatures w14:val="standardContextual"/>
        </w:rPr>
        <w:br/>
        <w:t>Nun und nimmermehr verlässt;</w:t>
      </w:r>
      <w:r w:rsidRPr="00722FA9">
        <w:rPr>
          <w:rFonts w:ascii="Aptos" w:eastAsia="Aptos" w:hAnsi="Aptos"/>
          <w:kern w:val="2"/>
          <w:sz w:val="22"/>
          <w14:ligatures w14:val="standardContextual"/>
        </w:rPr>
        <w:br/>
        <w:t>Auf ihn sollst allein du schauen,</w:t>
      </w:r>
      <w:r w:rsidRPr="00722FA9">
        <w:rPr>
          <w:rFonts w:ascii="Aptos" w:eastAsia="Aptos" w:hAnsi="Aptos"/>
          <w:kern w:val="2"/>
          <w:sz w:val="22"/>
          <w14:ligatures w14:val="standardContextual"/>
        </w:rPr>
        <w:br/>
        <w:t>Der vom Himmel niederkam,</w:t>
      </w:r>
      <w:r w:rsidRPr="00722FA9">
        <w:rPr>
          <w:rFonts w:ascii="Aptos" w:eastAsia="Aptos" w:hAnsi="Aptos"/>
          <w:kern w:val="2"/>
          <w:sz w:val="22"/>
          <w14:ligatures w14:val="standardContextual"/>
        </w:rPr>
        <w:br/>
        <w:t>Der hinweg des Todes Grauen</w:t>
      </w:r>
      <w:r w:rsidRPr="00722FA9">
        <w:rPr>
          <w:rFonts w:ascii="Aptos" w:eastAsia="Aptos" w:hAnsi="Aptos"/>
          <w:kern w:val="2"/>
          <w:sz w:val="22"/>
          <w14:ligatures w14:val="standardContextual"/>
        </w:rPr>
        <w:br/>
        <w:t>Und der Hölle Schrecken nahm.</w:t>
      </w:r>
    </w:p>
    <w:p w14:paraId="743E2FB6" w14:textId="77777777" w:rsidR="00915152" w:rsidRPr="00722FA9" w:rsidRDefault="00915152" w:rsidP="00915152">
      <w:pPr>
        <w:rPr>
          <w:rFonts w:ascii="Aptos" w:eastAsia="Aptos" w:hAnsi="Aptos"/>
          <w:kern w:val="2"/>
          <w:sz w:val="22"/>
          <w14:ligatures w14:val="standardContextual"/>
        </w:rPr>
      </w:pPr>
      <w:r w:rsidRPr="00722FA9">
        <w:rPr>
          <w:rFonts w:ascii="Aptos" w:eastAsia="Aptos" w:hAnsi="Aptos"/>
          <w:kern w:val="2"/>
          <w:sz w:val="22"/>
          <w14:ligatures w14:val="standardContextual"/>
        </w:rPr>
        <w:t>Schaue, suche! du wirst finden,</w:t>
      </w:r>
      <w:r w:rsidRPr="00722FA9">
        <w:rPr>
          <w:rFonts w:ascii="Aptos" w:eastAsia="Aptos" w:hAnsi="Aptos"/>
          <w:kern w:val="2"/>
          <w:sz w:val="22"/>
          <w14:ligatures w14:val="standardContextual"/>
        </w:rPr>
        <w:br/>
        <w:t>Halt, was du gefunden hast,</w:t>
      </w:r>
      <w:r w:rsidRPr="00722FA9">
        <w:rPr>
          <w:rFonts w:ascii="Aptos" w:eastAsia="Aptos" w:hAnsi="Aptos"/>
          <w:kern w:val="2"/>
          <w:sz w:val="22"/>
          <w14:ligatures w14:val="standardContextual"/>
        </w:rPr>
        <w:br/>
        <w:t>Und so gib den leichten Winden</w:t>
      </w:r>
      <w:r w:rsidRPr="00722FA9">
        <w:rPr>
          <w:rFonts w:ascii="Aptos" w:eastAsia="Aptos" w:hAnsi="Aptos"/>
          <w:kern w:val="2"/>
          <w:sz w:val="22"/>
          <w14:ligatures w14:val="standardContextual"/>
        </w:rPr>
        <w:br/>
        <w:t>Alle schwere Erdenlast.</w:t>
      </w:r>
      <w:r w:rsidRPr="00722FA9">
        <w:rPr>
          <w:rFonts w:ascii="Aptos" w:eastAsia="Aptos" w:hAnsi="Aptos"/>
          <w:kern w:val="2"/>
          <w:sz w:val="22"/>
          <w14:ligatures w14:val="standardContextual"/>
        </w:rPr>
        <w:br/>
        <w:t>Mutig! denn der höchste Sieger</w:t>
      </w:r>
      <w:r w:rsidRPr="00722FA9">
        <w:rPr>
          <w:rFonts w:ascii="Aptos" w:eastAsia="Aptos" w:hAnsi="Aptos"/>
          <w:kern w:val="2"/>
          <w:sz w:val="22"/>
          <w14:ligatures w14:val="standardContextual"/>
        </w:rPr>
        <w:br/>
        <w:t>Schreitet dir im Streit voran,</w:t>
      </w:r>
      <w:r w:rsidRPr="00722FA9">
        <w:rPr>
          <w:rFonts w:ascii="Aptos" w:eastAsia="Aptos" w:hAnsi="Aptos"/>
          <w:kern w:val="2"/>
          <w:sz w:val="22"/>
          <w14:ligatures w14:val="standardContextual"/>
        </w:rPr>
        <w:br/>
        <w:t>Und die Losung tönt dem Krieger:</w:t>
      </w:r>
      <w:r w:rsidRPr="00722FA9">
        <w:rPr>
          <w:rFonts w:ascii="Aptos" w:eastAsia="Aptos" w:hAnsi="Aptos"/>
          <w:kern w:val="2"/>
          <w:sz w:val="22"/>
          <w14:ligatures w14:val="standardContextual"/>
        </w:rPr>
        <w:br/>
        <w:t>Sei ein Christ und steh als Mann.</w:t>
      </w:r>
    </w:p>
    <w:p w14:paraId="26B339AF" w14:textId="1445513F" w:rsidR="00915152" w:rsidRPr="00722FA9" w:rsidRDefault="00915152" w:rsidP="00915152">
      <w:pPr>
        <w:pStyle w:val="berschrift1"/>
      </w:pPr>
      <w:r w:rsidRPr="00722FA9">
        <w:t>Wir wollen ihm die Krippe schmücken</w:t>
      </w:r>
    </w:p>
    <w:p w14:paraId="44B8C63E" w14:textId="77777777" w:rsidR="00915152" w:rsidRPr="00722FA9" w:rsidRDefault="00915152" w:rsidP="00915152">
      <w:pPr>
        <w:rPr>
          <w:rFonts w:ascii="Aptos" w:eastAsia="Aptos" w:hAnsi="Aptos"/>
          <w:kern w:val="2"/>
          <w:sz w:val="22"/>
          <w14:ligatures w14:val="standardContextual"/>
        </w:rPr>
      </w:pPr>
      <w:r w:rsidRPr="00722FA9">
        <w:rPr>
          <w:rFonts w:ascii="Aptos" w:eastAsia="Aptos" w:hAnsi="Aptos"/>
          <w:kern w:val="2"/>
          <w:sz w:val="22"/>
          <w14:ligatures w14:val="standardContextual"/>
        </w:rPr>
        <w:t>Wir wollen ihm die Krippe schmücken</w:t>
      </w:r>
      <w:r w:rsidRPr="00722FA9">
        <w:rPr>
          <w:rFonts w:ascii="Aptos" w:eastAsia="Aptos" w:hAnsi="Aptos"/>
          <w:kern w:val="2"/>
          <w:sz w:val="22"/>
          <w14:ligatures w14:val="standardContextual"/>
        </w:rPr>
        <w:br/>
        <w:t>Und bei ihm bleiben die ganze Nacht,</w:t>
      </w:r>
      <w:r w:rsidRPr="00722FA9">
        <w:rPr>
          <w:rFonts w:ascii="Aptos" w:eastAsia="Aptos" w:hAnsi="Aptos"/>
          <w:kern w:val="2"/>
          <w:sz w:val="22"/>
          <w14:ligatures w14:val="standardContextual"/>
        </w:rPr>
        <w:br/>
        <w:t xml:space="preserve">Die </w:t>
      </w:r>
      <w:proofErr w:type="spellStart"/>
      <w:r w:rsidRPr="00722FA9">
        <w:rPr>
          <w:rFonts w:ascii="Aptos" w:eastAsia="Aptos" w:hAnsi="Aptos"/>
          <w:kern w:val="2"/>
          <w:sz w:val="22"/>
          <w14:ligatures w14:val="standardContextual"/>
        </w:rPr>
        <w:t>Händ</w:t>
      </w:r>
      <w:proofErr w:type="spellEnd"/>
      <w:r w:rsidRPr="00722FA9">
        <w:rPr>
          <w:rFonts w:ascii="Aptos" w:eastAsia="Aptos" w:hAnsi="Aptos"/>
          <w:kern w:val="2"/>
          <w:sz w:val="22"/>
          <w14:ligatures w14:val="standardContextual"/>
        </w:rPr>
        <w:t>‘ ihm küssen und sie drücken,</w:t>
      </w:r>
      <w:r w:rsidRPr="00722FA9">
        <w:rPr>
          <w:rFonts w:ascii="Aptos" w:eastAsia="Aptos" w:hAnsi="Aptos"/>
          <w:kern w:val="2"/>
          <w:sz w:val="22"/>
          <w14:ligatures w14:val="standardContextual"/>
        </w:rPr>
        <w:br/>
        <w:t>Dieweil er uns so Guts gebracht.</w:t>
      </w:r>
    </w:p>
    <w:p w14:paraId="7F99FFED" w14:textId="77777777" w:rsidR="00915152" w:rsidRPr="00722FA9" w:rsidRDefault="00915152" w:rsidP="00915152">
      <w:pPr>
        <w:rPr>
          <w:rFonts w:ascii="Aptos" w:eastAsia="Aptos" w:hAnsi="Aptos"/>
          <w:kern w:val="2"/>
          <w:sz w:val="22"/>
          <w14:ligatures w14:val="standardContextual"/>
        </w:rPr>
      </w:pPr>
      <w:r w:rsidRPr="00722FA9">
        <w:rPr>
          <w:rFonts w:ascii="Aptos" w:eastAsia="Aptos" w:hAnsi="Aptos"/>
          <w:kern w:val="2"/>
          <w:sz w:val="22"/>
          <w14:ligatures w14:val="standardContextual"/>
        </w:rPr>
        <w:lastRenderedPageBreak/>
        <w:t>2. Und wollen nimmer von ihm gehen</w:t>
      </w:r>
      <w:r w:rsidRPr="00722FA9">
        <w:rPr>
          <w:rFonts w:ascii="Aptos" w:eastAsia="Aptos" w:hAnsi="Aptos"/>
          <w:kern w:val="2"/>
          <w:sz w:val="22"/>
          <w14:ligatures w14:val="standardContextual"/>
        </w:rPr>
        <w:br/>
        <w:t>Und zu ihm beten aller Frist,</w:t>
      </w:r>
      <w:r w:rsidRPr="00722FA9">
        <w:rPr>
          <w:rFonts w:ascii="Aptos" w:eastAsia="Aptos" w:hAnsi="Aptos"/>
          <w:kern w:val="2"/>
          <w:sz w:val="22"/>
          <w14:ligatures w14:val="standardContextual"/>
        </w:rPr>
        <w:br/>
        <w:t>Und immerdar von Herzen flehen:</w:t>
      </w:r>
      <w:r w:rsidRPr="00722FA9">
        <w:rPr>
          <w:rFonts w:ascii="Aptos" w:eastAsia="Aptos" w:hAnsi="Aptos"/>
          <w:kern w:val="2"/>
          <w:sz w:val="22"/>
          <w14:ligatures w14:val="standardContextual"/>
        </w:rPr>
        <w:br/>
        <w:t>Ach bleib bei uns, Herr Jesu Christ!</w:t>
      </w:r>
    </w:p>
    <w:p w14:paraId="51FC2B45" w14:textId="77777777" w:rsidR="00915152" w:rsidRPr="00722FA9" w:rsidRDefault="00915152" w:rsidP="00915152">
      <w:pPr>
        <w:rPr>
          <w:rFonts w:ascii="Aptos" w:eastAsia="Aptos" w:hAnsi="Aptos"/>
          <w:kern w:val="2"/>
          <w:sz w:val="22"/>
          <w14:ligatures w14:val="standardContextual"/>
        </w:rPr>
      </w:pPr>
      <w:r w:rsidRPr="00722FA9">
        <w:rPr>
          <w:rFonts w:ascii="Aptos" w:eastAsia="Aptos" w:hAnsi="Aptos"/>
          <w:kern w:val="2"/>
          <w:sz w:val="22"/>
          <w14:ligatures w14:val="standardContextual"/>
        </w:rPr>
        <w:t>3. Du lieber Herr, gib deinen Segen</w:t>
      </w:r>
      <w:r w:rsidRPr="00722FA9">
        <w:rPr>
          <w:rFonts w:ascii="Aptos" w:eastAsia="Aptos" w:hAnsi="Aptos"/>
          <w:kern w:val="2"/>
          <w:sz w:val="22"/>
          <w14:ligatures w14:val="standardContextual"/>
        </w:rPr>
        <w:br/>
        <w:t xml:space="preserve">Den frommen Kindlein, die zu dir </w:t>
      </w:r>
      <w:proofErr w:type="spellStart"/>
      <w:r w:rsidRPr="00722FA9">
        <w:rPr>
          <w:rFonts w:ascii="Aptos" w:eastAsia="Aptos" w:hAnsi="Aptos"/>
          <w:kern w:val="2"/>
          <w:sz w:val="22"/>
          <w14:ligatures w14:val="standardContextual"/>
        </w:rPr>
        <w:t>fleh‘n</w:t>
      </w:r>
      <w:proofErr w:type="spellEnd"/>
      <w:r w:rsidRPr="00722FA9">
        <w:rPr>
          <w:rFonts w:ascii="Aptos" w:eastAsia="Aptos" w:hAnsi="Aptos"/>
          <w:kern w:val="2"/>
          <w:sz w:val="22"/>
          <w14:ligatures w14:val="standardContextual"/>
        </w:rPr>
        <w:t>;</w:t>
      </w:r>
      <w:r w:rsidRPr="00722FA9">
        <w:rPr>
          <w:rFonts w:ascii="Aptos" w:eastAsia="Aptos" w:hAnsi="Aptos"/>
          <w:kern w:val="2"/>
          <w:sz w:val="22"/>
          <w14:ligatures w14:val="standardContextual"/>
        </w:rPr>
        <w:br/>
        <w:t>Geleite sie auf allen Wegen</w:t>
      </w:r>
      <w:r w:rsidRPr="00722FA9">
        <w:rPr>
          <w:rFonts w:ascii="Aptos" w:eastAsia="Aptos" w:hAnsi="Aptos"/>
          <w:kern w:val="2"/>
          <w:sz w:val="22"/>
          <w14:ligatures w14:val="standardContextual"/>
        </w:rPr>
        <w:br/>
        <w:t>Und lass uns deine Gnade sehn.</w:t>
      </w:r>
    </w:p>
    <w:p w14:paraId="7E13FFF3" w14:textId="5214DFCA" w:rsidR="00915152" w:rsidRPr="00915152" w:rsidRDefault="00915152" w:rsidP="00915152">
      <w:pPr>
        <w:rPr>
          <w:lang w:eastAsia="de-DE"/>
        </w:rPr>
      </w:pPr>
      <w:r w:rsidRPr="00722FA9">
        <w:rPr>
          <w:rFonts w:ascii="Aptos" w:eastAsia="Aptos" w:hAnsi="Aptos"/>
          <w:kern w:val="2"/>
          <w:sz w:val="22"/>
          <w14:ligatures w14:val="standardContextual"/>
        </w:rPr>
        <w:t>4. Von allen Gaben gibt es keine,</w:t>
      </w:r>
      <w:r w:rsidRPr="00722FA9">
        <w:rPr>
          <w:rFonts w:ascii="Aptos" w:eastAsia="Aptos" w:hAnsi="Aptos"/>
          <w:kern w:val="2"/>
          <w:sz w:val="22"/>
          <w14:ligatures w14:val="standardContextual"/>
        </w:rPr>
        <w:br/>
        <w:t>Die hochwillkommen wie diese ist;</w:t>
      </w:r>
      <w:r w:rsidRPr="00722FA9">
        <w:rPr>
          <w:rFonts w:ascii="Aptos" w:eastAsia="Aptos" w:hAnsi="Aptos"/>
          <w:kern w:val="2"/>
          <w:sz w:val="22"/>
          <w14:ligatures w14:val="standardContextual"/>
        </w:rPr>
        <w:br/>
        <w:t>Drum bitten wir nur um das Eine:</w:t>
      </w:r>
      <w:r w:rsidRPr="00722FA9">
        <w:rPr>
          <w:rFonts w:ascii="Aptos" w:eastAsia="Aptos" w:hAnsi="Aptos"/>
          <w:kern w:val="2"/>
          <w:sz w:val="22"/>
          <w14:ligatures w14:val="standardContextual"/>
        </w:rPr>
        <w:br/>
        <w:t>Ach bleib bei uns, Herr Jesu Christ!</w:t>
      </w:r>
    </w:p>
    <w:p w14:paraId="34FA2F90" w14:textId="77777777" w:rsidR="00BD71A4" w:rsidRDefault="00BD71A4">
      <w:pPr>
        <w:spacing w:after="0" w:line="240" w:lineRule="auto"/>
        <w:rPr>
          <w:rFonts w:eastAsia="Times New Roman"/>
          <w:b/>
          <w:bCs/>
          <w:color w:val="000000"/>
          <w:kern w:val="36"/>
          <w:sz w:val="36"/>
          <w:szCs w:val="48"/>
          <w:lang w:eastAsia="de-DE"/>
        </w:rPr>
      </w:pPr>
      <w:r>
        <w:br w:type="page"/>
      </w:r>
    </w:p>
    <w:p w14:paraId="7CFF6859" w14:textId="77777777" w:rsidR="00D5498D" w:rsidRPr="00D5498D" w:rsidRDefault="00D5498D" w:rsidP="008E63BE">
      <w:pPr>
        <w:pStyle w:val="berschrift1"/>
      </w:pPr>
      <w:r w:rsidRPr="00D5498D">
        <w:lastRenderedPageBreak/>
        <w:t>Quellen:</w:t>
      </w:r>
    </w:p>
    <w:p w14:paraId="6D5311A5" w14:textId="77777777" w:rsidR="00BD71A4" w:rsidRDefault="00D5498D" w:rsidP="00D5498D">
      <w:pPr>
        <w:spacing w:before="100" w:beforeAutospacing="1" w:after="119" w:line="240" w:lineRule="auto"/>
        <w:rPr>
          <w:rFonts w:eastAsia="Times New Roman"/>
          <w:color w:val="000000"/>
          <w:szCs w:val="24"/>
          <w:lang w:eastAsia="de-DE"/>
        </w:rPr>
      </w:pPr>
      <w:r w:rsidRPr="00D5498D">
        <w:rPr>
          <w:rFonts w:eastAsia="Times New Roman"/>
          <w:color w:val="000000"/>
          <w:szCs w:val="24"/>
          <w:lang w:eastAsia="de-DE"/>
        </w:rPr>
        <w:t xml:space="preserve">Sämtliche Texte sind der </w:t>
      </w:r>
      <w:hyperlink r:id="rId9" w:history="1">
        <w:r w:rsidRPr="00D5498D">
          <w:rPr>
            <w:rFonts w:eastAsia="Times New Roman"/>
            <w:color w:val="0000FF"/>
            <w:szCs w:val="24"/>
            <w:u w:val="single"/>
            <w:lang w:eastAsia="de-DE"/>
          </w:rPr>
          <w:t>Glaubensstimme</w:t>
        </w:r>
      </w:hyperlink>
      <w:r w:rsidR="00BD71A4">
        <w:rPr>
          <w:rFonts w:eastAsia="Times New Roman"/>
          <w:color w:val="000000"/>
          <w:szCs w:val="24"/>
          <w:lang w:eastAsia="de-DE"/>
        </w:rPr>
        <w:t xml:space="preserve">, Stand: </w:t>
      </w:r>
      <w:r w:rsidR="00D05DFD">
        <w:rPr>
          <w:rFonts w:eastAsia="Times New Roman"/>
          <w:color w:val="000000"/>
          <w:szCs w:val="24"/>
          <w:lang w:eastAsia="de-DE"/>
        </w:rPr>
        <w:t>Dezember</w:t>
      </w:r>
      <w:r w:rsidR="006F3B13">
        <w:rPr>
          <w:rFonts w:eastAsia="Times New Roman"/>
          <w:color w:val="000000"/>
          <w:szCs w:val="24"/>
          <w:lang w:eastAsia="de-DE"/>
        </w:rPr>
        <w:t xml:space="preserve"> 202</w:t>
      </w:r>
      <w:r w:rsidR="00EC2611">
        <w:rPr>
          <w:rFonts w:eastAsia="Times New Roman"/>
          <w:color w:val="000000"/>
          <w:szCs w:val="24"/>
          <w:lang w:eastAsia="de-DE"/>
        </w:rPr>
        <w:t>5</w:t>
      </w:r>
      <w:r w:rsidR="00BD71A4">
        <w:rPr>
          <w:rFonts w:eastAsia="Times New Roman"/>
          <w:color w:val="000000"/>
          <w:szCs w:val="24"/>
          <w:lang w:eastAsia="de-DE"/>
        </w:rPr>
        <w:t xml:space="preserve">, und den dazugehörigen Seiten entnommen. Diese Seiten sind: </w:t>
      </w:r>
    </w:p>
    <w:p w14:paraId="26D8D5C3" w14:textId="77777777" w:rsidR="00BD71A4" w:rsidRDefault="002C7650" w:rsidP="00D5498D">
      <w:pPr>
        <w:spacing w:before="100" w:beforeAutospacing="1" w:after="119" w:line="240" w:lineRule="auto"/>
        <w:rPr>
          <w:rFonts w:eastAsia="Times New Roman"/>
          <w:color w:val="0000FF"/>
          <w:szCs w:val="24"/>
          <w:u w:val="single"/>
          <w:lang w:eastAsia="de-DE"/>
        </w:rPr>
      </w:pPr>
      <w:hyperlink r:id="rId10" w:history="1">
        <w:r w:rsidR="00BD71A4">
          <w:rPr>
            <w:rFonts w:eastAsia="Times New Roman"/>
            <w:color w:val="0000FF"/>
            <w:szCs w:val="24"/>
            <w:u w:val="single"/>
            <w:lang w:eastAsia="de-DE"/>
          </w:rPr>
          <w:t>A</w:t>
        </w:r>
        <w:r w:rsidR="00BD71A4" w:rsidRPr="00D5498D">
          <w:rPr>
            <w:rFonts w:eastAsia="Times New Roman"/>
            <w:color w:val="0000FF"/>
            <w:szCs w:val="24"/>
            <w:u w:val="single"/>
            <w:lang w:eastAsia="de-DE"/>
          </w:rPr>
          <w:t>l</w:t>
        </w:r>
        <w:r w:rsidR="00BD71A4">
          <w:rPr>
            <w:rFonts w:eastAsia="Times New Roman"/>
            <w:color w:val="0000FF"/>
            <w:szCs w:val="24"/>
            <w:u w:val="single"/>
            <w:lang w:eastAsia="de-DE"/>
          </w:rPr>
          <w:t>te Lieder</w:t>
        </w:r>
      </w:hyperlink>
    </w:p>
    <w:p w14:paraId="678D6631" w14:textId="77777777" w:rsidR="00BD71A4" w:rsidRDefault="002C7650" w:rsidP="00BD71A4">
      <w:pPr>
        <w:spacing w:before="100" w:beforeAutospacing="1" w:after="119" w:line="240" w:lineRule="auto"/>
        <w:rPr>
          <w:rFonts w:eastAsia="Times New Roman"/>
          <w:color w:val="000000"/>
          <w:szCs w:val="24"/>
          <w:lang w:eastAsia="de-DE"/>
        </w:rPr>
      </w:pPr>
      <w:hyperlink r:id="rId11" w:history="1">
        <w:r w:rsidR="00BD71A4">
          <w:rPr>
            <w:rFonts w:eastAsia="Times New Roman"/>
            <w:color w:val="0000FF"/>
            <w:szCs w:val="24"/>
            <w:u w:val="single"/>
            <w:lang w:eastAsia="de-DE"/>
          </w:rPr>
          <w:t>Briefe der Reformationszeit</w:t>
        </w:r>
      </w:hyperlink>
    </w:p>
    <w:p w14:paraId="3696432A" w14:textId="77777777" w:rsidR="00BD71A4" w:rsidRDefault="002C7650" w:rsidP="00D5498D">
      <w:pPr>
        <w:spacing w:before="100" w:beforeAutospacing="1" w:after="119" w:line="240" w:lineRule="auto"/>
        <w:rPr>
          <w:rFonts w:eastAsia="Times New Roman"/>
          <w:color w:val="0000FF"/>
          <w:szCs w:val="24"/>
          <w:u w:val="single"/>
          <w:lang w:eastAsia="de-DE"/>
        </w:rPr>
      </w:pPr>
      <w:hyperlink r:id="rId12" w:history="1">
        <w:r w:rsidR="00BD71A4">
          <w:rPr>
            <w:rFonts w:eastAsia="Times New Roman"/>
            <w:color w:val="0000FF"/>
            <w:szCs w:val="24"/>
            <w:u w:val="single"/>
            <w:lang w:eastAsia="de-DE"/>
          </w:rPr>
          <w:t>Gebete</w:t>
        </w:r>
      </w:hyperlink>
    </w:p>
    <w:p w14:paraId="3D9B622C" w14:textId="77777777" w:rsidR="00BD71A4" w:rsidRDefault="002C7650" w:rsidP="00D5498D">
      <w:pPr>
        <w:spacing w:before="100" w:beforeAutospacing="1" w:after="119" w:line="240" w:lineRule="auto"/>
        <w:rPr>
          <w:rFonts w:eastAsia="Times New Roman"/>
          <w:color w:val="0000FF"/>
          <w:szCs w:val="24"/>
          <w:u w:val="single"/>
          <w:lang w:eastAsia="de-DE"/>
        </w:rPr>
      </w:pPr>
      <w:hyperlink r:id="rId13" w:history="1">
        <w:r w:rsidR="00BD71A4">
          <w:rPr>
            <w:rFonts w:eastAsia="Times New Roman"/>
            <w:color w:val="0000FF"/>
            <w:szCs w:val="24"/>
            <w:u w:val="single"/>
            <w:lang w:eastAsia="de-DE"/>
          </w:rPr>
          <w:t>Zeugen Christi</w:t>
        </w:r>
      </w:hyperlink>
    </w:p>
    <w:p w14:paraId="0D120981" w14:textId="77777777" w:rsidR="00D5498D" w:rsidRPr="00D5498D" w:rsidRDefault="00BD71A4" w:rsidP="00D5498D">
      <w:pPr>
        <w:spacing w:before="100" w:beforeAutospacing="1" w:after="119" w:line="240" w:lineRule="auto"/>
        <w:rPr>
          <w:rFonts w:eastAsia="Times New Roman"/>
          <w:color w:val="000000"/>
          <w:szCs w:val="24"/>
          <w:lang w:eastAsia="de-DE"/>
        </w:rPr>
      </w:pPr>
      <w:r>
        <w:rPr>
          <w:rFonts w:eastAsia="Times New Roman"/>
          <w:color w:val="000000"/>
          <w:szCs w:val="24"/>
          <w:lang w:eastAsia="de-DE"/>
        </w:rPr>
        <w:t>Bei vielen, aber nicht bei allen Texten sind auch die Quellen angegeben</w:t>
      </w:r>
      <w:r w:rsidR="00D5498D" w:rsidRPr="00D5498D">
        <w:rPr>
          <w:rFonts w:eastAsia="Times New Roman"/>
          <w:color w:val="000000"/>
          <w:szCs w:val="24"/>
          <w:lang w:eastAsia="de-DE"/>
        </w:rPr>
        <w:t>.</w:t>
      </w:r>
    </w:p>
    <w:p w14:paraId="08035356" w14:textId="77777777" w:rsidR="00D5498D" w:rsidRPr="00D5498D" w:rsidRDefault="00D5498D" w:rsidP="00D5498D">
      <w:pPr>
        <w:spacing w:before="100" w:beforeAutospacing="1" w:after="119" w:line="240" w:lineRule="auto"/>
        <w:rPr>
          <w:rFonts w:eastAsia="Times New Roman"/>
          <w:color w:val="000000"/>
          <w:szCs w:val="24"/>
          <w:lang w:eastAsia="de-DE"/>
        </w:rPr>
      </w:pPr>
      <w:r w:rsidRPr="00D5498D">
        <w:rPr>
          <w:rFonts w:eastAsia="Times New Roman"/>
          <w:color w:val="000000"/>
          <w:szCs w:val="24"/>
          <w:lang w:eastAsia="de-DE"/>
        </w:rPr>
        <w:t>____----____----____----____----____----____----____----</w:t>
      </w:r>
    </w:p>
    <w:p w14:paraId="02A0C9EF" w14:textId="77777777" w:rsidR="008E63BE" w:rsidRDefault="00D05DFD" w:rsidP="00D05DFD">
      <w:pPr>
        <w:spacing w:before="100" w:beforeAutospacing="1" w:after="119" w:line="240" w:lineRule="auto"/>
        <w:rPr>
          <w:rFonts w:eastAsia="Times New Roman"/>
          <w:color w:val="000000"/>
          <w:szCs w:val="24"/>
          <w:lang w:eastAsia="de-DE"/>
        </w:rPr>
      </w:pPr>
      <w:r w:rsidRPr="00D5498D">
        <w:rPr>
          <w:rFonts w:eastAsia="Times New Roman"/>
          <w:color w:val="000000"/>
          <w:szCs w:val="24"/>
          <w:lang w:eastAsia="de-DE"/>
        </w:rPr>
        <w:t xml:space="preserve">Die Bücher der Glaubensstimme werden kostenlos herausgegeben und dürfen </w:t>
      </w:r>
      <w:r>
        <w:rPr>
          <w:rFonts w:eastAsia="Times New Roman"/>
          <w:color w:val="000000"/>
          <w:szCs w:val="24"/>
          <w:lang w:eastAsia="de-DE"/>
        </w:rPr>
        <w:t>in jeder Art und Weise</w:t>
      </w:r>
      <w:r w:rsidRPr="00D5498D">
        <w:rPr>
          <w:rFonts w:eastAsia="Times New Roman"/>
          <w:color w:val="000000"/>
          <w:szCs w:val="24"/>
          <w:lang w:eastAsia="de-DE"/>
        </w:rPr>
        <w:t xml:space="preserve"> </w:t>
      </w:r>
      <w:r>
        <w:rPr>
          <w:rFonts w:eastAsia="Times New Roman"/>
          <w:color w:val="000000"/>
          <w:szCs w:val="24"/>
          <w:lang w:eastAsia="de-DE"/>
        </w:rPr>
        <w:t xml:space="preserve">- entgeltlich oder kostenlos - </w:t>
      </w:r>
      <w:r w:rsidRPr="00D5498D">
        <w:rPr>
          <w:rFonts w:eastAsia="Times New Roman"/>
          <w:color w:val="000000"/>
          <w:szCs w:val="24"/>
          <w:lang w:eastAsia="de-DE"/>
        </w:rPr>
        <w:t>weitergegeben werden.</w:t>
      </w:r>
    </w:p>
    <w:sectPr w:rsidR="008E63BE">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211A98" w14:textId="77777777" w:rsidR="002C7650" w:rsidRDefault="002C7650" w:rsidP="00CA68D9">
      <w:pPr>
        <w:spacing w:after="0" w:line="240" w:lineRule="auto"/>
      </w:pPr>
      <w:r>
        <w:separator/>
      </w:r>
    </w:p>
  </w:endnote>
  <w:endnote w:type="continuationSeparator" w:id="0">
    <w:p w14:paraId="5E8844E8" w14:textId="77777777" w:rsidR="002C7650" w:rsidRDefault="002C7650" w:rsidP="00CA68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altName w:val="Calibri"/>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0BBF77" w14:textId="77777777" w:rsidR="002C7650" w:rsidRDefault="002C7650" w:rsidP="00CA68D9">
      <w:pPr>
        <w:spacing w:after="0" w:line="240" w:lineRule="auto"/>
      </w:pPr>
      <w:r>
        <w:separator/>
      </w:r>
    </w:p>
  </w:footnote>
  <w:footnote w:type="continuationSeparator" w:id="0">
    <w:p w14:paraId="54CA1574" w14:textId="77777777" w:rsidR="002C7650" w:rsidRDefault="002C7650" w:rsidP="00CA68D9">
      <w:pPr>
        <w:spacing w:after="0" w:line="240" w:lineRule="auto"/>
      </w:pPr>
      <w:r>
        <w:continuationSeparator/>
      </w:r>
    </w:p>
  </w:footnote>
  <w:footnote w:id="1">
    <w:p w14:paraId="62F43FF3" w14:textId="77777777" w:rsidR="00915152" w:rsidRDefault="00915152" w:rsidP="00915152">
      <w:pPr>
        <w:pStyle w:val="Funotentext"/>
      </w:pPr>
      <w:r>
        <w:rPr>
          <w:rStyle w:val="Funotenzeichen"/>
        </w:rPr>
        <w:footnoteRef/>
      </w:r>
      <w:r>
        <w:t xml:space="preserve"> Am Besten</w:t>
      </w:r>
    </w:p>
  </w:footnote>
  <w:footnote w:id="2">
    <w:p w14:paraId="7EF7D64A" w14:textId="77777777" w:rsidR="008A0A35" w:rsidRDefault="008A0A35" w:rsidP="008A0A35">
      <w:pPr>
        <w:pStyle w:val="Funotentext"/>
      </w:pPr>
      <w:r>
        <w:rPr>
          <w:rStyle w:val="Funotenzeichen"/>
        </w:rPr>
        <w:footnoteRef/>
      </w:r>
      <w:r>
        <w:t xml:space="preserve"> Plattdeutsch: Finsternis, Dunkelheit</w:t>
      </w:r>
    </w:p>
  </w:footnote>
  <w:footnote w:id="3">
    <w:p w14:paraId="05DA2D8A" w14:textId="77777777" w:rsidR="00915152" w:rsidRDefault="00915152" w:rsidP="00915152">
      <w:pPr>
        <w:pStyle w:val="Funotentext"/>
      </w:pPr>
      <w:r>
        <w:rPr>
          <w:rStyle w:val="Funotenzeichen"/>
        </w:rPr>
        <w:footnoteRef/>
      </w:r>
      <w:r>
        <w:t xml:space="preserve"> </w:t>
      </w:r>
      <w:r w:rsidRPr="00BB294A">
        <w:t>gefahr</w:t>
      </w:r>
      <w:r w:rsidRPr="00BB294A">
        <w:rPr>
          <w:rFonts w:ascii="Cambria Math" w:hAnsi="Cambria Math" w:cs="Cambria Math"/>
        </w:rPr>
        <w:t>‐</w:t>
      </w:r>
      <w:r w:rsidRPr="00BB294A">
        <w:t>, verderbenbringend; dadurch furchterregend; nachmhd. selten: 9. jh.</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6"/>
  <w:proofState w:spelling="clean" w:grammar="clean"/>
  <w:attachedTemplate r:id="rId1"/>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33D5"/>
    <w:rsid w:val="00031AA5"/>
    <w:rsid w:val="000700B0"/>
    <w:rsid w:val="00082307"/>
    <w:rsid w:val="000C66E5"/>
    <w:rsid w:val="000D088F"/>
    <w:rsid w:val="00122BD9"/>
    <w:rsid w:val="00196055"/>
    <w:rsid w:val="001D4F1D"/>
    <w:rsid w:val="001F060B"/>
    <w:rsid w:val="001F54C4"/>
    <w:rsid w:val="001F558F"/>
    <w:rsid w:val="0022039F"/>
    <w:rsid w:val="00272484"/>
    <w:rsid w:val="00297F83"/>
    <w:rsid w:val="002B7BD9"/>
    <w:rsid w:val="002C7650"/>
    <w:rsid w:val="002E6D11"/>
    <w:rsid w:val="003533C5"/>
    <w:rsid w:val="00363750"/>
    <w:rsid w:val="00377AA1"/>
    <w:rsid w:val="00381C0C"/>
    <w:rsid w:val="00396532"/>
    <w:rsid w:val="003C50EA"/>
    <w:rsid w:val="003E100C"/>
    <w:rsid w:val="003F151C"/>
    <w:rsid w:val="003F7978"/>
    <w:rsid w:val="00426D7D"/>
    <w:rsid w:val="00493B65"/>
    <w:rsid w:val="0050276E"/>
    <w:rsid w:val="00537F59"/>
    <w:rsid w:val="0055492C"/>
    <w:rsid w:val="00600F14"/>
    <w:rsid w:val="00636F93"/>
    <w:rsid w:val="00642C46"/>
    <w:rsid w:val="006E21BD"/>
    <w:rsid w:val="006E6CAE"/>
    <w:rsid w:val="006F3B13"/>
    <w:rsid w:val="007106F4"/>
    <w:rsid w:val="007166CE"/>
    <w:rsid w:val="00737EF6"/>
    <w:rsid w:val="00760119"/>
    <w:rsid w:val="007B1E32"/>
    <w:rsid w:val="007E1779"/>
    <w:rsid w:val="0083667B"/>
    <w:rsid w:val="00883D4B"/>
    <w:rsid w:val="008A0A35"/>
    <w:rsid w:val="008D7463"/>
    <w:rsid w:val="008E2C7C"/>
    <w:rsid w:val="008E417E"/>
    <w:rsid w:val="008E63BE"/>
    <w:rsid w:val="00915152"/>
    <w:rsid w:val="009A19EB"/>
    <w:rsid w:val="009B322A"/>
    <w:rsid w:val="009F720B"/>
    <w:rsid w:val="00A8716C"/>
    <w:rsid w:val="00AF0916"/>
    <w:rsid w:val="00B365E5"/>
    <w:rsid w:val="00B928DD"/>
    <w:rsid w:val="00BD0640"/>
    <w:rsid w:val="00BD71A4"/>
    <w:rsid w:val="00C35859"/>
    <w:rsid w:val="00C722B7"/>
    <w:rsid w:val="00CA68D9"/>
    <w:rsid w:val="00CC4EAC"/>
    <w:rsid w:val="00CE1BC3"/>
    <w:rsid w:val="00CE56D9"/>
    <w:rsid w:val="00D05DFD"/>
    <w:rsid w:val="00D14D4F"/>
    <w:rsid w:val="00D24468"/>
    <w:rsid w:val="00D458F6"/>
    <w:rsid w:val="00D5498D"/>
    <w:rsid w:val="00D56329"/>
    <w:rsid w:val="00DC3900"/>
    <w:rsid w:val="00DF61FA"/>
    <w:rsid w:val="00E111EA"/>
    <w:rsid w:val="00E66E2E"/>
    <w:rsid w:val="00EC2611"/>
    <w:rsid w:val="00EC33D5"/>
    <w:rsid w:val="00EC6818"/>
    <w:rsid w:val="00EE077C"/>
    <w:rsid w:val="00F541F5"/>
    <w:rsid w:val="00F62EE2"/>
    <w:rsid w:val="00F661B5"/>
    <w:rsid w:val="00FE25FD"/>
    <w:rsid w:val="00FE5F1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341BF9"/>
  <w15:chartTrackingRefBased/>
  <w15:docId w15:val="{BAB8886C-D9C1-48A8-A617-F996DC0B67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C4EAC"/>
    <w:pPr>
      <w:spacing w:after="160" w:line="259" w:lineRule="auto"/>
    </w:pPr>
    <w:rPr>
      <w:rFonts w:ascii="Times New Roman" w:hAnsi="Times New Roman"/>
      <w:sz w:val="24"/>
      <w:szCs w:val="22"/>
      <w:lang w:eastAsia="en-US"/>
    </w:rPr>
  </w:style>
  <w:style w:type="paragraph" w:styleId="berschrift1">
    <w:name w:val="heading 1"/>
    <w:basedOn w:val="Standard"/>
    <w:next w:val="Standard"/>
    <w:link w:val="berschrift1Zchn"/>
    <w:uiPriority w:val="9"/>
    <w:qFormat/>
    <w:rsid w:val="002E6D11"/>
    <w:pPr>
      <w:spacing w:before="100" w:beforeAutospacing="1" w:after="62" w:line="240" w:lineRule="auto"/>
      <w:outlineLvl w:val="0"/>
    </w:pPr>
    <w:rPr>
      <w:rFonts w:eastAsia="Times New Roman"/>
      <w:b/>
      <w:bCs/>
      <w:color w:val="000000"/>
      <w:kern w:val="36"/>
      <w:sz w:val="36"/>
      <w:szCs w:val="48"/>
      <w:lang w:eastAsia="de-DE"/>
    </w:rPr>
  </w:style>
  <w:style w:type="paragraph" w:styleId="berschrift2">
    <w:name w:val="heading 2"/>
    <w:basedOn w:val="Standard"/>
    <w:next w:val="Standard"/>
    <w:link w:val="berschrift2Zchn"/>
    <w:uiPriority w:val="9"/>
    <w:unhideWhenUsed/>
    <w:qFormat/>
    <w:rsid w:val="00537F59"/>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berschrift3">
    <w:name w:val="heading 3"/>
    <w:basedOn w:val="Standard"/>
    <w:next w:val="Standard"/>
    <w:link w:val="berschrift3Zchn"/>
    <w:uiPriority w:val="9"/>
    <w:semiHidden/>
    <w:unhideWhenUsed/>
    <w:qFormat/>
    <w:rsid w:val="00DC3900"/>
    <w:pPr>
      <w:keepNext/>
      <w:keepLines/>
      <w:spacing w:before="40" w:after="0"/>
      <w:outlineLvl w:val="2"/>
    </w:pPr>
    <w:rPr>
      <w:rFonts w:asciiTheme="majorHAnsi" w:eastAsiaTheme="majorEastAsia" w:hAnsiTheme="majorHAnsi" w:cstheme="majorBidi"/>
      <w:color w:val="1F4D78" w:themeColor="accent1" w:themeShade="7F"/>
      <w:szCs w:val="24"/>
    </w:rPr>
  </w:style>
  <w:style w:type="paragraph" w:styleId="berschrift5">
    <w:name w:val="heading 5"/>
    <w:basedOn w:val="Standard"/>
    <w:next w:val="Standard"/>
    <w:link w:val="berschrift5Zchn"/>
    <w:uiPriority w:val="9"/>
    <w:semiHidden/>
    <w:unhideWhenUsed/>
    <w:qFormat/>
    <w:rsid w:val="00DC3900"/>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uiPriority w:val="9"/>
    <w:rsid w:val="002E6D11"/>
    <w:rPr>
      <w:rFonts w:ascii="Times New Roman" w:eastAsia="Times New Roman" w:hAnsi="Times New Roman"/>
      <w:b/>
      <w:bCs/>
      <w:color w:val="000000"/>
      <w:kern w:val="36"/>
      <w:sz w:val="36"/>
      <w:szCs w:val="48"/>
    </w:rPr>
  </w:style>
  <w:style w:type="character" w:styleId="Hyperlink">
    <w:name w:val="Hyperlink"/>
    <w:uiPriority w:val="99"/>
    <w:unhideWhenUsed/>
    <w:rsid w:val="00D5498D"/>
    <w:rPr>
      <w:color w:val="0000FF"/>
      <w:u w:val="single"/>
    </w:rPr>
  </w:style>
  <w:style w:type="paragraph" w:customStyle="1" w:styleId="western">
    <w:name w:val="western"/>
    <w:basedOn w:val="Standard"/>
    <w:rsid w:val="00D5498D"/>
    <w:pPr>
      <w:spacing w:before="100" w:beforeAutospacing="1" w:after="119" w:line="240" w:lineRule="auto"/>
    </w:pPr>
    <w:rPr>
      <w:rFonts w:eastAsia="Times New Roman"/>
      <w:color w:val="000000"/>
      <w:szCs w:val="24"/>
      <w:lang w:eastAsia="de-DE"/>
    </w:rPr>
  </w:style>
  <w:style w:type="character" w:customStyle="1" w:styleId="berschrift2Zchn">
    <w:name w:val="Überschrift 2 Zchn"/>
    <w:basedOn w:val="Absatz-Standardschriftart"/>
    <w:link w:val="berschrift2"/>
    <w:uiPriority w:val="9"/>
    <w:rsid w:val="00537F59"/>
    <w:rPr>
      <w:rFonts w:asciiTheme="majorHAnsi" w:eastAsiaTheme="majorEastAsia" w:hAnsiTheme="majorHAnsi" w:cstheme="majorBidi"/>
      <w:color w:val="2E74B5" w:themeColor="accent1" w:themeShade="BF"/>
      <w:sz w:val="26"/>
      <w:szCs w:val="26"/>
      <w:lang w:eastAsia="en-US"/>
    </w:rPr>
  </w:style>
  <w:style w:type="character" w:styleId="Fett">
    <w:name w:val="Strong"/>
    <w:basedOn w:val="Absatz-Standardschriftart"/>
    <w:uiPriority w:val="22"/>
    <w:qFormat/>
    <w:rsid w:val="008E63BE"/>
    <w:rPr>
      <w:b/>
      <w:bCs/>
    </w:rPr>
  </w:style>
  <w:style w:type="character" w:styleId="NichtaufgelsteErwhnung">
    <w:name w:val="Unresolved Mention"/>
    <w:basedOn w:val="Absatz-Standardschriftart"/>
    <w:uiPriority w:val="99"/>
    <w:semiHidden/>
    <w:unhideWhenUsed/>
    <w:rsid w:val="00381C0C"/>
    <w:rPr>
      <w:color w:val="605E5C"/>
      <w:shd w:val="clear" w:color="auto" w:fill="E1DFDD"/>
    </w:rPr>
  </w:style>
  <w:style w:type="character" w:customStyle="1" w:styleId="berschrift3Zchn">
    <w:name w:val="Überschrift 3 Zchn"/>
    <w:basedOn w:val="Absatz-Standardschriftart"/>
    <w:link w:val="berschrift3"/>
    <w:uiPriority w:val="9"/>
    <w:semiHidden/>
    <w:rsid w:val="00DC3900"/>
    <w:rPr>
      <w:rFonts w:asciiTheme="majorHAnsi" w:eastAsiaTheme="majorEastAsia" w:hAnsiTheme="majorHAnsi" w:cstheme="majorBidi"/>
      <w:color w:val="1F4D78" w:themeColor="accent1" w:themeShade="7F"/>
      <w:sz w:val="24"/>
      <w:szCs w:val="24"/>
      <w:lang w:eastAsia="en-US"/>
    </w:rPr>
  </w:style>
  <w:style w:type="character" w:customStyle="1" w:styleId="berschrift5Zchn">
    <w:name w:val="Überschrift 5 Zchn"/>
    <w:basedOn w:val="Absatz-Standardschriftart"/>
    <w:link w:val="berschrift5"/>
    <w:uiPriority w:val="9"/>
    <w:semiHidden/>
    <w:rsid w:val="00DC3900"/>
    <w:rPr>
      <w:rFonts w:asciiTheme="majorHAnsi" w:eastAsiaTheme="majorEastAsia" w:hAnsiTheme="majorHAnsi" w:cstheme="majorBidi"/>
      <w:color w:val="2E74B5" w:themeColor="accent1" w:themeShade="BF"/>
      <w:sz w:val="24"/>
      <w:szCs w:val="22"/>
      <w:lang w:eastAsia="en-US"/>
    </w:rPr>
  </w:style>
  <w:style w:type="character" w:customStyle="1" w:styleId="author">
    <w:name w:val="author"/>
    <w:basedOn w:val="Absatz-Standardschriftart"/>
    <w:rsid w:val="00DC3900"/>
  </w:style>
  <w:style w:type="paragraph" w:styleId="StandardWeb">
    <w:name w:val="Normal (Web)"/>
    <w:basedOn w:val="Standard"/>
    <w:uiPriority w:val="99"/>
    <w:semiHidden/>
    <w:unhideWhenUsed/>
    <w:rsid w:val="00DC3900"/>
    <w:pPr>
      <w:spacing w:before="100" w:beforeAutospacing="1" w:after="100" w:afterAutospacing="1" w:line="240" w:lineRule="auto"/>
    </w:pPr>
    <w:rPr>
      <w:rFonts w:eastAsia="Times New Roman"/>
      <w:szCs w:val="24"/>
      <w:lang w:eastAsia="de-DE"/>
    </w:rPr>
  </w:style>
  <w:style w:type="paragraph" w:styleId="Funotentext">
    <w:name w:val="footnote text"/>
    <w:basedOn w:val="Standard"/>
    <w:link w:val="FunotentextZchn"/>
    <w:uiPriority w:val="99"/>
    <w:unhideWhenUsed/>
    <w:rsid w:val="00CA68D9"/>
    <w:pPr>
      <w:spacing w:after="0" w:line="240" w:lineRule="auto"/>
    </w:pPr>
    <w:rPr>
      <w:sz w:val="20"/>
      <w:szCs w:val="20"/>
    </w:rPr>
  </w:style>
  <w:style w:type="character" w:customStyle="1" w:styleId="FunotentextZchn">
    <w:name w:val="Fußnotentext Zchn"/>
    <w:basedOn w:val="Absatz-Standardschriftart"/>
    <w:link w:val="Funotentext"/>
    <w:uiPriority w:val="99"/>
    <w:rsid w:val="00CA68D9"/>
    <w:rPr>
      <w:rFonts w:ascii="Times New Roman" w:hAnsi="Times New Roman"/>
      <w:lang w:eastAsia="en-US"/>
    </w:rPr>
  </w:style>
  <w:style w:type="character" w:styleId="Funotenzeichen">
    <w:name w:val="footnote reference"/>
    <w:basedOn w:val="Absatz-Standardschriftart"/>
    <w:uiPriority w:val="99"/>
    <w:semiHidden/>
    <w:unhideWhenUsed/>
    <w:rsid w:val="00CA68D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883373">
      <w:bodyDiv w:val="1"/>
      <w:marLeft w:val="0"/>
      <w:marRight w:val="0"/>
      <w:marTop w:val="0"/>
      <w:marBottom w:val="0"/>
      <w:divBdr>
        <w:top w:val="none" w:sz="0" w:space="0" w:color="auto"/>
        <w:left w:val="none" w:sz="0" w:space="0" w:color="auto"/>
        <w:bottom w:val="none" w:sz="0" w:space="0" w:color="auto"/>
        <w:right w:val="none" w:sz="0" w:space="0" w:color="auto"/>
      </w:divBdr>
    </w:div>
    <w:div w:id="180050591">
      <w:bodyDiv w:val="1"/>
      <w:marLeft w:val="0"/>
      <w:marRight w:val="0"/>
      <w:marTop w:val="0"/>
      <w:marBottom w:val="0"/>
      <w:divBdr>
        <w:top w:val="none" w:sz="0" w:space="0" w:color="auto"/>
        <w:left w:val="none" w:sz="0" w:space="0" w:color="auto"/>
        <w:bottom w:val="none" w:sz="0" w:space="0" w:color="auto"/>
        <w:right w:val="none" w:sz="0" w:space="0" w:color="auto"/>
      </w:divBdr>
      <w:divsChild>
        <w:div w:id="1249540448">
          <w:marLeft w:val="0"/>
          <w:marRight w:val="0"/>
          <w:marTop w:val="0"/>
          <w:marBottom w:val="0"/>
          <w:divBdr>
            <w:top w:val="none" w:sz="0" w:space="0" w:color="auto"/>
            <w:left w:val="none" w:sz="0" w:space="0" w:color="auto"/>
            <w:bottom w:val="none" w:sz="0" w:space="0" w:color="auto"/>
            <w:right w:val="none" w:sz="0" w:space="0" w:color="auto"/>
          </w:divBdr>
        </w:div>
      </w:divsChild>
    </w:div>
    <w:div w:id="215970354">
      <w:bodyDiv w:val="1"/>
      <w:marLeft w:val="0"/>
      <w:marRight w:val="0"/>
      <w:marTop w:val="0"/>
      <w:marBottom w:val="0"/>
      <w:divBdr>
        <w:top w:val="none" w:sz="0" w:space="0" w:color="auto"/>
        <w:left w:val="none" w:sz="0" w:space="0" w:color="auto"/>
        <w:bottom w:val="none" w:sz="0" w:space="0" w:color="auto"/>
        <w:right w:val="none" w:sz="0" w:space="0" w:color="auto"/>
      </w:divBdr>
      <w:divsChild>
        <w:div w:id="1978604422">
          <w:marLeft w:val="0"/>
          <w:marRight w:val="0"/>
          <w:marTop w:val="0"/>
          <w:marBottom w:val="0"/>
          <w:divBdr>
            <w:top w:val="none" w:sz="0" w:space="0" w:color="auto"/>
            <w:left w:val="none" w:sz="0" w:space="0" w:color="auto"/>
            <w:bottom w:val="none" w:sz="0" w:space="0" w:color="auto"/>
            <w:right w:val="none" w:sz="0" w:space="0" w:color="auto"/>
          </w:divBdr>
        </w:div>
        <w:div w:id="2018995988">
          <w:marLeft w:val="0"/>
          <w:marRight w:val="0"/>
          <w:marTop w:val="0"/>
          <w:marBottom w:val="0"/>
          <w:divBdr>
            <w:top w:val="none" w:sz="0" w:space="0" w:color="auto"/>
            <w:left w:val="none" w:sz="0" w:space="0" w:color="auto"/>
            <w:bottom w:val="none" w:sz="0" w:space="0" w:color="auto"/>
            <w:right w:val="none" w:sz="0" w:space="0" w:color="auto"/>
          </w:divBdr>
        </w:div>
      </w:divsChild>
    </w:div>
    <w:div w:id="225147680">
      <w:bodyDiv w:val="1"/>
      <w:marLeft w:val="0"/>
      <w:marRight w:val="0"/>
      <w:marTop w:val="0"/>
      <w:marBottom w:val="0"/>
      <w:divBdr>
        <w:top w:val="none" w:sz="0" w:space="0" w:color="auto"/>
        <w:left w:val="none" w:sz="0" w:space="0" w:color="auto"/>
        <w:bottom w:val="none" w:sz="0" w:space="0" w:color="auto"/>
        <w:right w:val="none" w:sz="0" w:space="0" w:color="auto"/>
      </w:divBdr>
      <w:divsChild>
        <w:div w:id="895966782">
          <w:marLeft w:val="0"/>
          <w:marRight w:val="0"/>
          <w:marTop w:val="0"/>
          <w:marBottom w:val="0"/>
          <w:divBdr>
            <w:top w:val="none" w:sz="0" w:space="0" w:color="auto"/>
            <w:left w:val="none" w:sz="0" w:space="0" w:color="auto"/>
            <w:bottom w:val="none" w:sz="0" w:space="0" w:color="auto"/>
            <w:right w:val="none" w:sz="0" w:space="0" w:color="auto"/>
          </w:divBdr>
        </w:div>
        <w:div w:id="157118369">
          <w:marLeft w:val="0"/>
          <w:marRight w:val="0"/>
          <w:marTop w:val="0"/>
          <w:marBottom w:val="0"/>
          <w:divBdr>
            <w:top w:val="none" w:sz="0" w:space="0" w:color="auto"/>
            <w:left w:val="none" w:sz="0" w:space="0" w:color="auto"/>
            <w:bottom w:val="none" w:sz="0" w:space="0" w:color="auto"/>
            <w:right w:val="none" w:sz="0" w:space="0" w:color="auto"/>
          </w:divBdr>
        </w:div>
      </w:divsChild>
    </w:div>
    <w:div w:id="359362233">
      <w:bodyDiv w:val="1"/>
      <w:marLeft w:val="0"/>
      <w:marRight w:val="0"/>
      <w:marTop w:val="0"/>
      <w:marBottom w:val="0"/>
      <w:divBdr>
        <w:top w:val="none" w:sz="0" w:space="0" w:color="auto"/>
        <w:left w:val="none" w:sz="0" w:space="0" w:color="auto"/>
        <w:bottom w:val="none" w:sz="0" w:space="0" w:color="auto"/>
        <w:right w:val="none" w:sz="0" w:space="0" w:color="auto"/>
      </w:divBdr>
    </w:div>
    <w:div w:id="388191436">
      <w:bodyDiv w:val="1"/>
      <w:marLeft w:val="0"/>
      <w:marRight w:val="0"/>
      <w:marTop w:val="0"/>
      <w:marBottom w:val="0"/>
      <w:divBdr>
        <w:top w:val="none" w:sz="0" w:space="0" w:color="auto"/>
        <w:left w:val="none" w:sz="0" w:space="0" w:color="auto"/>
        <w:bottom w:val="none" w:sz="0" w:space="0" w:color="auto"/>
        <w:right w:val="none" w:sz="0" w:space="0" w:color="auto"/>
      </w:divBdr>
      <w:divsChild>
        <w:div w:id="1398356274">
          <w:marLeft w:val="0"/>
          <w:marRight w:val="0"/>
          <w:marTop w:val="0"/>
          <w:marBottom w:val="0"/>
          <w:divBdr>
            <w:top w:val="none" w:sz="0" w:space="0" w:color="auto"/>
            <w:left w:val="none" w:sz="0" w:space="0" w:color="auto"/>
            <w:bottom w:val="none" w:sz="0" w:space="0" w:color="auto"/>
            <w:right w:val="none" w:sz="0" w:space="0" w:color="auto"/>
          </w:divBdr>
        </w:div>
        <w:div w:id="976225774">
          <w:marLeft w:val="0"/>
          <w:marRight w:val="0"/>
          <w:marTop w:val="0"/>
          <w:marBottom w:val="0"/>
          <w:divBdr>
            <w:top w:val="none" w:sz="0" w:space="0" w:color="auto"/>
            <w:left w:val="none" w:sz="0" w:space="0" w:color="auto"/>
            <w:bottom w:val="none" w:sz="0" w:space="0" w:color="auto"/>
            <w:right w:val="none" w:sz="0" w:space="0" w:color="auto"/>
          </w:divBdr>
        </w:div>
      </w:divsChild>
    </w:div>
    <w:div w:id="455834794">
      <w:bodyDiv w:val="1"/>
      <w:marLeft w:val="0"/>
      <w:marRight w:val="0"/>
      <w:marTop w:val="0"/>
      <w:marBottom w:val="0"/>
      <w:divBdr>
        <w:top w:val="none" w:sz="0" w:space="0" w:color="auto"/>
        <w:left w:val="none" w:sz="0" w:space="0" w:color="auto"/>
        <w:bottom w:val="none" w:sz="0" w:space="0" w:color="auto"/>
        <w:right w:val="none" w:sz="0" w:space="0" w:color="auto"/>
      </w:divBdr>
      <w:divsChild>
        <w:div w:id="1122073190">
          <w:marLeft w:val="0"/>
          <w:marRight w:val="0"/>
          <w:marTop w:val="0"/>
          <w:marBottom w:val="0"/>
          <w:divBdr>
            <w:top w:val="none" w:sz="0" w:space="0" w:color="auto"/>
            <w:left w:val="none" w:sz="0" w:space="0" w:color="auto"/>
            <w:bottom w:val="none" w:sz="0" w:space="0" w:color="auto"/>
            <w:right w:val="none" w:sz="0" w:space="0" w:color="auto"/>
          </w:divBdr>
        </w:div>
        <w:div w:id="1294091169">
          <w:marLeft w:val="0"/>
          <w:marRight w:val="0"/>
          <w:marTop w:val="0"/>
          <w:marBottom w:val="0"/>
          <w:divBdr>
            <w:top w:val="none" w:sz="0" w:space="0" w:color="auto"/>
            <w:left w:val="none" w:sz="0" w:space="0" w:color="auto"/>
            <w:bottom w:val="none" w:sz="0" w:space="0" w:color="auto"/>
            <w:right w:val="none" w:sz="0" w:space="0" w:color="auto"/>
          </w:divBdr>
        </w:div>
        <w:div w:id="440034415">
          <w:marLeft w:val="0"/>
          <w:marRight w:val="0"/>
          <w:marTop w:val="0"/>
          <w:marBottom w:val="0"/>
          <w:divBdr>
            <w:top w:val="none" w:sz="0" w:space="0" w:color="auto"/>
            <w:left w:val="none" w:sz="0" w:space="0" w:color="auto"/>
            <w:bottom w:val="none" w:sz="0" w:space="0" w:color="auto"/>
            <w:right w:val="none" w:sz="0" w:space="0" w:color="auto"/>
          </w:divBdr>
        </w:div>
      </w:divsChild>
    </w:div>
    <w:div w:id="515965629">
      <w:bodyDiv w:val="1"/>
      <w:marLeft w:val="0"/>
      <w:marRight w:val="0"/>
      <w:marTop w:val="0"/>
      <w:marBottom w:val="0"/>
      <w:divBdr>
        <w:top w:val="none" w:sz="0" w:space="0" w:color="auto"/>
        <w:left w:val="none" w:sz="0" w:space="0" w:color="auto"/>
        <w:bottom w:val="none" w:sz="0" w:space="0" w:color="auto"/>
        <w:right w:val="none" w:sz="0" w:space="0" w:color="auto"/>
      </w:divBdr>
      <w:divsChild>
        <w:div w:id="131949373">
          <w:marLeft w:val="0"/>
          <w:marRight w:val="0"/>
          <w:marTop w:val="0"/>
          <w:marBottom w:val="0"/>
          <w:divBdr>
            <w:top w:val="none" w:sz="0" w:space="0" w:color="auto"/>
            <w:left w:val="none" w:sz="0" w:space="0" w:color="auto"/>
            <w:bottom w:val="none" w:sz="0" w:space="0" w:color="auto"/>
            <w:right w:val="none" w:sz="0" w:space="0" w:color="auto"/>
          </w:divBdr>
        </w:div>
        <w:div w:id="1249540412">
          <w:marLeft w:val="0"/>
          <w:marRight w:val="0"/>
          <w:marTop w:val="0"/>
          <w:marBottom w:val="0"/>
          <w:divBdr>
            <w:top w:val="none" w:sz="0" w:space="0" w:color="auto"/>
            <w:left w:val="none" w:sz="0" w:space="0" w:color="auto"/>
            <w:bottom w:val="none" w:sz="0" w:space="0" w:color="auto"/>
            <w:right w:val="none" w:sz="0" w:space="0" w:color="auto"/>
          </w:divBdr>
        </w:div>
      </w:divsChild>
    </w:div>
    <w:div w:id="527647122">
      <w:bodyDiv w:val="1"/>
      <w:marLeft w:val="0"/>
      <w:marRight w:val="0"/>
      <w:marTop w:val="0"/>
      <w:marBottom w:val="0"/>
      <w:divBdr>
        <w:top w:val="none" w:sz="0" w:space="0" w:color="auto"/>
        <w:left w:val="none" w:sz="0" w:space="0" w:color="auto"/>
        <w:bottom w:val="none" w:sz="0" w:space="0" w:color="auto"/>
        <w:right w:val="none" w:sz="0" w:space="0" w:color="auto"/>
      </w:divBdr>
      <w:divsChild>
        <w:div w:id="617688973">
          <w:marLeft w:val="0"/>
          <w:marRight w:val="0"/>
          <w:marTop w:val="0"/>
          <w:marBottom w:val="0"/>
          <w:divBdr>
            <w:top w:val="none" w:sz="0" w:space="0" w:color="auto"/>
            <w:left w:val="none" w:sz="0" w:space="0" w:color="auto"/>
            <w:bottom w:val="none" w:sz="0" w:space="0" w:color="auto"/>
            <w:right w:val="none" w:sz="0" w:space="0" w:color="auto"/>
          </w:divBdr>
        </w:div>
        <w:div w:id="1209878380">
          <w:marLeft w:val="0"/>
          <w:marRight w:val="0"/>
          <w:marTop w:val="0"/>
          <w:marBottom w:val="0"/>
          <w:divBdr>
            <w:top w:val="none" w:sz="0" w:space="0" w:color="auto"/>
            <w:left w:val="none" w:sz="0" w:space="0" w:color="auto"/>
            <w:bottom w:val="none" w:sz="0" w:space="0" w:color="auto"/>
            <w:right w:val="none" w:sz="0" w:space="0" w:color="auto"/>
          </w:divBdr>
        </w:div>
      </w:divsChild>
    </w:div>
    <w:div w:id="579487772">
      <w:bodyDiv w:val="1"/>
      <w:marLeft w:val="0"/>
      <w:marRight w:val="0"/>
      <w:marTop w:val="0"/>
      <w:marBottom w:val="0"/>
      <w:divBdr>
        <w:top w:val="none" w:sz="0" w:space="0" w:color="auto"/>
        <w:left w:val="none" w:sz="0" w:space="0" w:color="auto"/>
        <w:bottom w:val="none" w:sz="0" w:space="0" w:color="auto"/>
        <w:right w:val="none" w:sz="0" w:space="0" w:color="auto"/>
      </w:divBdr>
      <w:divsChild>
        <w:div w:id="1407023931">
          <w:marLeft w:val="0"/>
          <w:marRight w:val="0"/>
          <w:marTop w:val="0"/>
          <w:marBottom w:val="0"/>
          <w:divBdr>
            <w:top w:val="none" w:sz="0" w:space="0" w:color="auto"/>
            <w:left w:val="none" w:sz="0" w:space="0" w:color="auto"/>
            <w:bottom w:val="none" w:sz="0" w:space="0" w:color="auto"/>
            <w:right w:val="none" w:sz="0" w:space="0" w:color="auto"/>
          </w:divBdr>
        </w:div>
      </w:divsChild>
    </w:div>
    <w:div w:id="628632895">
      <w:bodyDiv w:val="1"/>
      <w:marLeft w:val="0"/>
      <w:marRight w:val="0"/>
      <w:marTop w:val="0"/>
      <w:marBottom w:val="0"/>
      <w:divBdr>
        <w:top w:val="none" w:sz="0" w:space="0" w:color="auto"/>
        <w:left w:val="none" w:sz="0" w:space="0" w:color="auto"/>
        <w:bottom w:val="none" w:sz="0" w:space="0" w:color="auto"/>
        <w:right w:val="none" w:sz="0" w:space="0" w:color="auto"/>
      </w:divBdr>
      <w:divsChild>
        <w:div w:id="1817066208">
          <w:marLeft w:val="0"/>
          <w:marRight w:val="0"/>
          <w:marTop w:val="0"/>
          <w:marBottom w:val="0"/>
          <w:divBdr>
            <w:top w:val="none" w:sz="0" w:space="0" w:color="auto"/>
            <w:left w:val="none" w:sz="0" w:space="0" w:color="auto"/>
            <w:bottom w:val="none" w:sz="0" w:space="0" w:color="auto"/>
            <w:right w:val="none" w:sz="0" w:space="0" w:color="auto"/>
          </w:divBdr>
        </w:div>
        <w:div w:id="1160388905">
          <w:marLeft w:val="0"/>
          <w:marRight w:val="0"/>
          <w:marTop w:val="0"/>
          <w:marBottom w:val="0"/>
          <w:divBdr>
            <w:top w:val="none" w:sz="0" w:space="0" w:color="auto"/>
            <w:left w:val="none" w:sz="0" w:space="0" w:color="auto"/>
            <w:bottom w:val="none" w:sz="0" w:space="0" w:color="auto"/>
            <w:right w:val="none" w:sz="0" w:space="0" w:color="auto"/>
          </w:divBdr>
        </w:div>
      </w:divsChild>
    </w:div>
    <w:div w:id="673610895">
      <w:bodyDiv w:val="1"/>
      <w:marLeft w:val="0"/>
      <w:marRight w:val="0"/>
      <w:marTop w:val="0"/>
      <w:marBottom w:val="0"/>
      <w:divBdr>
        <w:top w:val="none" w:sz="0" w:space="0" w:color="auto"/>
        <w:left w:val="none" w:sz="0" w:space="0" w:color="auto"/>
        <w:bottom w:val="none" w:sz="0" w:space="0" w:color="auto"/>
        <w:right w:val="none" w:sz="0" w:space="0" w:color="auto"/>
      </w:divBdr>
      <w:divsChild>
        <w:div w:id="1539783145">
          <w:marLeft w:val="0"/>
          <w:marRight w:val="0"/>
          <w:marTop w:val="0"/>
          <w:marBottom w:val="0"/>
          <w:divBdr>
            <w:top w:val="none" w:sz="0" w:space="0" w:color="auto"/>
            <w:left w:val="none" w:sz="0" w:space="0" w:color="auto"/>
            <w:bottom w:val="none" w:sz="0" w:space="0" w:color="auto"/>
            <w:right w:val="none" w:sz="0" w:space="0" w:color="auto"/>
          </w:divBdr>
        </w:div>
      </w:divsChild>
    </w:div>
    <w:div w:id="712386128">
      <w:bodyDiv w:val="1"/>
      <w:marLeft w:val="0"/>
      <w:marRight w:val="0"/>
      <w:marTop w:val="0"/>
      <w:marBottom w:val="0"/>
      <w:divBdr>
        <w:top w:val="none" w:sz="0" w:space="0" w:color="auto"/>
        <w:left w:val="none" w:sz="0" w:space="0" w:color="auto"/>
        <w:bottom w:val="none" w:sz="0" w:space="0" w:color="auto"/>
        <w:right w:val="none" w:sz="0" w:space="0" w:color="auto"/>
      </w:divBdr>
      <w:divsChild>
        <w:div w:id="708526883">
          <w:marLeft w:val="0"/>
          <w:marRight w:val="0"/>
          <w:marTop w:val="0"/>
          <w:marBottom w:val="0"/>
          <w:divBdr>
            <w:top w:val="none" w:sz="0" w:space="0" w:color="auto"/>
            <w:left w:val="none" w:sz="0" w:space="0" w:color="auto"/>
            <w:bottom w:val="none" w:sz="0" w:space="0" w:color="auto"/>
            <w:right w:val="none" w:sz="0" w:space="0" w:color="auto"/>
          </w:divBdr>
        </w:div>
      </w:divsChild>
    </w:div>
    <w:div w:id="768890597">
      <w:bodyDiv w:val="1"/>
      <w:marLeft w:val="0"/>
      <w:marRight w:val="0"/>
      <w:marTop w:val="0"/>
      <w:marBottom w:val="0"/>
      <w:divBdr>
        <w:top w:val="none" w:sz="0" w:space="0" w:color="auto"/>
        <w:left w:val="none" w:sz="0" w:space="0" w:color="auto"/>
        <w:bottom w:val="none" w:sz="0" w:space="0" w:color="auto"/>
        <w:right w:val="none" w:sz="0" w:space="0" w:color="auto"/>
      </w:divBdr>
      <w:divsChild>
        <w:div w:id="534513079">
          <w:marLeft w:val="0"/>
          <w:marRight w:val="0"/>
          <w:marTop w:val="0"/>
          <w:marBottom w:val="0"/>
          <w:divBdr>
            <w:top w:val="none" w:sz="0" w:space="0" w:color="auto"/>
            <w:left w:val="none" w:sz="0" w:space="0" w:color="auto"/>
            <w:bottom w:val="none" w:sz="0" w:space="0" w:color="auto"/>
            <w:right w:val="none" w:sz="0" w:space="0" w:color="auto"/>
          </w:divBdr>
        </w:div>
        <w:div w:id="899825022">
          <w:marLeft w:val="0"/>
          <w:marRight w:val="0"/>
          <w:marTop w:val="0"/>
          <w:marBottom w:val="0"/>
          <w:divBdr>
            <w:top w:val="none" w:sz="0" w:space="0" w:color="auto"/>
            <w:left w:val="none" w:sz="0" w:space="0" w:color="auto"/>
            <w:bottom w:val="none" w:sz="0" w:space="0" w:color="auto"/>
            <w:right w:val="none" w:sz="0" w:space="0" w:color="auto"/>
          </w:divBdr>
        </w:div>
      </w:divsChild>
    </w:div>
    <w:div w:id="810292266">
      <w:bodyDiv w:val="1"/>
      <w:marLeft w:val="0"/>
      <w:marRight w:val="0"/>
      <w:marTop w:val="0"/>
      <w:marBottom w:val="0"/>
      <w:divBdr>
        <w:top w:val="none" w:sz="0" w:space="0" w:color="auto"/>
        <w:left w:val="none" w:sz="0" w:space="0" w:color="auto"/>
        <w:bottom w:val="none" w:sz="0" w:space="0" w:color="auto"/>
        <w:right w:val="none" w:sz="0" w:space="0" w:color="auto"/>
      </w:divBdr>
      <w:divsChild>
        <w:div w:id="796486088">
          <w:marLeft w:val="0"/>
          <w:marRight w:val="0"/>
          <w:marTop w:val="0"/>
          <w:marBottom w:val="0"/>
          <w:divBdr>
            <w:top w:val="none" w:sz="0" w:space="0" w:color="auto"/>
            <w:left w:val="none" w:sz="0" w:space="0" w:color="auto"/>
            <w:bottom w:val="none" w:sz="0" w:space="0" w:color="auto"/>
            <w:right w:val="none" w:sz="0" w:space="0" w:color="auto"/>
          </w:divBdr>
        </w:div>
        <w:div w:id="1339886626">
          <w:marLeft w:val="0"/>
          <w:marRight w:val="0"/>
          <w:marTop w:val="0"/>
          <w:marBottom w:val="0"/>
          <w:divBdr>
            <w:top w:val="none" w:sz="0" w:space="0" w:color="auto"/>
            <w:left w:val="none" w:sz="0" w:space="0" w:color="auto"/>
            <w:bottom w:val="none" w:sz="0" w:space="0" w:color="auto"/>
            <w:right w:val="none" w:sz="0" w:space="0" w:color="auto"/>
          </w:divBdr>
        </w:div>
        <w:div w:id="246883312">
          <w:marLeft w:val="0"/>
          <w:marRight w:val="0"/>
          <w:marTop w:val="0"/>
          <w:marBottom w:val="0"/>
          <w:divBdr>
            <w:top w:val="none" w:sz="0" w:space="0" w:color="auto"/>
            <w:left w:val="none" w:sz="0" w:space="0" w:color="auto"/>
            <w:bottom w:val="none" w:sz="0" w:space="0" w:color="auto"/>
            <w:right w:val="none" w:sz="0" w:space="0" w:color="auto"/>
          </w:divBdr>
        </w:div>
      </w:divsChild>
    </w:div>
    <w:div w:id="819545003">
      <w:bodyDiv w:val="1"/>
      <w:marLeft w:val="0"/>
      <w:marRight w:val="0"/>
      <w:marTop w:val="0"/>
      <w:marBottom w:val="0"/>
      <w:divBdr>
        <w:top w:val="none" w:sz="0" w:space="0" w:color="auto"/>
        <w:left w:val="none" w:sz="0" w:space="0" w:color="auto"/>
        <w:bottom w:val="none" w:sz="0" w:space="0" w:color="auto"/>
        <w:right w:val="none" w:sz="0" w:space="0" w:color="auto"/>
      </w:divBdr>
      <w:divsChild>
        <w:div w:id="739331406">
          <w:marLeft w:val="0"/>
          <w:marRight w:val="0"/>
          <w:marTop w:val="0"/>
          <w:marBottom w:val="0"/>
          <w:divBdr>
            <w:top w:val="none" w:sz="0" w:space="0" w:color="auto"/>
            <w:left w:val="none" w:sz="0" w:space="0" w:color="auto"/>
            <w:bottom w:val="none" w:sz="0" w:space="0" w:color="auto"/>
            <w:right w:val="none" w:sz="0" w:space="0" w:color="auto"/>
          </w:divBdr>
        </w:div>
        <w:div w:id="912734607">
          <w:marLeft w:val="0"/>
          <w:marRight w:val="0"/>
          <w:marTop w:val="0"/>
          <w:marBottom w:val="0"/>
          <w:divBdr>
            <w:top w:val="none" w:sz="0" w:space="0" w:color="auto"/>
            <w:left w:val="none" w:sz="0" w:space="0" w:color="auto"/>
            <w:bottom w:val="none" w:sz="0" w:space="0" w:color="auto"/>
            <w:right w:val="none" w:sz="0" w:space="0" w:color="auto"/>
          </w:divBdr>
        </w:div>
      </w:divsChild>
    </w:div>
    <w:div w:id="882329999">
      <w:bodyDiv w:val="1"/>
      <w:marLeft w:val="0"/>
      <w:marRight w:val="0"/>
      <w:marTop w:val="0"/>
      <w:marBottom w:val="0"/>
      <w:divBdr>
        <w:top w:val="none" w:sz="0" w:space="0" w:color="auto"/>
        <w:left w:val="none" w:sz="0" w:space="0" w:color="auto"/>
        <w:bottom w:val="none" w:sz="0" w:space="0" w:color="auto"/>
        <w:right w:val="none" w:sz="0" w:space="0" w:color="auto"/>
      </w:divBdr>
      <w:divsChild>
        <w:div w:id="1495074699">
          <w:marLeft w:val="0"/>
          <w:marRight w:val="0"/>
          <w:marTop w:val="0"/>
          <w:marBottom w:val="0"/>
          <w:divBdr>
            <w:top w:val="none" w:sz="0" w:space="0" w:color="auto"/>
            <w:left w:val="none" w:sz="0" w:space="0" w:color="auto"/>
            <w:bottom w:val="none" w:sz="0" w:space="0" w:color="auto"/>
            <w:right w:val="none" w:sz="0" w:space="0" w:color="auto"/>
          </w:divBdr>
        </w:div>
        <w:div w:id="2039696828">
          <w:marLeft w:val="0"/>
          <w:marRight w:val="0"/>
          <w:marTop w:val="0"/>
          <w:marBottom w:val="0"/>
          <w:divBdr>
            <w:top w:val="none" w:sz="0" w:space="0" w:color="auto"/>
            <w:left w:val="none" w:sz="0" w:space="0" w:color="auto"/>
            <w:bottom w:val="none" w:sz="0" w:space="0" w:color="auto"/>
            <w:right w:val="none" w:sz="0" w:space="0" w:color="auto"/>
          </w:divBdr>
        </w:div>
      </w:divsChild>
    </w:div>
    <w:div w:id="907498309">
      <w:bodyDiv w:val="1"/>
      <w:marLeft w:val="0"/>
      <w:marRight w:val="0"/>
      <w:marTop w:val="0"/>
      <w:marBottom w:val="0"/>
      <w:divBdr>
        <w:top w:val="none" w:sz="0" w:space="0" w:color="auto"/>
        <w:left w:val="none" w:sz="0" w:space="0" w:color="auto"/>
        <w:bottom w:val="none" w:sz="0" w:space="0" w:color="auto"/>
        <w:right w:val="none" w:sz="0" w:space="0" w:color="auto"/>
      </w:divBdr>
      <w:divsChild>
        <w:div w:id="185993388">
          <w:marLeft w:val="0"/>
          <w:marRight w:val="0"/>
          <w:marTop w:val="0"/>
          <w:marBottom w:val="0"/>
          <w:divBdr>
            <w:top w:val="none" w:sz="0" w:space="0" w:color="auto"/>
            <w:left w:val="none" w:sz="0" w:space="0" w:color="auto"/>
            <w:bottom w:val="none" w:sz="0" w:space="0" w:color="auto"/>
            <w:right w:val="none" w:sz="0" w:space="0" w:color="auto"/>
          </w:divBdr>
        </w:div>
      </w:divsChild>
    </w:div>
    <w:div w:id="1117064562">
      <w:bodyDiv w:val="1"/>
      <w:marLeft w:val="0"/>
      <w:marRight w:val="0"/>
      <w:marTop w:val="0"/>
      <w:marBottom w:val="0"/>
      <w:divBdr>
        <w:top w:val="none" w:sz="0" w:space="0" w:color="auto"/>
        <w:left w:val="none" w:sz="0" w:space="0" w:color="auto"/>
        <w:bottom w:val="none" w:sz="0" w:space="0" w:color="auto"/>
        <w:right w:val="none" w:sz="0" w:space="0" w:color="auto"/>
      </w:divBdr>
    </w:div>
    <w:div w:id="1301497186">
      <w:bodyDiv w:val="1"/>
      <w:marLeft w:val="0"/>
      <w:marRight w:val="0"/>
      <w:marTop w:val="0"/>
      <w:marBottom w:val="0"/>
      <w:divBdr>
        <w:top w:val="none" w:sz="0" w:space="0" w:color="auto"/>
        <w:left w:val="none" w:sz="0" w:space="0" w:color="auto"/>
        <w:bottom w:val="none" w:sz="0" w:space="0" w:color="auto"/>
        <w:right w:val="none" w:sz="0" w:space="0" w:color="auto"/>
      </w:divBdr>
      <w:divsChild>
        <w:div w:id="2009482964">
          <w:marLeft w:val="0"/>
          <w:marRight w:val="0"/>
          <w:marTop w:val="0"/>
          <w:marBottom w:val="0"/>
          <w:divBdr>
            <w:top w:val="none" w:sz="0" w:space="0" w:color="auto"/>
            <w:left w:val="none" w:sz="0" w:space="0" w:color="auto"/>
            <w:bottom w:val="none" w:sz="0" w:space="0" w:color="auto"/>
            <w:right w:val="none" w:sz="0" w:space="0" w:color="auto"/>
          </w:divBdr>
        </w:div>
      </w:divsChild>
    </w:div>
    <w:div w:id="1333140577">
      <w:bodyDiv w:val="1"/>
      <w:marLeft w:val="0"/>
      <w:marRight w:val="0"/>
      <w:marTop w:val="0"/>
      <w:marBottom w:val="0"/>
      <w:divBdr>
        <w:top w:val="none" w:sz="0" w:space="0" w:color="auto"/>
        <w:left w:val="none" w:sz="0" w:space="0" w:color="auto"/>
        <w:bottom w:val="none" w:sz="0" w:space="0" w:color="auto"/>
        <w:right w:val="none" w:sz="0" w:space="0" w:color="auto"/>
      </w:divBdr>
      <w:divsChild>
        <w:div w:id="660624846">
          <w:marLeft w:val="0"/>
          <w:marRight w:val="0"/>
          <w:marTop w:val="0"/>
          <w:marBottom w:val="0"/>
          <w:divBdr>
            <w:top w:val="none" w:sz="0" w:space="0" w:color="auto"/>
            <w:left w:val="none" w:sz="0" w:space="0" w:color="auto"/>
            <w:bottom w:val="none" w:sz="0" w:space="0" w:color="auto"/>
            <w:right w:val="none" w:sz="0" w:space="0" w:color="auto"/>
          </w:divBdr>
        </w:div>
        <w:div w:id="1716613977">
          <w:marLeft w:val="0"/>
          <w:marRight w:val="0"/>
          <w:marTop w:val="0"/>
          <w:marBottom w:val="0"/>
          <w:divBdr>
            <w:top w:val="none" w:sz="0" w:space="0" w:color="auto"/>
            <w:left w:val="none" w:sz="0" w:space="0" w:color="auto"/>
            <w:bottom w:val="none" w:sz="0" w:space="0" w:color="auto"/>
            <w:right w:val="none" w:sz="0" w:space="0" w:color="auto"/>
          </w:divBdr>
        </w:div>
      </w:divsChild>
    </w:div>
    <w:div w:id="1437410239">
      <w:bodyDiv w:val="1"/>
      <w:marLeft w:val="0"/>
      <w:marRight w:val="0"/>
      <w:marTop w:val="0"/>
      <w:marBottom w:val="0"/>
      <w:divBdr>
        <w:top w:val="none" w:sz="0" w:space="0" w:color="auto"/>
        <w:left w:val="none" w:sz="0" w:space="0" w:color="auto"/>
        <w:bottom w:val="none" w:sz="0" w:space="0" w:color="auto"/>
        <w:right w:val="none" w:sz="0" w:space="0" w:color="auto"/>
      </w:divBdr>
      <w:divsChild>
        <w:div w:id="930502504">
          <w:marLeft w:val="0"/>
          <w:marRight w:val="0"/>
          <w:marTop w:val="0"/>
          <w:marBottom w:val="0"/>
          <w:divBdr>
            <w:top w:val="none" w:sz="0" w:space="0" w:color="auto"/>
            <w:left w:val="none" w:sz="0" w:space="0" w:color="auto"/>
            <w:bottom w:val="none" w:sz="0" w:space="0" w:color="auto"/>
            <w:right w:val="none" w:sz="0" w:space="0" w:color="auto"/>
          </w:divBdr>
        </w:div>
      </w:divsChild>
    </w:div>
    <w:div w:id="1461612799">
      <w:bodyDiv w:val="1"/>
      <w:marLeft w:val="0"/>
      <w:marRight w:val="0"/>
      <w:marTop w:val="0"/>
      <w:marBottom w:val="0"/>
      <w:divBdr>
        <w:top w:val="none" w:sz="0" w:space="0" w:color="auto"/>
        <w:left w:val="none" w:sz="0" w:space="0" w:color="auto"/>
        <w:bottom w:val="none" w:sz="0" w:space="0" w:color="auto"/>
        <w:right w:val="none" w:sz="0" w:space="0" w:color="auto"/>
      </w:divBdr>
      <w:divsChild>
        <w:div w:id="694381858">
          <w:marLeft w:val="0"/>
          <w:marRight w:val="0"/>
          <w:marTop w:val="0"/>
          <w:marBottom w:val="0"/>
          <w:divBdr>
            <w:top w:val="none" w:sz="0" w:space="0" w:color="auto"/>
            <w:left w:val="none" w:sz="0" w:space="0" w:color="auto"/>
            <w:bottom w:val="none" w:sz="0" w:space="0" w:color="auto"/>
            <w:right w:val="none" w:sz="0" w:space="0" w:color="auto"/>
          </w:divBdr>
        </w:div>
      </w:divsChild>
    </w:div>
    <w:div w:id="1495878274">
      <w:bodyDiv w:val="1"/>
      <w:marLeft w:val="0"/>
      <w:marRight w:val="0"/>
      <w:marTop w:val="0"/>
      <w:marBottom w:val="0"/>
      <w:divBdr>
        <w:top w:val="none" w:sz="0" w:space="0" w:color="auto"/>
        <w:left w:val="none" w:sz="0" w:space="0" w:color="auto"/>
        <w:bottom w:val="none" w:sz="0" w:space="0" w:color="auto"/>
        <w:right w:val="none" w:sz="0" w:space="0" w:color="auto"/>
      </w:divBdr>
      <w:divsChild>
        <w:div w:id="679162764">
          <w:marLeft w:val="0"/>
          <w:marRight w:val="0"/>
          <w:marTop w:val="0"/>
          <w:marBottom w:val="0"/>
          <w:divBdr>
            <w:top w:val="none" w:sz="0" w:space="0" w:color="auto"/>
            <w:left w:val="none" w:sz="0" w:space="0" w:color="auto"/>
            <w:bottom w:val="none" w:sz="0" w:space="0" w:color="auto"/>
            <w:right w:val="none" w:sz="0" w:space="0" w:color="auto"/>
          </w:divBdr>
        </w:div>
        <w:div w:id="738208006">
          <w:marLeft w:val="0"/>
          <w:marRight w:val="0"/>
          <w:marTop w:val="0"/>
          <w:marBottom w:val="0"/>
          <w:divBdr>
            <w:top w:val="none" w:sz="0" w:space="0" w:color="auto"/>
            <w:left w:val="none" w:sz="0" w:space="0" w:color="auto"/>
            <w:bottom w:val="none" w:sz="0" w:space="0" w:color="auto"/>
            <w:right w:val="none" w:sz="0" w:space="0" w:color="auto"/>
          </w:divBdr>
        </w:div>
      </w:divsChild>
    </w:div>
    <w:div w:id="1575165858">
      <w:bodyDiv w:val="1"/>
      <w:marLeft w:val="0"/>
      <w:marRight w:val="0"/>
      <w:marTop w:val="0"/>
      <w:marBottom w:val="0"/>
      <w:divBdr>
        <w:top w:val="none" w:sz="0" w:space="0" w:color="auto"/>
        <w:left w:val="none" w:sz="0" w:space="0" w:color="auto"/>
        <w:bottom w:val="none" w:sz="0" w:space="0" w:color="auto"/>
        <w:right w:val="none" w:sz="0" w:space="0" w:color="auto"/>
      </w:divBdr>
      <w:divsChild>
        <w:div w:id="1730301318">
          <w:marLeft w:val="0"/>
          <w:marRight w:val="0"/>
          <w:marTop w:val="0"/>
          <w:marBottom w:val="0"/>
          <w:divBdr>
            <w:top w:val="none" w:sz="0" w:space="0" w:color="auto"/>
            <w:left w:val="none" w:sz="0" w:space="0" w:color="auto"/>
            <w:bottom w:val="none" w:sz="0" w:space="0" w:color="auto"/>
            <w:right w:val="none" w:sz="0" w:space="0" w:color="auto"/>
          </w:divBdr>
        </w:div>
        <w:div w:id="573048291">
          <w:marLeft w:val="0"/>
          <w:marRight w:val="0"/>
          <w:marTop w:val="0"/>
          <w:marBottom w:val="0"/>
          <w:divBdr>
            <w:top w:val="none" w:sz="0" w:space="0" w:color="auto"/>
            <w:left w:val="none" w:sz="0" w:space="0" w:color="auto"/>
            <w:bottom w:val="none" w:sz="0" w:space="0" w:color="auto"/>
            <w:right w:val="none" w:sz="0" w:space="0" w:color="auto"/>
          </w:divBdr>
        </w:div>
      </w:divsChild>
    </w:div>
    <w:div w:id="1640453297">
      <w:bodyDiv w:val="1"/>
      <w:marLeft w:val="0"/>
      <w:marRight w:val="0"/>
      <w:marTop w:val="0"/>
      <w:marBottom w:val="0"/>
      <w:divBdr>
        <w:top w:val="none" w:sz="0" w:space="0" w:color="auto"/>
        <w:left w:val="none" w:sz="0" w:space="0" w:color="auto"/>
        <w:bottom w:val="none" w:sz="0" w:space="0" w:color="auto"/>
        <w:right w:val="none" w:sz="0" w:space="0" w:color="auto"/>
      </w:divBdr>
      <w:divsChild>
        <w:div w:id="1888561127">
          <w:marLeft w:val="0"/>
          <w:marRight w:val="0"/>
          <w:marTop w:val="0"/>
          <w:marBottom w:val="0"/>
          <w:divBdr>
            <w:top w:val="none" w:sz="0" w:space="0" w:color="auto"/>
            <w:left w:val="none" w:sz="0" w:space="0" w:color="auto"/>
            <w:bottom w:val="none" w:sz="0" w:space="0" w:color="auto"/>
            <w:right w:val="none" w:sz="0" w:space="0" w:color="auto"/>
          </w:divBdr>
        </w:div>
      </w:divsChild>
    </w:div>
    <w:div w:id="1678652017">
      <w:bodyDiv w:val="1"/>
      <w:marLeft w:val="0"/>
      <w:marRight w:val="0"/>
      <w:marTop w:val="0"/>
      <w:marBottom w:val="0"/>
      <w:divBdr>
        <w:top w:val="none" w:sz="0" w:space="0" w:color="auto"/>
        <w:left w:val="none" w:sz="0" w:space="0" w:color="auto"/>
        <w:bottom w:val="none" w:sz="0" w:space="0" w:color="auto"/>
        <w:right w:val="none" w:sz="0" w:space="0" w:color="auto"/>
      </w:divBdr>
      <w:divsChild>
        <w:div w:id="910820031">
          <w:marLeft w:val="0"/>
          <w:marRight w:val="0"/>
          <w:marTop w:val="0"/>
          <w:marBottom w:val="0"/>
          <w:divBdr>
            <w:top w:val="none" w:sz="0" w:space="0" w:color="auto"/>
            <w:left w:val="none" w:sz="0" w:space="0" w:color="auto"/>
            <w:bottom w:val="none" w:sz="0" w:space="0" w:color="auto"/>
            <w:right w:val="none" w:sz="0" w:space="0" w:color="auto"/>
          </w:divBdr>
        </w:div>
      </w:divsChild>
    </w:div>
    <w:div w:id="1727800082">
      <w:bodyDiv w:val="1"/>
      <w:marLeft w:val="0"/>
      <w:marRight w:val="0"/>
      <w:marTop w:val="0"/>
      <w:marBottom w:val="0"/>
      <w:divBdr>
        <w:top w:val="none" w:sz="0" w:space="0" w:color="auto"/>
        <w:left w:val="none" w:sz="0" w:space="0" w:color="auto"/>
        <w:bottom w:val="none" w:sz="0" w:space="0" w:color="auto"/>
        <w:right w:val="none" w:sz="0" w:space="0" w:color="auto"/>
      </w:divBdr>
      <w:divsChild>
        <w:div w:id="391119878">
          <w:marLeft w:val="0"/>
          <w:marRight w:val="0"/>
          <w:marTop w:val="0"/>
          <w:marBottom w:val="0"/>
          <w:divBdr>
            <w:top w:val="none" w:sz="0" w:space="0" w:color="auto"/>
            <w:left w:val="none" w:sz="0" w:space="0" w:color="auto"/>
            <w:bottom w:val="none" w:sz="0" w:space="0" w:color="auto"/>
            <w:right w:val="none" w:sz="0" w:space="0" w:color="auto"/>
          </w:divBdr>
        </w:div>
      </w:divsChild>
    </w:div>
    <w:div w:id="1739087387">
      <w:bodyDiv w:val="1"/>
      <w:marLeft w:val="0"/>
      <w:marRight w:val="0"/>
      <w:marTop w:val="0"/>
      <w:marBottom w:val="0"/>
      <w:divBdr>
        <w:top w:val="none" w:sz="0" w:space="0" w:color="auto"/>
        <w:left w:val="none" w:sz="0" w:space="0" w:color="auto"/>
        <w:bottom w:val="none" w:sz="0" w:space="0" w:color="auto"/>
        <w:right w:val="none" w:sz="0" w:space="0" w:color="auto"/>
      </w:divBdr>
      <w:divsChild>
        <w:div w:id="2132018330">
          <w:marLeft w:val="0"/>
          <w:marRight w:val="0"/>
          <w:marTop w:val="0"/>
          <w:marBottom w:val="0"/>
          <w:divBdr>
            <w:top w:val="none" w:sz="0" w:space="0" w:color="auto"/>
            <w:left w:val="none" w:sz="0" w:space="0" w:color="auto"/>
            <w:bottom w:val="none" w:sz="0" w:space="0" w:color="auto"/>
            <w:right w:val="none" w:sz="0" w:space="0" w:color="auto"/>
          </w:divBdr>
        </w:div>
        <w:div w:id="1339425087">
          <w:marLeft w:val="0"/>
          <w:marRight w:val="0"/>
          <w:marTop w:val="0"/>
          <w:marBottom w:val="0"/>
          <w:divBdr>
            <w:top w:val="none" w:sz="0" w:space="0" w:color="auto"/>
            <w:left w:val="none" w:sz="0" w:space="0" w:color="auto"/>
            <w:bottom w:val="none" w:sz="0" w:space="0" w:color="auto"/>
            <w:right w:val="none" w:sz="0" w:space="0" w:color="auto"/>
          </w:divBdr>
          <w:divsChild>
            <w:div w:id="533229913">
              <w:marLeft w:val="0"/>
              <w:marRight w:val="0"/>
              <w:marTop w:val="0"/>
              <w:marBottom w:val="0"/>
              <w:divBdr>
                <w:top w:val="none" w:sz="0" w:space="0" w:color="auto"/>
                <w:left w:val="none" w:sz="0" w:space="0" w:color="auto"/>
                <w:bottom w:val="none" w:sz="0" w:space="0" w:color="auto"/>
                <w:right w:val="none" w:sz="0" w:space="0" w:color="auto"/>
              </w:divBdr>
            </w:div>
            <w:div w:id="235674110">
              <w:marLeft w:val="0"/>
              <w:marRight w:val="0"/>
              <w:marTop w:val="0"/>
              <w:marBottom w:val="0"/>
              <w:divBdr>
                <w:top w:val="none" w:sz="0" w:space="0" w:color="auto"/>
                <w:left w:val="none" w:sz="0" w:space="0" w:color="auto"/>
                <w:bottom w:val="none" w:sz="0" w:space="0" w:color="auto"/>
                <w:right w:val="none" w:sz="0" w:space="0" w:color="auto"/>
              </w:divBdr>
            </w:div>
            <w:div w:id="651905534">
              <w:marLeft w:val="0"/>
              <w:marRight w:val="0"/>
              <w:marTop w:val="0"/>
              <w:marBottom w:val="0"/>
              <w:divBdr>
                <w:top w:val="none" w:sz="0" w:space="0" w:color="auto"/>
                <w:left w:val="none" w:sz="0" w:space="0" w:color="auto"/>
                <w:bottom w:val="none" w:sz="0" w:space="0" w:color="auto"/>
                <w:right w:val="none" w:sz="0" w:space="0" w:color="auto"/>
              </w:divBdr>
            </w:div>
            <w:div w:id="672531138">
              <w:marLeft w:val="0"/>
              <w:marRight w:val="0"/>
              <w:marTop w:val="0"/>
              <w:marBottom w:val="0"/>
              <w:divBdr>
                <w:top w:val="none" w:sz="0" w:space="0" w:color="auto"/>
                <w:left w:val="none" w:sz="0" w:space="0" w:color="auto"/>
                <w:bottom w:val="none" w:sz="0" w:space="0" w:color="auto"/>
                <w:right w:val="none" w:sz="0" w:space="0" w:color="auto"/>
              </w:divBdr>
            </w:div>
            <w:div w:id="1720779446">
              <w:marLeft w:val="0"/>
              <w:marRight w:val="0"/>
              <w:marTop w:val="0"/>
              <w:marBottom w:val="0"/>
              <w:divBdr>
                <w:top w:val="none" w:sz="0" w:space="0" w:color="auto"/>
                <w:left w:val="none" w:sz="0" w:space="0" w:color="auto"/>
                <w:bottom w:val="none" w:sz="0" w:space="0" w:color="auto"/>
                <w:right w:val="none" w:sz="0" w:space="0" w:color="auto"/>
              </w:divBdr>
            </w:div>
            <w:div w:id="255481822">
              <w:marLeft w:val="0"/>
              <w:marRight w:val="0"/>
              <w:marTop w:val="0"/>
              <w:marBottom w:val="0"/>
              <w:divBdr>
                <w:top w:val="none" w:sz="0" w:space="0" w:color="auto"/>
                <w:left w:val="none" w:sz="0" w:space="0" w:color="auto"/>
                <w:bottom w:val="none" w:sz="0" w:space="0" w:color="auto"/>
                <w:right w:val="none" w:sz="0" w:space="0" w:color="auto"/>
              </w:divBdr>
            </w:div>
            <w:div w:id="2133935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5320315">
      <w:bodyDiv w:val="1"/>
      <w:marLeft w:val="0"/>
      <w:marRight w:val="0"/>
      <w:marTop w:val="0"/>
      <w:marBottom w:val="0"/>
      <w:divBdr>
        <w:top w:val="none" w:sz="0" w:space="0" w:color="auto"/>
        <w:left w:val="none" w:sz="0" w:space="0" w:color="auto"/>
        <w:bottom w:val="none" w:sz="0" w:space="0" w:color="auto"/>
        <w:right w:val="none" w:sz="0" w:space="0" w:color="auto"/>
      </w:divBdr>
      <w:divsChild>
        <w:div w:id="662779681">
          <w:marLeft w:val="0"/>
          <w:marRight w:val="0"/>
          <w:marTop w:val="0"/>
          <w:marBottom w:val="0"/>
          <w:divBdr>
            <w:top w:val="none" w:sz="0" w:space="0" w:color="auto"/>
            <w:left w:val="none" w:sz="0" w:space="0" w:color="auto"/>
            <w:bottom w:val="none" w:sz="0" w:space="0" w:color="auto"/>
            <w:right w:val="none" w:sz="0" w:space="0" w:color="auto"/>
          </w:divBdr>
        </w:div>
        <w:div w:id="2022899775">
          <w:marLeft w:val="0"/>
          <w:marRight w:val="0"/>
          <w:marTop w:val="0"/>
          <w:marBottom w:val="0"/>
          <w:divBdr>
            <w:top w:val="none" w:sz="0" w:space="0" w:color="auto"/>
            <w:left w:val="none" w:sz="0" w:space="0" w:color="auto"/>
            <w:bottom w:val="none" w:sz="0" w:space="0" w:color="auto"/>
            <w:right w:val="none" w:sz="0" w:space="0" w:color="auto"/>
          </w:divBdr>
        </w:div>
      </w:divsChild>
    </w:div>
    <w:div w:id="1847593178">
      <w:bodyDiv w:val="1"/>
      <w:marLeft w:val="0"/>
      <w:marRight w:val="0"/>
      <w:marTop w:val="0"/>
      <w:marBottom w:val="0"/>
      <w:divBdr>
        <w:top w:val="none" w:sz="0" w:space="0" w:color="auto"/>
        <w:left w:val="none" w:sz="0" w:space="0" w:color="auto"/>
        <w:bottom w:val="none" w:sz="0" w:space="0" w:color="auto"/>
        <w:right w:val="none" w:sz="0" w:space="0" w:color="auto"/>
      </w:divBdr>
    </w:div>
    <w:div w:id="2093503641">
      <w:bodyDiv w:val="1"/>
      <w:marLeft w:val="0"/>
      <w:marRight w:val="0"/>
      <w:marTop w:val="0"/>
      <w:marBottom w:val="0"/>
      <w:divBdr>
        <w:top w:val="none" w:sz="0" w:space="0" w:color="auto"/>
        <w:left w:val="none" w:sz="0" w:space="0" w:color="auto"/>
        <w:bottom w:val="none" w:sz="0" w:space="0" w:color="auto"/>
        <w:right w:val="none" w:sz="0" w:space="0" w:color="auto"/>
      </w:divBdr>
      <w:divsChild>
        <w:div w:id="1378437348">
          <w:marLeft w:val="0"/>
          <w:marRight w:val="0"/>
          <w:marTop w:val="0"/>
          <w:marBottom w:val="0"/>
          <w:divBdr>
            <w:top w:val="none" w:sz="0" w:space="0" w:color="auto"/>
            <w:left w:val="none" w:sz="0" w:space="0" w:color="auto"/>
            <w:bottom w:val="none" w:sz="0" w:space="0" w:color="auto"/>
            <w:right w:val="none" w:sz="0" w:space="0" w:color="auto"/>
          </w:divBdr>
        </w:div>
      </w:divsChild>
    </w:div>
    <w:div w:id="2107076028">
      <w:bodyDiv w:val="1"/>
      <w:marLeft w:val="0"/>
      <w:marRight w:val="0"/>
      <w:marTop w:val="0"/>
      <w:marBottom w:val="0"/>
      <w:divBdr>
        <w:top w:val="none" w:sz="0" w:space="0" w:color="auto"/>
        <w:left w:val="none" w:sz="0" w:space="0" w:color="auto"/>
        <w:bottom w:val="none" w:sz="0" w:space="0" w:color="auto"/>
        <w:right w:val="none" w:sz="0" w:space="0" w:color="auto"/>
      </w:divBdr>
      <w:divsChild>
        <w:div w:id="848645226">
          <w:marLeft w:val="0"/>
          <w:marRight w:val="0"/>
          <w:marTop w:val="0"/>
          <w:marBottom w:val="0"/>
          <w:divBdr>
            <w:top w:val="none" w:sz="0" w:space="0" w:color="auto"/>
            <w:left w:val="none" w:sz="0" w:space="0" w:color="auto"/>
            <w:bottom w:val="none" w:sz="0" w:space="0" w:color="auto"/>
            <w:right w:val="none" w:sz="0" w:space="0" w:color="auto"/>
          </w:divBdr>
        </w:div>
        <w:div w:id="2122189768">
          <w:marLeft w:val="0"/>
          <w:marRight w:val="0"/>
          <w:marTop w:val="0"/>
          <w:marBottom w:val="0"/>
          <w:divBdr>
            <w:top w:val="none" w:sz="0" w:space="0" w:color="auto"/>
            <w:left w:val="none" w:sz="0" w:space="0" w:color="auto"/>
            <w:bottom w:val="none" w:sz="0" w:space="0" w:color="auto"/>
            <w:right w:val="none" w:sz="0" w:space="0" w:color="auto"/>
          </w:divBdr>
          <w:divsChild>
            <w:div w:id="532496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g"/><Relationship Id="rId13" Type="http://schemas.openxmlformats.org/officeDocument/2006/relationships/hyperlink" Target="https://www.zeugen-christi.de/" TargetMode="External"/><Relationship Id="rId3" Type="http://schemas.openxmlformats.org/officeDocument/2006/relationships/settings" Target="settings.xml"/><Relationship Id="rId7" Type="http://schemas.openxmlformats.org/officeDocument/2006/relationships/image" Target="media/image1.jpg"/><Relationship Id="rId12" Type="http://schemas.openxmlformats.org/officeDocument/2006/relationships/hyperlink" Target="https://gebete.glaubensstimme.de/"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s://briefe.glaubensstimme.de/"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www.alte-lieder.de/" TargetMode="External"/><Relationship Id="rId4" Type="http://schemas.openxmlformats.org/officeDocument/2006/relationships/webSettings" Target="webSettings.xml"/><Relationship Id="rId9" Type="http://schemas.openxmlformats.org/officeDocument/2006/relationships/hyperlink" Target="https://www.glaubensstimme.de/"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ndre\Documents\Benutzerdefinierte%20Office-Vorlagen\Glaubensstimme%202025%20-%20Dezember.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6E67BD-9951-4477-8FA4-FBD6208F52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Glaubensstimme 2025 - Dezember.dotx</Template>
  <TotalTime>0</TotalTime>
  <Pages>43</Pages>
  <Words>6962</Words>
  <Characters>43867</Characters>
  <Application>Microsoft Office Word</Application>
  <DocSecurity>0</DocSecurity>
  <Lines>365</Lines>
  <Paragraphs>101</Paragraphs>
  <ScaleCrop>false</ScaleCrop>
  <HeadingPairs>
    <vt:vector size="2" baseType="variant">
      <vt:variant>
        <vt:lpstr>Titel</vt:lpstr>
      </vt:variant>
      <vt:variant>
        <vt:i4>1</vt:i4>
      </vt:variant>
    </vt:vector>
  </HeadingPairs>
  <TitlesOfParts>
    <vt:vector size="1" baseType="lpstr">
      <vt:lpstr>2</vt:lpstr>
    </vt:vector>
  </TitlesOfParts>
  <LinksUpToDate>false</LinksUpToDate>
  <CharactersWithSpaces>50728</CharactersWithSpaces>
  <SharedDoc>false</SharedDoc>
  <HyperlinksChanged>false</HyperlinksChanged>
  <AppVersion>16.0000</AppVersion>
  <Company>Glaubensstimme.de</Company>
</Properties>
</file>

<file path=docProps/core.xml><?xml version="1.0" encoding="utf-8"?>
<cp:coreProperties xmlns:cp="http://schemas.openxmlformats.org/package/2006/metadata/core-properties" xmlns:dc="http://purl.org/dc/elements/1.1/" xmlns:dcterms="http://purl.org/dc/terms/" xmlns:xsi="http://www.w3.org/2001/XMLSchema-instance">
  <dc:subject/>
  <cp:keywords/>
  <dc:description/>
  <cp:lastModifiedBy>Andreas Janssen</cp:lastModifiedBy>
  <cp:revision>3</cp:revision>
  <dcterms:created xsi:type="dcterms:W3CDTF">2025-11-23T08:02:00Z</dcterms:created>
  <dcterms:modified xsi:type="dcterms:W3CDTF">2025-11-23T11:53:00Z</dcterms:modified>
  <dc:title>Lieder</dc:title>
  <dc:creator>Arndt, Ernst Moritz</dc:creator>
  <dc:language>de</dc:language>
</cp:coreProperties>
</file>